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879" w:rsidRPr="00AC2E9A" w:rsidRDefault="005324DD" w:rsidP="00877D43">
      <w:pPr>
        <w:tabs>
          <w:tab w:val="left" w:pos="817"/>
          <w:tab w:val="center" w:pos="4819"/>
        </w:tabs>
        <w:spacing w:line="276" w:lineRule="auto"/>
        <w:jc w:val="center"/>
        <w:rPr>
          <w:rFonts w:ascii="Arial" w:hAnsi="Arial" w:cs="Arial"/>
          <w:b/>
          <w:bCs/>
        </w:rPr>
      </w:pPr>
      <w:r w:rsidRPr="00AC2E9A">
        <w:rPr>
          <w:rFonts w:ascii="Arial" w:hAnsi="Arial" w:cs="Arial"/>
          <w:b/>
          <w:bCs/>
        </w:rPr>
        <w:t>UMOWA NR</w:t>
      </w:r>
      <w:r w:rsidR="00AF2431">
        <w:rPr>
          <w:rFonts w:ascii="Arial" w:hAnsi="Arial" w:cs="Arial"/>
          <w:b/>
          <w:bCs/>
        </w:rPr>
        <w:t xml:space="preserve"> </w:t>
      </w:r>
      <w:r w:rsidR="00552578">
        <w:rPr>
          <w:rFonts w:ascii="Arial" w:hAnsi="Arial" w:cs="Arial"/>
          <w:b/>
          <w:bCs/>
        </w:rPr>
        <w:t>……</w:t>
      </w:r>
      <w:r w:rsidR="00B0384E" w:rsidRPr="00AC2E9A">
        <w:rPr>
          <w:rFonts w:ascii="Arial" w:hAnsi="Arial" w:cs="Arial"/>
          <w:b/>
          <w:bCs/>
        </w:rPr>
        <w:t>/2026/ZMK</w:t>
      </w:r>
    </w:p>
    <w:p w:rsidR="00F85B16" w:rsidRPr="00AC2E9A" w:rsidRDefault="00F85B16" w:rsidP="00877D43">
      <w:pPr>
        <w:tabs>
          <w:tab w:val="left" w:pos="817"/>
          <w:tab w:val="center" w:pos="4819"/>
        </w:tabs>
        <w:spacing w:line="276" w:lineRule="auto"/>
        <w:jc w:val="center"/>
        <w:rPr>
          <w:rFonts w:ascii="Arial" w:hAnsi="Arial" w:cs="Arial"/>
        </w:rPr>
      </w:pPr>
    </w:p>
    <w:p w:rsidR="00374879" w:rsidRPr="00AC2E9A" w:rsidRDefault="001C17A0" w:rsidP="00877D43">
      <w:pPr>
        <w:spacing w:before="120" w:after="120" w:line="276" w:lineRule="auto"/>
        <w:rPr>
          <w:rFonts w:ascii="Arial" w:hAnsi="Arial" w:cs="Arial"/>
        </w:rPr>
      </w:pPr>
      <w:r w:rsidRPr="00AC2E9A">
        <w:rPr>
          <w:rFonts w:ascii="Arial" w:hAnsi="Arial" w:cs="Arial"/>
        </w:rPr>
        <w:t>zawarta w dniu …………………………………………………</w:t>
      </w:r>
      <w:r w:rsidR="009D0D1A" w:rsidRPr="00AC2E9A">
        <w:rPr>
          <w:rFonts w:ascii="Arial" w:hAnsi="Arial" w:cs="Arial"/>
        </w:rPr>
        <w:t>……..</w:t>
      </w:r>
      <w:r w:rsidRPr="00AC2E9A">
        <w:rPr>
          <w:rFonts w:ascii="Arial" w:hAnsi="Arial" w:cs="Arial"/>
        </w:rPr>
        <w:t xml:space="preserve"> w Białymstoku, pomiędzy:</w:t>
      </w:r>
    </w:p>
    <w:p w:rsidR="00B20D66" w:rsidRPr="00AC2E9A" w:rsidRDefault="00A45459" w:rsidP="00374879">
      <w:pPr>
        <w:spacing w:line="276" w:lineRule="auto"/>
        <w:jc w:val="both"/>
        <w:rPr>
          <w:rFonts w:ascii="Arial" w:hAnsi="Arial" w:cs="Arial"/>
          <w:b/>
        </w:rPr>
      </w:pPr>
      <w:r w:rsidRPr="00AC2E9A">
        <w:rPr>
          <w:rFonts w:ascii="Arial" w:hAnsi="Arial" w:cs="Arial"/>
          <w:b/>
        </w:rPr>
        <w:t>MIASTEM BIAŁYSTOK, ul. Słonimska 1, 15-950 Białystok, NIP: 966-211-72-20, reprezentowanym przez mgr inż. Andrzeja Ostrowskiego - Dyrektora Zarządu Mienia Komunalnego, ul. gen. J. Bema 89/1,</w:t>
      </w:r>
      <w:r w:rsidR="001E410B" w:rsidRPr="00AC2E9A">
        <w:rPr>
          <w:rFonts w:ascii="Arial" w:hAnsi="Arial" w:cs="Arial"/>
          <w:b/>
        </w:rPr>
        <w:t xml:space="preserve"> </w:t>
      </w:r>
      <w:r w:rsidRPr="00AC2E9A">
        <w:rPr>
          <w:rFonts w:ascii="Arial" w:hAnsi="Arial" w:cs="Arial"/>
          <w:b/>
        </w:rPr>
        <w:t xml:space="preserve">15-370 Białystok, w imieniu którego działa: </w:t>
      </w:r>
      <w:r w:rsidR="001E410B" w:rsidRPr="00AC2E9A">
        <w:rPr>
          <w:rFonts w:ascii="Arial" w:hAnsi="Arial" w:cs="Arial"/>
          <w:b/>
        </w:rPr>
        <w:br/>
      </w:r>
      <w:r w:rsidRPr="00AC2E9A">
        <w:rPr>
          <w:rFonts w:ascii="Arial" w:hAnsi="Arial" w:cs="Arial"/>
          <w:b/>
        </w:rPr>
        <w:t xml:space="preserve">mgr inż. Andrzej Ryszard Żegunia </w:t>
      </w:r>
      <w:r w:rsidR="009D0D1A" w:rsidRPr="00AC2E9A">
        <w:rPr>
          <w:rFonts w:ascii="Arial" w:hAnsi="Arial" w:cs="Arial"/>
          <w:b/>
        </w:rPr>
        <w:t>-</w:t>
      </w:r>
      <w:r w:rsidRPr="00AC2E9A">
        <w:rPr>
          <w:rFonts w:ascii="Arial" w:hAnsi="Arial" w:cs="Arial"/>
          <w:b/>
        </w:rPr>
        <w:t xml:space="preserve"> Zastępca</w:t>
      </w:r>
      <w:r w:rsidR="001E410B" w:rsidRPr="00AC2E9A">
        <w:rPr>
          <w:rFonts w:ascii="Arial" w:hAnsi="Arial" w:cs="Arial"/>
          <w:b/>
        </w:rPr>
        <w:t xml:space="preserve"> </w:t>
      </w:r>
      <w:r w:rsidRPr="00AC2E9A">
        <w:rPr>
          <w:rFonts w:ascii="Arial" w:hAnsi="Arial" w:cs="Arial"/>
          <w:b/>
        </w:rPr>
        <w:t xml:space="preserve">Dyrektora ds. Technicznych na podstawie pełnomocnictwa z dnia </w:t>
      </w:r>
      <w:r w:rsidR="00CF1B2C" w:rsidRPr="00AC2E9A">
        <w:rPr>
          <w:rFonts w:ascii="Arial" w:hAnsi="Arial" w:cs="Arial"/>
          <w:b/>
        </w:rPr>
        <w:t>27</w:t>
      </w:r>
      <w:r w:rsidRPr="00AC2E9A">
        <w:rPr>
          <w:rFonts w:ascii="Arial" w:hAnsi="Arial" w:cs="Arial"/>
          <w:b/>
        </w:rPr>
        <w:t xml:space="preserve"> ma</w:t>
      </w:r>
      <w:r w:rsidR="00CF1B2C" w:rsidRPr="00AC2E9A">
        <w:rPr>
          <w:rFonts w:ascii="Arial" w:hAnsi="Arial" w:cs="Arial"/>
          <w:b/>
        </w:rPr>
        <w:t>rc</w:t>
      </w:r>
      <w:r w:rsidRPr="00AC2E9A">
        <w:rPr>
          <w:rFonts w:ascii="Arial" w:hAnsi="Arial" w:cs="Arial"/>
          <w:b/>
        </w:rPr>
        <w:t>a 202</w:t>
      </w:r>
      <w:r w:rsidR="00CF1B2C" w:rsidRPr="00AC2E9A">
        <w:rPr>
          <w:rFonts w:ascii="Arial" w:hAnsi="Arial" w:cs="Arial"/>
          <w:b/>
        </w:rPr>
        <w:t>5</w:t>
      </w:r>
      <w:r w:rsidRPr="00AC2E9A">
        <w:rPr>
          <w:rFonts w:ascii="Arial" w:hAnsi="Arial" w:cs="Arial"/>
          <w:b/>
        </w:rPr>
        <w:t xml:space="preserve"> r., zwanym dalej</w:t>
      </w:r>
      <w:r w:rsidR="001E410B" w:rsidRPr="00AC2E9A">
        <w:rPr>
          <w:rFonts w:ascii="Arial" w:hAnsi="Arial" w:cs="Arial"/>
          <w:b/>
        </w:rPr>
        <w:t xml:space="preserve"> </w:t>
      </w:r>
      <w:r w:rsidRPr="00AC2E9A">
        <w:rPr>
          <w:rFonts w:ascii="Arial" w:hAnsi="Arial" w:cs="Arial"/>
          <w:b/>
        </w:rPr>
        <w:t>Zamawiającym lub Stroną</w:t>
      </w:r>
    </w:p>
    <w:p w:rsidR="0046317C" w:rsidRPr="00AC2E9A" w:rsidRDefault="00A45459" w:rsidP="00374879">
      <w:pPr>
        <w:spacing w:line="276" w:lineRule="auto"/>
        <w:jc w:val="both"/>
        <w:rPr>
          <w:rFonts w:ascii="Arial" w:hAnsi="Arial" w:cs="Arial"/>
        </w:rPr>
      </w:pPr>
      <w:r w:rsidRPr="00AC2E9A">
        <w:rPr>
          <w:rFonts w:ascii="Arial" w:hAnsi="Arial" w:cs="Arial"/>
        </w:rPr>
        <w:t>a</w:t>
      </w:r>
    </w:p>
    <w:p w:rsidR="00C03EFA" w:rsidRPr="002534DA" w:rsidRDefault="00C03EFA" w:rsidP="00C03EFA">
      <w:pPr>
        <w:spacing w:line="288" w:lineRule="auto"/>
        <w:jc w:val="both"/>
        <w:rPr>
          <w:rFonts w:ascii="Tahoma" w:hAnsi="Tahoma"/>
          <w:sz w:val="20"/>
          <w:szCs w:val="20"/>
        </w:rPr>
      </w:pPr>
      <w:r w:rsidRPr="002534DA">
        <w:rPr>
          <w:rFonts w:ascii="Tahoma" w:eastAsia="Tahoma" w:hAnsi="Tahoma" w:cs="Tahoma"/>
          <w:sz w:val="20"/>
          <w:szCs w:val="20"/>
        </w:rPr>
        <w:t xml:space="preserve">……………………………………….. </w:t>
      </w:r>
      <w:r w:rsidRPr="002534DA">
        <w:rPr>
          <w:rFonts w:ascii="Tahoma" w:hAnsi="Tahoma" w:cs="Tahoma"/>
          <w:sz w:val="20"/>
          <w:szCs w:val="20"/>
        </w:rPr>
        <w:t xml:space="preserve">z siedzibą w ……………………………… przy ul. …..……………………………………… </w:t>
      </w:r>
      <w:r w:rsidRPr="002534DA">
        <w:rPr>
          <w:rFonts w:ascii="Tahoma" w:hAnsi="Tahoma" w:cs="Tahoma"/>
          <w:sz w:val="20"/>
          <w:szCs w:val="20"/>
        </w:rPr>
        <w:br/>
        <w:t>(kod …………) zwanym dalej Wykonawcą lub Stroną, zarejestrowaną w ………………………….……………,</w:t>
      </w:r>
      <w:r w:rsidRPr="002534DA">
        <w:rPr>
          <w:rFonts w:ascii="Tahoma" w:hAnsi="Tahoma" w:cs="Tahoma"/>
          <w:sz w:val="20"/>
          <w:szCs w:val="20"/>
        </w:rPr>
        <w:br/>
        <w:t xml:space="preserve">posiadającym NIP: ….…….………………………, Regon: ….…….………………………, reprezentowanym przez: …………………………………………., zwanym dalej Wykonawcą lub Stroną, </w:t>
      </w:r>
    </w:p>
    <w:p w:rsidR="00C03EFA" w:rsidRPr="00046613" w:rsidRDefault="00C03EFA" w:rsidP="00046613">
      <w:pPr>
        <w:spacing w:before="120" w:line="288" w:lineRule="auto"/>
        <w:jc w:val="both"/>
        <w:rPr>
          <w:rFonts w:ascii="Tahoma" w:hAnsi="Tahoma" w:cs="Tahoma"/>
          <w:sz w:val="20"/>
          <w:szCs w:val="20"/>
        </w:rPr>
      </w:pPr>
      <w:r w:rsidRPr="002534DA">
        <w:rPr>
          <w:rFonts w:ascii="Tahoma" w:hAnsi="Tahoma" w:cs="Tahoma"/>
          <w:sz w:val="20"/>
          <w:szCs w:val="20"/>
        </w:rPr>
        <w:t>w wyniku postępowania nr ……………..…………… o udzielenie zamówienia publicznego przeprowadzonego</w:t>
      </w:r>
      <w:r w:rsidRPr="002534DA">
        <w:rPr>
          <w:rFonts w:ascii="Tahoma" w:hAnsi="Tahoma" w:cs="Tahoma"/>
          <w:sz w:val="20"/>
          <w:szCs w:val="20"/>
        </w:rPr>
        <w:br/>
        <w:t>w trybie podstawowym bez możliwości negocjacji, na podstawie art. 275 pkt 1 ustawy z dnia</w:t>
      </w:r>
      <w:r w:rsidRPr="002534DA">
        <w:rPr>
          <w:rFonts w:ascii="Tahoma" w:hAnsi="Tahoma" w:cs="Tahoma"/>
          <w:sz w:val="20"/>
          <w:szCs w:val="20"/>
        </w:rPr>
        <w:br/>
        <w:t xml:space="preserve">11 września 2019 r. Prawo zamówień </w:t>
      </w:r>
      <w:r w:rsidRPr="003537DE">
        <w:rPr>
          <w:rFonts w:ascii="Tahoma" w:hAnsi="Tahoma" w:cs="Tahoma"/>
          <w:sz w:val="20"/>
          <w:szCs w:val="20"/>
        </w:rPr>
        <w:t xml:space="preserve">publicznych </w:t>
      </w:r>
      <w:r w:rsidR="00046613">
        <w:rPr>
          <w:rFonts w:ascii="Tahoma" w:hAnsi="Tahoma" w:cs="Tahoma"/>
          <w:sz w:val="20"/>
          <w:szCs w:val="20"/>
        </w:rPr>
        <w:t>(</w:t>
      </w:r>
      <w:proofErr w:type="spellStart"/>
      <w:r w:rsidR="00046613" w:rsidRPr="00046613">
        <w:rPr>
          <w:rFonts w:ascii="Tahoma" w:hAnsi="Tahoma" w:cs="Tahoma"/>
          <w:sz w:val="20"/>
          <w:szCs w:val="20"/>
        </w:rPr>
        <w:t>t.j</w:t>
      </w:r>
      <w:proofErr w:type="spellEnd"/>
      <w:r w:rsidR="00046613" w:rsidRPr="00046613">
        <w:rPr>
          <w:rFonts w:ascii="Tahoma" w:hAnsi="Tahoma" w:cs="Tahoma"/>
          <w:sz w:val="20"/>
          <w:szCs w:val="20"/>
        </w:rPr>
        <w:t>. Dz. U. z 2026 r. poz. 793 ze zm.)</w:t>
      </w:r>
      <w:r w:rsidRPr="003537DE">
        <w:rPr>
          <w:rFonts w:ascii="Tahoma" w:hAnsi="Tahoma" w:cs="Tahoma"/>
          <w:sz w:val="20"/>
          <w:szCs w:val="20"/>
        </w:rPr>
        <w:t xml:space="preserve"> zwanego</w:t>
      </w:r>
      <w:r w:rsidRPr="002534DA">
        <w:rPr>
          <w:rFonts w:ascii="Tahoma" w:hAnsi="Tahoma" w:cs="Tahoma"/>
          <w:sz w:val="20"/>
          <w:szCs w:val="20"/>
        </w:rPr>
        <w:br/>
        <w:t xml:space="preserve">dalej postępowaniem, została zawarta umowa o następującej treści:                                 </w:t>
      </w:r>
    </w:p>
    <w:p w:rsidR="00C03EFA" w:rsidRDefault="00C03EFA" w:rsidP="00F92F04">
      <w:pPr>
        <w:spacing w:line="276" w:lineRule="auto"/>
        <w:jc w:val="center"/>
        <w:rPr>
          <w:rFonts w:ascii="Arial" w:hAnsi="Arial" w:cs="Arial"/>
          <w:b/>
        </w:rPr>
      </w:pPr>
    </w:p>
    <w:p w:rsidR="00B20D66" w:rsidRPr="00AC2E9A" w:rsidRDefault="00A45459" w:rsidP="00F92F04">
      <w:pPr>
        <w:spacing w:line="276" w:lineRule="auto"/>
        <w:jc w:val="center"/>
        <w:rPr>
          <w:rFonts w:ascii="Arial" w:hAnsi="Arial" w:cs="Arial"/>
        </w:rPr>
      </w:pPr>
      <w:r w:rsidRPr="00AC2E9A">
        <w:rPr>
          <w:rFonts w:ascii="Arial" w:hAnsi="Arial" w:cs="Arial"/>
          <w:b/>
        </w:rPr>
        <w:t>§ 1</w:t>
      </w:r>
    </w:p>
    <w:p w:rsidR="00B20D66" w:rsidRDefault="00A45459" w:rsidP="00F92F04">
      <w:pPr>
        <w:spacing w:line="276" w:lineRule="auto"/>
        <w:jc w:val="center"/>
        <w:rPr>
          <w:rFonts w:ascii="Arial" w:hAnsi="Arial" w:cs="Arial"/>
          <w:b/>
        </w:rPr>
      </w:pPr>
      <w:r w:rsidRPr="00AC2E9A">
        <w:rPr>
          <w:rFonts w:ascii="Arial" w:hAnsi="Arial" w:cs="Arial"/>
          <w:b/>
        </w:rPr>
        <w:t>PRZEDMIOT UMOWY</w:t>
      </w:r>
    </w:p>
    <w:p w:rsidR="00C03EFA" w:rsidRPr="00AC2E9A" w:rsidRDefault="00C03EFA" w:rsidP="00F92F04">
      <w:pPr>
        <w:spacing w:line="276" w:lineRule="auto"/>
        <w:jc w:val="center"/>
        <w:rPr>
          <w:rFonts w:ascii="Arial" w:hAnsi="Arial" w:cs="Arial"/>
          <w:b/>
        </w:rPr>
      </w:pPr>
    </w:p>
    <w:p w:rsidR="00BA14FA" w:rsidRPr="00AC2E9A" w:rsidRDefault="00A45459" w:rsidP="00363C0D">
      <w:pPr>
        <w:pStyle w:val="Akapitzlist"/>
        <w:numPr>
          <w:ilvl w:val="0"/>
          <w:numId w:val="108"/>
        </w:numPr>
        <w:spacing w:line="276" w:lineRule="auto"/>
        <w:ind w:left="357" w:hanging="357"/>
        <w:jc w:val="both"/>
        <w:rPr>
          <w:rFonts w:ascii="Arial" w:hAnsi="Arial" w:cs="Arial"/>
        </w:rPr>
      </w:pPr>
      <w:r w:rsidRPr="00AC2E9A">
        <w:rPr>
          <w:rFonts w:ascii="Arial" w:hAnsi="Arial" w:cs="Arial"/>
        </w:rPr>
        <w:t xml:space="preserve">Przedmiotem niniejszej umowy jest: </w:t>
      </w:r>
    </w:p>
    <w:p w:rsidR="00BA14FA" w:rsidRPr="00AC2E9A" w:rsidRDefault="00A45459" w:rsidP="00F92F04">
      <w:pPr>
        <w:pStyle w:val="Akapitzlist"/>
        <w:spacing w:line="276" w:lineRule="auto"/>
        <w:ind w:left="357"/>
        <w:jc w:val="both"/>
        <w:rPr>
          <w:rFonts w:ascii="Arial" w:hAnsi="Arial" w:cs="Arial"/>
        </w:rPr>
      </w:pPr>
      <w:r w:rsidRPr="00AC2E9A">
        <w:rPr>
          <w:rFonts w:ascii="Arial" w:hAnsi="Arial" w:cs="Arial"/>
          <w:b/>
          <w:bCs/>
        </w:rPr>
        <w:t>Wykonywanie remontów bieżących nawierzchni jezdni dróg wewnętrznych, dojazdów,</w:t>
      </w:r>
      <w:r w:rsidR="00BA14FA" w:rsidRPr="00AC2E9A">
        <w:rPr>
          <w:rFonts w:ascii="Arial" w:hAnsi="Arial" w:cs="Arial"/>
          <w:b/>
          <w:bCs/>
        </w:rPr>
        <w:t xml:space="preserve"> </w:t>
      </w:r>
      <w:r w:rsidRPr="00AC2E9A">
        <w:rPr>
          <w:rFonts w:ascii="Arial" w:hAnsi="Arial" w:cs="Arial"/>
          <w:b/>
          <w:bCs/>
        </w:rPr>
        <w:t>chodników, schodów terenowych, placów i parkingów na terenie zarządzanym przez ZMK</w:t>
      </w:r>
      <w:r w:rsidR="007B5956" w:rsidRPr="00AC2E9A">
        <w:rPr>
          <w:rFonts w:ascii="Arial" w:hAnsi="Arial" w:cs="Arial"/>
          <w:b/>
          <w:bCs/>
        </w:rPr>
        <w:t xml:space="preserve"> </w:t>
      </w:r>
      <w:r w:rsidRPr="00AC2E9A">
        <w:rPr>
          <w:rFonts w:ascii="Arial" w:hAnsi="Arial" w:cs="Arial"/>
          <w:b/>
          <w:bCs/>
        </w:rPr>
        <w:t>w Białymstoku</w:t>
      </w:r>
      <w:r w:rsidRPr="00AC2E9A">
        <w:rPr>
          <w:rFonts w:ascii="Arial" w:hAnsi="Arial" w:cs="Arial"/>
        </w:rPr>
        <w:t xml:space="preserve"> </w:t>
      </w:r>
      <w:r w:rsidR="00E049FC">
        <w:rPr>
          <w:rFonts w:ascii="Arial" w:hAnsi="Arial" w:cs="Arial"/>
        </w:rPr>
        <w:t xml:space="preserve">etap II </w:t>
      </w:r>
      <w:r w:rsidR="00997A63">
        <w:rPr>
          <w:rFonts w:ascii="Arial" w:hAnsi="Arial" w:cs="Arial"/>
        </w:rPr>
        <w:t>-</w:t>
      </w:r>
      <w:r w:rsidRPr="00AC2E9A">
        <w:rPr>
          <w:rFonts w:ascii="Arial" w:hAnsi="Arial" w:cs="Arial"/>
        </w:rPr>
        <w:t xml:space="preserve"> zgodnie</w:t>
      </w:r>
      <w:r w:rsidR="00F124CA" w:rsidRPr="00AC2E9A">
        <w:rPr>
          <w:rFonts w:ascii="Arial" w:hAnsi="Arial" w:cs="Arial"/>
        </w:rPr>
        <w:t xml:space="preserve"> </w:t>
      </w:r>
      <w:r w:rsidR="00F124CA" w:rsidRPr="00AC2E9A">
        <w:rPr>
          <w:rFonts w:ascii="Arial" w:eastAsia="SimSun" w:hAnsi="Arial" w:cs="Arial"/>
          <w:lang w:bidi="hi-IN"/>
        </w:rPr>
        <w:t>ze złożoną ofertą przetargową,</w:t>
      </w:r>
      <w:r w:rsidRPr="00AC2E9A">
        <w:rPr>
          <w:rFonts w:ascii="Arial" w:hAnsi="Arial" w:cs="Arial"/>
        </w:rPr>
        <w:t xml:space="preserve"> ze specyfikacją warunków zamówienia (</w:t>
      </w:r>
      <w:r w:rsidR="00C15A00" w:rsidRPr="00AC2E9A">
        <w:rPr>
          <w:rFonts w:ascii="Arial" w:hAnsi="Arial" w:cs="Arial"/>
        </w:rPr>
        <w:t>SWZ</w:t>
      </w:r>
      <w:r w:rsidRPr="00AC2E9A">
        <w:rPr>
          <w:rFonts w:ascii="Arial" w:hAnsi="Arial" w:cs="Arial"/>
        </w:rPr>
        <w:t>), opisem</w:t>
      </w:r>
      <w:r w:rsidR="00537CE3" w:rsidRPr="00AC2E9A">
        <w:rPr>
          <w:rFonts w:ascii="Arial" w:hAnsi="Arial" w:cs="Arial"/>
        </w:rPr>
        <w:t xml:space="preserve"> </w:t>
      </w:r>
      <w:r w:rsidRPr="00AC2E9A">
        <w:rPr>
          <w:rFonts w:ascii="Arial" w:hAnsi="Arial" w:cs="Arial"/>
        </w:rPr>
        <w:t>przedmiotu</w:t>
      </w:r>
      <w:r w:rsidR="007B5956" w:rsidRPr="00AC2E9A">
        <w:rPr>
          <w:rFonts w:ascii="Arial" w:hAnsi="Arial" w:cs="Arial"/>
        </w:rPr>
        <w:t xml:space="preserve"> </w:t>
      </w:r>
      <w:r w:rsidRPr="00AC2E9A">
        <w:rPr>
          <w:rFonts w:ascii="Arial" w:hAnsi="Arial" w:cs="Arial"/>
        </w:rPr>
        <w:t xml:space="preserve">zamówienia, formularzem cenowym </w:t>
      </w:r>
      <w:r w:rsidR="00651F3B" w:rsidRPr="00AC2E9A">
        <w:rPr>
          <w:rFonts w:ascii="Arial" w:hAnsi="Arial" w:cs="Arial"/>
        </w:rPr>
        <w:t>oraz specyfikacją techniczną wykonania i odbioru robót</w:t>
      </w:r>
      <w:r w:rsidR="00CF1B2C" w:rsidRPr="00AC2E9A">
        <w:rPr>
          <w:rFonts w:ascii="Arial" w:hAnsi="Arial" w:cs="Arial"/>
        </w:rPr>
        <w:t xml:space="preserve"> </w:t>
      </w:r>
      <w:r w:rsidR="00651F3B" w:rsidRPr="00AC2E9A">
        <w:rPr>
          <w:rFonts w:ascii="Arial" w:hAnsi="Arial" w:cs="Arial"/>
        </w:rPr>
        <w:t>(</w:t>
      </w:r>
      <w:proofErr w:type="spellStart"/>
      <w:r w:rsidR="00651F3B" w:rsidRPr="00AC2E9A">
        <w:rPr>
          <w:rFonts w:ascii="Arial" w:hAnsi="Arial" w:cs="Arial"/>
        </w:rPr>
        <w:t>STWiOR</w:t>
      </w:r>
      <w:proofErr w:type="spellEnd"/>
      <w:r w:rsidR="00651F3B" w:rsidRPr="00AC2E9A">
        <w:rPr>
          <w:rFonts w:ascii="Arial" w:hAnsi="Arial" w:cs="Arial"/>
        </w:rPr>
        <w:t>) stanowiącymi integralną część niniejszej umowy</w:t>
      </w:r>
      <w:r w:rsidR="00537CE3" w:rsidRPr="00AC2E9A">
        <w:rPr>
          <w:rFonts w:ascii="Arial" w:hAnsi="Arial" w:cs="Arial"/>
        </w:rPr>
        <w:t xml:space="preserve"> </w:t>
      </w:r>
      <w:r w:rsidR="00537CE3" w:rsidRPr="00AC2E9A">
        <w:rPr>
          <w:rFonts w:ascii="Arial" w:eastAsia="SimSun" w:hAnsi="Arial" w:cs="Arial"/>
          <w:lang w:bidi="hi-IN"/>
        </w:rPr>
        <w:t xml:space="preserve">oraz zgodnie z zasadami wiedzy technicznej </w:t>
      </w:r>
      <w:r w:rsidR="0048163F" w:rsidRPr="00AC2E9A">
        <w:rPr>
          <w:rFonts w:ascii="Arial" w:eastAsia="SimSun" w:hAnsi="Arial" w:cs="Arial"/>
          <w:lang w:bidi="hi-IN"/>
        </w:rPr>
        <w:br/>
      </w:r>
      <w:r w:rsidR="00537CE3" w:rsidRPr="00AC2E9A">
        <w:rPr>
          <w:rFonts w:ascii="Arial" w:eastAsia="SimSun" w:hAnsi="Arial" w:cs="Arial"/>
          <w:lang w:bidi="hi-IN"/>
        </w:rPr>
        <w:t>i obowiązującymi w Rzeczypospolitej Polskiej przepisami prawa powszechnie obowiązującego</w:t>
      </w:r>
      <w:r w:rsidRPr="00AC2E9A">
        <w:rPr>
          <w:rFonts w:ascii="Arial" w:hAnsi="Arial" w:cs="Arial"/>
        </w:rPr>
        <w:t>.</w:t>
      </w:r>
    </w:p>
    <w:p w:rsidR="00095F66" w:rsidRPr="00AC2E9A" w:rsidRDefault="005012F3" w:rsidP="00363C0D">
      <w:pPr>
        <w:pStyle w:val="Akapitzlist"/>
        <w:numPr>
          <w:ilvl w:val="0"/>
          <w:numId w:val="108"/>
        </w:numPr>
        <w:spacing w:line="276" w:lineRule="auto"/>
        <w:ind w:left="357" w:hanging="357"/>
        <w:jc w:val="both"/>
        <w:rPr>
          <w:rFonts w:ascii="Arial" w:hAnsi="Arial" w:cs="Arial"/>
        </w:rPr>
      </w:pPr>
      <w:r w:rsidRPr="00AC2E9A">
        <w:rPr>
          <w:rFonts w:ascii="Arial" w:hAnsi="Arial" w:cs="Arial"/>
        </w:rPr>
        <w:t>Każdorazowy zakres prac, termin realizacji oraz powierzchnię przeznaczoną do remontu określi</w:t>
      </w:r>
      <w:r w:rsidR="00CD5FDD" w:rsidRPr="00AC2E9A">
        <w:rPr>
          <w:rFonts w:ascii="Arial" w:hAnsi="Arial" w:cs="Arial"/>
        </w:rPr>
        <w:t xml:space="preserve"> </w:t>
      </w:r>
      <w:r w:rsidR="00E16D33" w:rsidRPr="00AC2E9A">
        <w:rPr>
          <w:rFonts w:ascii="Arial" w:hAnsi="Arial" w:cs="Arial"/>
          <w:b/>
          <w:bCs/>
        </w:rPr>
        <w:t>zlecenie</w:t>
      </w:r>
      <w:r w:rsidRPr="00AC2E9A">
        <w:rPr>
          <w:rFonts w:ascii="Arial" w:hAnsi="Arial" w:cs="Arial"/>
        </w:rPr>
        <w:t xml:space="preserve"> sporządzon</w:t>
      </w:r>
      <w:r w:rsidR="00E16D33" w:rsidRPr="00AC2E9A">
        <w:rPr>
          <w:rFonts w:ascii="Arial" w:hAnsi="Arial" w:cs="Arial"/>
        </w:rPr>
        <w:t>e</w:t>
      </w:r>
      <w:r w:rsidRPr="00AC2E9A">
        <w:rPr>
          <w:rFonts w:ascii="Arial" w:hAnsi="Arial" w:cs="Arial"/>
        </w:rPr>
        <w:t xml:space="preserve"> przez Zamawiającego w uzgodnieniu z Wykonawcą.</w:t>
      </w:r>
      <w:r w:rsidR="00976372" w:rsidRPr="00AC2E9A">
        <w:rPr>
          <w:rFonts w:ascii="Arial" w:hAnsi="Arial" w:cs="Arial"/>
        </w:rPr>
        <w:t xml:space="preserve"> </w:t>
      </w:r>
      <w:r w:rsidR="00E16D33" w:rsidRPr="00AC2E9A">
        <w:rPr>
          <w:rFonts w:ascii="Arial" w:hAnsi="Arial" w:cs="Arial"/>
        </w:rPr>
        <w:t>Zlecenie</w:t>
      </w:r>
      <w:r w:rsidRPr="00AC2E9A">
        <w:rPr>
          <w:rFonts w:ascii="Arial" w:hAnsi="Arial" w:cs="Arial"/>
        </w:rPr>
        <w:t xml:space="preserve"> określi także</w:t>
      </w:r>
      <w:r w:rsidR="00CD5FDD" w:rsidRPr="00AC2E9A">
        <w:rPr>
          <w:rFonts w:ascii="Arial" w:hAnsi="Arial" w:cs="Arial"/>
        </w:rPr>
        <w:t xml:space="preserve"> </w:t>
      </w:r>
      <w:r w:rsidRPr="00AC2E9A">
        <w:rPr>
          <w:rFonts w:ascii="Arial" w:hAnsi="Arial" w:cs="Arial"/>
        </w:rPr>
        <w:t xml:space="preserve">wartość robót obliczoną w oparciu o ilości i ceny jednostkowe poszczególnych asortymentów robót zgodnie z </w:t>
      </w:r>
      <w:r w:rsidRPr="00AC2E9A">
        <w:rPr>
          <w:rFonts w:ascii="Arial" w:hAnsi="Arial" w:cs="Arial"/>
          <w:b/>
          <w:bCs/>
        </w:rPr>
        <w:t>formularzem cenowym</w:t>
      </w:r>
      <w:r w:rsidRPr="00AC2E9A">
        <w:rPr>
          <w:rFonts w:ascii="Arial" w:hAnsi="Arial" w:cs="Arial"/>
        </w:rPr>
        <w:t xml:space="preserve"> Wykonawcy stanowiącym </w:t>
      </w:r>
      <w:r w:rsidRPr="00AC2E9A">
        <w:rPr>
          <w:rFonts w:ascii="Arial" w:hAnsi="Arial" w:cs="Arial"/>
          <w:b/>
          <w:bCs/>
        </w:rPr>
        <w:t>załącznik nr 1</w:t>
      </w:r>
      <w:r w:rsidR="00E16D33" w:rsidRPr="00AC2E9A">
        <w:rPr>
          <w:rFonts w:ascii="Arial" w:hAnsi="Arial" w:cs="Arial"/>
        </w:rPr>
        <w:t xml:space="preserve"> </w:t>
      </w:r>
      <w:r w:rsidRPr="00AC2E9A">
        <w:rPr>
          <w:rFonts w:ascii="Arial" w:hAnsi="Arial" w:cs="Arial"/>
        </w:rPr>
        <w:t xml:space="preserve">do niniejszej umowy. </w:t>
      </w:r>
      <w:r w:rsidRPr="00AC2E9A">
        <w:rPr>
          <w:rFonts w:ascii="Arial" w:hAnsi="Arial" w:cs="Arial"/>
          <w:b/>
          <w:bCs/>
        </w:rPr>
        <w:t>Zmiana terminu</w:t>
      </w:r>
      <w:r w:rsidR="00E16D33" w:rsidRPr="00AC2E9A">
        <w:rPr>
          <w:rFonts w:ascii="Arial" w:hAnsi="Arial" w:cs="Arial"/>
        </w:rPr>
        <w:t xml:space="preserve"> realizacji prac </w:t>
      </w:r>
      <w:r w:rsidR="00BF72AD" w:rsidRPr="00AC2E9A">
        <w:rPr>
          <w:rFonts w:ascii="Arial" w:hAnsi="Arial" w:cs="Arial"/>
        </w:rPr>
        <w:br/>
      </w:r>
      <w:r w:rsidR="00E16D33" w:rsidRPr="00AC2E9A">
        <w:rPr>
          <w:rFonts w:ascii="Arial" w:hAnsi="Arial" w:cs="Arial"/>
        </w:rPr>
        <w:t>w</w:t>
      </w:r>
      <w:r w:rsidRPr="00AC2E9A">
        <w:rPr>
          <w:rFonts w:ascii="Arial" w:hAnsi="Arial" w:cs="Arial"/>
        </w:rPr>
        <w:t xml:space="preserve"> </w:t>
      </w:r>
      <w:r w:rsidR="00E16D33" w:rsidRPr="00AC2E9A">
        <w:rPr>
          <w:rFonts w:ascii="Arial" w:hAnsi="Arial" w:cs="Arial"/>
        </w:rPr>
        <w:t>zleceniu</w:t>
      </w:r>
      <w:r w:rsidRPr="00AC2E9A">
        <w:rPr>
          <w:rFonts w:ascii="Arial" w:hAnsi="Arial" w:cs="Arial"/>
        </w:rPr>
        <w:t xml:space="preserve"> może nastąpić jedynie za potwierdzoną zgodą</w:t>
      </w:r>
      <w:r w:rsidR="007B5956" w:rsidRPr="00AC2E9A">
        <w:rPr>
          <w:rFonts w:ascii="Arial" w:hAnsi="Arial" w:cs="Arial"/>
        </w:rPr>
        <w:t xml:space="preserve"> </w:t>
      </w:r>
      <w:r w:rsidRPr="00AC2E9A">
        <w:rPr>
          <w:rFonts w:ascii="Arial" w:hAnsi="Arial" w:cs="Arial"/>
        </w:rPr>
        <w:t>Zamawiającego.</w:t>
      </w:r>
      <w:r w:rsidR="00BF72AD" w:rsidRPr="00AC2E9A">
        <w:rPr>
          <w:rFonts w:ascii="Arial" w:hAnsi="Arial" w:cs="Arial"/>
        </w:rPr>
        <w:t xml:space="preserve"> </w:t>
      </w:r>
      <w:r w:rsidRPr="00AC2E9A">
        <w:rPr>
          <w:rFonts w:ascii="Arial" w:hAnsi="Arial" w:cs="Arial"/>
          <w:b/>
          <w:bCs/>
        </w:rPr>
        <w:t>Zwiększenie zakresu</w:t>
      </w:r>
      <w:r w:rsidR="00E16D33" w:rsidRPr="00AC2E9A">
        <w:rPr>
          <w:rFonts w:ascii="Arial" w:hAnsi="Arial" w:cs="Arial"/>
        </w:rPr>
        <w:t xml:space="preserve"> remontu może nastąpić </w:t>
      </w:r>
      <w:r w:rsidRPr="00AC2E9A">
        <w:rPr>
          <w:rFonts w:ascii="Arial" w:hAnsi="Arial" w:cs="Arial"/>
        </w:rPr>
        <w:t xml:space="preserve">w porozumieniu z Zamawiającym na podstawie nowego </w:t>
      </w:r>
      <w:r w:rsidR="00E16D33" w:rsidRPr="00AC2E9A">
        <w:rPr>
          <w:rFonts w:ascii="Arial" w:hAnsi="Arial" w:cs="Arial"/>
        </w:rPr>
        <w:t>zlecenia</w:t>
      </w:r>
      <w:r w:rsidRPr="00AC2E9A">
        <w:rPr>
          <w:rFonts w:ascii="Arial" w:hAnsi="Arial" w:cs="Arial"/>
        </w:rPr>
        <w:t>.</w:t>
      </w:r>
    </w:p>
    <w:p w:rsidR="00B20D66" w:rsidRPr="00AC2E9A" w:rsidRDefault="00A45459" w:rsidP="00F92F04">
      <w:pPr>
        <w:tabs>
          <w:tab w:val="left" w:pos="0"/>
        </w:tabs>
        <w:spacing w:line="276" w:lineRule="auto"/>
        <w:jc w:val="center"/>
        <w:rPr>
          <w:rFonts w:ascii="Arial" w:hAnsi="Arial" w:cs="Arial"/>
        </w:rPr>
      </w:pPr>
      <w:r w:rsidRPr="00AC2E9A">
        <w:rPr>
          <w:rFonts w:ascii="Arial" w:hAnsi="Arial" w:cs="Arial"/>
          <w:b/>
        </w:rPr>
        <w:t>§ 2</w:t>
      </w:r>
    </w:p>
    <w:p w:rsidR="00B20D66" w:rsidRDefault="00A45459" w:rsidP="00F92F04">
      <w:pPr>
        <w:spacing w:line="276" w:lineRule="auto"/>
        <w:jc w:val="center"/>
        <w:rPr>
          <w:rFonts w:ascii="Arial" w:hAnsi="Arial" w:cs="Arial"/>
          <w:b/>
        </w:rPr>
      </w:pPr>
      <w:r w:rsidRPr="00AC2E9A">
        <w:rPr>
          <w:rFonts w:ascii="Arial" w:hAnsi="Arial" w:cs="Arial"/>
          <w:b/>
        </w:rPr>
        <w:t>OBOWIĄZKI ZAMAWIAJĄCEGO</w:t>
      </w:r>
    </w:p>
    <w:p w:rsidR="00C03EFA" w:rsidRPr="00AC2E9A" w:rsidRDefault="00C03EFA" w:rsidP="00F92F04">
      <w:pPr>
        <w:spacing w:line="276" w:lineRule="auto"/>
        <w:jc w:val="center"/>
        <w:rPr>
          <w:rFonts w:ascii="Arial" w:hAnsi="Arial" w:cs="Arial"/>
        </w:rPr>
      </w:pPr>
    </w:p>
    <w:p w:rsidR="00B20D66" w:rsidRPr="00AC2E9A" w:rsidRDefault="00A45459" w:rsidP="00F92F04">
      <w:pPr>
        <w:numPr>
          <w:ilvl w:val="0"/>
          <w:numId w:val="2"/>
        </w:numPr>
        <w:spacing w:line="276" w:lineRule="auto"/>
        <w:ind w:left="357" w:hanging="357"/>
        <w:jc w:val="both"/>
        <w:rPr>
          <w:rFonts w:ascii="Arial" w:hAnsi="Arial" w:cs="Arial"/>
        </w:rPr>
      </w:pPr>
      <w:r w:rsidRPr="00AC2E9A">
        <w:rPr>
          <w:rFonts w:ascii="Arial" w:hAnsi="Arial" w:cs="Arial"/>
        </w:rPr>
        <w:t xml:space="preserve">Zamawiający </w:t>
      </w:r>
      <w:r w:rsidR="00F50490" w:rsidRPr="00AC2E9A">
        <w:rPr>
          <w:rFonts w:ascii="Arial" w:hAnsi="Arial" w:cs="Arial"/>
        </w:rPr>
        <w:t xml:space="preserve"> </w:t>
      </w:r>
      <w:r w:rsidR="00FE2BB8" w:rsidRPr="00AC2E9A">
        <w:rPr>
          <w:rFonts w:ascii="Arial" w:hAnsi="Arial" w:cs="Arial"/>
        </w:rPr>
        <w:t>zobowiąz</w:t>
      </w:r>
      <w:r w:rsidRPr="00AC2E9A">
        <w:rPr>
          <w:rFonts w:ascii="Arial" w:hAnsi="Arial" w:cs="Arial"/>
        </w:rPr>
        <w:t>uje się do:</w:t>
      </w:r>
    </w:p>
    <w:p w:rsidR="00FE2BB8" w:rsidRPr="00AC2E9A" w:rsidRDefault="00FE2BB8" w:rsidP="00F92F04">
      <w:pPr>
        <w:numPr>
          <w:ilvl w:val="0"/>
          <w:numId w:val="3"/>
        </w:numPr>
        <w:spacing w:line="276" w:lineRule="auto"/>
        <w:ind w:left="714" w:hanging="357"/>
        <w:jc w:val="both"/>
        <w:rPr>
          <w:rFonts w:ascii="Arial" w:hAnsi="Arial" w:cs="Arial"/>
        </w:rPr>
      </w:pPr>
      <w:r w:rsidRPr="00AC2E9A">
        <w:rPr>
          <w:rFonts w:ascii="Arial" w:hAnsi="Arial" w:cs="Arial"/>
        </w:rPr>
        <w:t>wprowadzenia i protokolarnego przekazania Wykonawcy placu budowy w terminie do 3 dni od dnia pisemnego powiadomienia (pocztą elektroniczną) o terminie przekazania wraz ze wskazaniem zakresu robót,</w:t>
      </w:r>
    </w:p>
    <w:p w:rsidR="00BF72AD" w:rsidRPr="00AC2E9A" w:rsidRDefault="00A45459" w:rsidP="00F92F04">
      <w:pPr>
        <w:numPr>
          <w:ilvl w:val="0"/>
          <w:numId w:val="3"/>
        </w:numPr>
        <w:spacing w:line="276" w:lineRule="auto"/>
        <w:jc w:val="both"/>
        <w:rPr>
          <w:rFonts w:ascii="Arial" w:hAnsi="Arial" w:cs="Arial"/>
        </w:rPr>
      </w:pPr>
      <w:r w:rsidRPr="00AC2E9A">
        <w:rPr>
          <w:rFonts w:ascii="Arial" w:hAnsi="Arial" w:cs="Arial"/>
        </w:rPr>
        <w:lastRenderedPageBreak/>
        <w:t>zapewnienia nadzoru  inwestorskiego,</w:t>
      </w:r>
    </w:p>
    <w:p w:rsidR="00B20D66" w:rsidRPr="00AC2E9A" w:rsidRDefault="00A45459" w:rsidP="00F92F04">
      <w:pPr>
        <w:numPr>
          <w:ilvl w:val="0"/>
          <w:numId w:val="3"/>
        </w:numPr>
        <w:spacing w:line="276" w:lineRule="auto"/>
        <w:jc w:val="both"/>
        <w:rPr>
          <w:rFonts w:ascii="Arial" w:hAnsi="Arial" w:cs="Arial"/>
        </w:rPr>
      </w:pPr>
      <w:r w:rsidRPr="00AC2E9A">
        <w:rPr>
          <w:rFonts w:ascii="Arial" w:hAnsi="Arial" w:cs="Arial"/>
        </w:rPr>
        <w:t>zapewnienia odbioru wykonanych robót z wyjątkiem tych, które zostały wykonane</w:t>
      </w:r>
      <w:r w:rsidRPr="00AC2E9A">
        <w:rPr>
          <w:rFonts w:ascii="Arial" w:hAnsi="Arial" w:cs="Arial"/>
        </w:rPr>
        <w:br/>
        <w:t>niezgodnie z wymogami technicznymi lub postanowieniami umowy</w:t>
      </w:r>
      <w:r w:rsidR="004A4B2E" w:rsidRPr="00AC2E9A">
        <w:rPr>
          <w:rFonts w:ascii="Arial" w:hAnsi="Arial" w:cs="Arial"/>
        </w:rPr>
        <w:t>.</w:t>
      </w:r>
    </w:p>
    <w:p w:rsidR="00095F66" w:rsidRPr="00AC2E9A" w:rsidRDefault="00FE2BB8" w:rsidP="00CD6C18">
      <w:pPr>
        <w:pStyle w:val="2-pkt"/>
        <w:numPr>
          <w:ilvl w:val="0"/>
          <w:numId w:val="2"/>
        </w:numPr>
        <w:spacing w:line="276" w:lineRule="auto"/>
        <w:rPr>
          <w:rFonts w:ascii="Arial" w:hAnsi="Arial" w:cs="Arial"/>
          <w:sz w:val="22"/>
          <w:szCs w:val="22"/>
        </w:rPr>
      </w:pPr>
      <w:r w:rsidRPr="00AC2E9A">
        <w:rPr>
          <w:rFonts w:ascii="Arial" w:hAnsi="Arial" w:cs="Arial"/>
          <w:sz w:val="22"/>
          <w:szCs w:val="22"/>
        </w:rPr>
        <w:t>Zamawiający zastrzega sobie prawo do prowadzenia kontroli w zakresie sposobu postępowania</w:t>
      </w:r>
      <w:r w:rsidR="00CD5FDD" w:rsidRPr="00AC2E9A">
        <w:rPr>
          <w:rFonts w:ascii="Arial" w:hAnsi="Arial" w:cs="Arial"/>
          <w:sz w:val="22"/>
          <w:szCs w:val="22"/>
        </w:rPr>
        <w:t xml:space="preserve"> </w:t>
      </w:r>
      <w:r w:rsidRPr="00AC2E9A">
        <w:rPr>
          <w:rFonts w:ascii="Arial" w:hAnsi="Arial" w:cs="Arial"/>
          <w:sz w:val="22"/>
          <w:szCs w:val="22"/>
        </w:rPr>
        <w:t>z odpadami w trakcie realizacji przedmiotu umowy.</w:t>
      </w:r>
    </w:p>
    <w:p w:rsidR="009D0D1A" w:rsidRPr="00AC2E9A" w:rsidRDefault="009D0D1A" w:rsidP="00F92F04">
      <w:pPr>
        <w:spacing w:line="276" w:lineRule="auto"/>
        <w:jc w:val="center"/>
        <w:rPr>
          <w:rFonts w:ascii="Arial" w:hAnsi="Arial" w:cs="Arial"/>
          <w:b/>
        </w:rPr>
      </w:pPr>
    </w:p>
    <w:p w:rsidR="00B20D66" w:rsidRPr="00AC2E9A" w:rsidRDefault="00A45459" w:rsidP="00F92F04">
      <w:pPr>
        <w:spacing w:line="276" w:lineRule="auto"/>
        <w:jc w:val="center"/>
        <w:rPr>
          <w:rFonts w:ascii="Arial" w:hAnsi="Arial" w:cs="Arial"/>
        </w:rPr>
      </w:pPr>
      <w:r w:rsidRPr="00AC2E9A">
        <w:rPr>
          <w:rFonts w:ascii="Arial" w:hAnsi="Arial" w:cs="Arial"/>
          <w:b/>
        </w:rPr>
        <w:t>§ 3</w:t>
      </w:r>
    </w:p>
    <w:p w:rsidR="00B20D66" w:rsidRDefault="00A45459" w:rsidP="00F92F04">
      <w:pPr>
        <w:spacing w:line="276" w:lineRule="auto"/>
        <w:jc w:val="center"/>
        <w:rPr>
          <w:rFonts w:ascii="Arial" w:hAnsi="Arial" w:cs="Arial"/>
          <w:b/>
        </w:rPr>
      </w:pPr>
      <w:r w:rsidRPr="00AC2E9A">
        <w:rPr>
          <w:rFonts w:ascii="Arial" w:hAnsi="Arial" w:cs="Arial"/>
          <w:b/>
        </w:rPr>
        <w:t>OBOWIĄZKI WYKONAWCY</w:t>
      </w:r>
    </w:p>
    <w:p w:rsidR="00C03EFA" w:rsidRPr="00AC2E9A" w:rsidRDefault="00C03EFA" w:rsidP="00F92F04">
      <w:pPr>
        <w:spacing w:line="276" w:lineRule="auto"/>
        <w:jc w:val="center"/>
        <w:rPr>
          <w:rFonts w:ascii="Arial" w:hAnsi="Arial" w:cs="Arial"/>
        </w:rPr>
      </w:pP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Wykonawca zobowiązuje się do wykonania prac określonych szczegółowo w § 1 zgodnie ze złożon</w:t>
      </w:r>
      <w:r w:rsidR="00D165D2" w:rsidRPr="00AC2E9A">
        <w:rPr>
          <w:rFonts w:ascii="Arial" w:hAnsi="Arial" w:cs="Arial"/>
        </w:rPr>
        <w:t>ą ofertą, opisem przedmiotu zamówienia</w:t>
      </w:r>
      <w:r w:rsidR="00743A6E" w:rsidRPr="00AC2E9A">
        <w:rPr>
          <w:rFonts w:ascii="Arial" w:hAnsi="Arial" w:cs="Arial"/>
        </w:rPr>
        <w:t xml:space="preserve">, </w:t>
      </w:r>
      <w:proofErr w:type="spellStart"/>
      <w:r w:rsidR="00743A6E" w:rsidRPr="00AC2E9A">
        <w:rPr>
          <w:rFonts w:ascii="Arial" w:hAnsi="Arial" w:cs="Arial"/>
        </w:rPr>
        <w:t>STWiOR</w:t>
      </w:r>
      <w:proofErr w:type="spellEnd"/>
      <w:r w:rsidR="00743A6E" w:rsidRPr="00AC2E9A">
        <w:rPr>
          <w:rFonts w:ascii="Arial" w:hAnsi="Arial" w:cs="Arial"/>
        </w:rPr>
        <w:t xml:space="preserve"> </w:t>
      </w:r>
      <w:r w:rsidR="00F50490" w:rsidRPr="00AC2E9A">
        <w:rPr>
          <w:rFonts w:ascii="Arial" w:hAnsi="Arial" w:cs="Arial"/>
        </w:rPr>
        <w:t xml:space="preserve">i </w:t>
      </w:r>
      <w:r w:rsidR="00D165D2" w:rsidRPr="00AC2E9A">
        <w:rPr>
          <w:rFonts w:ascii="Arial" w:hAnsi="Arial" w:cs="Arial"/>
        </w:rPr>
        <w:t xml:space="preserve">obowiązującymi przepisami </w:t>
      </w:r>
      <w:r w:rsidRPr="00AC2E9A">
        <w:rPr>
          <w:rFonts w:ascii="Arial" w:hAnsi="Arial" w:cs="Arial"/>
        </w:rPr>
        <w:t xml:space="preserve">w tym przepisami prawa budowlanego oraz na ustalonych niniejszą umową warunkach, </w:t>
      </w:r>
      <w:r w:rsidR="00313F4E" w:rsidRPr="00AC2E9A">
        <w:rPr>
          <w:rFonts w:ascii="Arial" w:hAnsi="Arial" w:cs="Arial"/>
        </w:rPr>
        <w:br/>
      </w:r>
      <w:r w:rsidRPr="00AC2E9A">
        <w:rPr>
          <w:rFonts w:ascii="Arial" w:hAnsi="Arial" w:cs="Arial"/>
        </w:rPr>
        <w:t>a także uzgodnionymi</w:t>
      </w:r>
      <w:r w:rsidR="00CD5FDD" w:rsidRPr="00AC2E9A">
        <w:rPr>
          <w:rFonts w:ascii="Arial" w:hAnsi="Arial" w:cs="Arial"/>
        </w:rPr>
        <w:t xml:space="preserve"> </w:t>
      </w:r>
      <w:r w:rsidRPr="00AC2E9A">
        <w:rPr>
          <w:rFonts w:ascii="Arial" w:hAnsi="Arial" w:cs="Arial"/>
        </w:rPr>
        <w:t>z Zamawiającym zmianami podjętymi w trakcie realizacji umowy.</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 xml:space="preserve">Wykonawca zobowiązuje się do ciągłej i pełnej gotowości do realizacji prac wynikających </w:t>
      </w:r>
      <w:r w:rsidR="00313F4E" w:rsidRPr="00AC2E9A">
        <w:rPr>
          <w:rFonts w:ascii="Arial" w:hAnsi="Arial" w:cs="Arial"/>
        </w:rPr>
        <w:br/>
      </w:r>
      <w:r w:rsidRPr="00AC2E9A">
        <w:rPr>
          <w:rFonts w:ascii="Arial" w:hAnsi="Arial" w:cs="Arial"/>
        </w:rPr>
        <w:t>z zakresu umowy, gotowości do przystąpienia do wykonania robót zlecanych przez Zamawiającego w ciągu</w:t>
      </w:r>
      <w:r w:rsidR="00CD5FDD" w:rsidRPr="00AC2E9A">
        <w:rPr>
          <w:rFonts w:ascii="Arial" w:hAnsi="Arial" w:cs="Arial"/>
        </w:rPr>
        <w:t xml:space="preserve"> </w:t>
      </w:r>
      <w:r w:rsidRPr="00AC2E9A">
        <w:rPr>
          <w:rFonts w:ascii="Arial" w:hAnsi="Arial" w:cs="Arial"/>
        </w:rPr>
        <w:t xml:space="preserve">3 dni od daty otrzymania </w:t>
      </w:r>
      <w:r w:rsidR="009970A1" w:rsidRPr="00AC2E9A">
        <w:rPr>
          <w:rFonts w:ascii="Arial" w:hAnsi="Arial" w:cs="Arial"/>
        </w:rPr>
        <w:t>zlecenia</w:t>
      </w:r>
      <w:r w:rsidRPr="00AC2E9A">
        <w:rPr>
          <w:rFonts w:ascii="Arial" w:hAnsi="Arial" w:cs="Arial"/>
        </w:rPr>
        <w:t>.</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Wykonawca zobowiązuje się do zapewnienia kierownika robót z uprawnieniami</w:t>
      </w:r>
      <w:r w:rsidR="007C3853" w:rsidRPr="00AC2E9A">
        <w:rPr>
          <w:rFonts w:ascii="Arial" w:hAnsi="Arial" w:cs="Arial"/>
        </w:rPr>
        <w:t xml:space="preserve"> budowlany</w:t>
      </w:r>
      <w:r w:rsidR="00ED62EC" w:rsidRPr="00AC2E9A">
        <w:rPr>
          <w:rFonts w:ascii="Arial" w:hAnsi="Arial" w:cs="Arial"/>
        </w:rPr>
        <w:t>mi</w:t>
      </w:r>
      <w:r w:rsidR="007C3853" w:rsidRPr="00AC2E9A">
        <w:rPr>
          <w:rFonts w:ascii="Arial" w:hAnsi="Arial" w:cs="Arial"/>
        </w:rPr>
        <w:t xml:space="preserve"> do kierowania robotami budowlanymi w specjalności inżynieryjnej</w:t>
      </w:r>
      <w:r w:rsidR="00ED62EC" w:rsidRPr="00AC2E9A">
        <w:rPr>
          <w:rFonts w:ascii="Arial" w:hAnsi="Arial" w:cs="Arial"/>
        </w:rPr>
        <w:t xml:space="preserve"> </w:t>
      </w:r>
      <w:r w:rsidR="007C3853" w:rsidRPr="00AC2E9A">
        <w:rPr>
          <w:rFonts w:ascii="Arial" w:hAnsi="Arial" w:cs="Arial"/>
        </w:rPr>
        <w:t>drogowej bez ograniczeń</w:t>
      </w:r>
      <w:r w:rsidR="007C3853" w:rsidRPr="00AC2E9A">
        <w:rPr>
          <w:rFonts w:ascii="Arial" w:eastAsia="SimSun" w:hAnsi="Arial" w:cs="Arial"/>
          <w:shd w:val="clear" w:color="auto" w:fill="FFFFFF"/>
        </w:rPr>
        <w:t xml:space="preserve"> </w:t>
      </w:r>
      <w:r w:rsidR="007C3853" w:rsidRPr="00AC2E9A">
        <w:rPr>
          <w:rFonts w:ascii="Arial" w:eastAsia="Trebuchet MS" w:hAnsi="Arial" w:cs="Arial"/>
          <w:shd w:val="clear" w:color="auto" w:fill="FFFFFF"/>
        </w:rPr>
        <w:t>wraz</w:t>
      </w:r>
      <w:r w:rsidR="00ED62EC" w:rsidRPr="00AC2E9A">
        <w:rPr>
          <w:rFonts w:ascii="Arial" w:eastAsia="Trebuchet MS" w:hAnsi="Arial" w:cs="Arial"/>
          <w:shd w:val="clear" w:color="auto" w:fill="FFFFFF"/>
        </w:rPr>
        <w:t xml:space="preserve"> z aktualnym zaświadczeniem przynależności do właściwej </w:t>
      </w:r>
      <w:r w:rsidR="007C3853" w:rsidRPr="00AC2E9A">
        <w:rPr>
          <w:rFonts w:ascii="Arial" w:eastAsia="Trebuchet MS" w:hAnsi="Arial" w:cs="Arial"/>
          <w:shd w:val="clear" w:color="auto" w:fill="FFFFFF"/>
        </w:rPr>
        <w:t>Izby</w:t>
      </w:r>
      <w:r w:rsidRPr="00AC2E9A">
        <w:rPr>
          <w:rFonts w:ascii="Arial" w:hAnsi="Arial" w:cs="Arial"/>
        </w:rPr>
        <w:t xml:space="preserve"> oraz robotników wykwalifikowanych, niezbędnych do odpowiedniego i terminowego wykonania robót.</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Na czas realizacji umowy Wykonawca własnym staraniem i na własny koszt zapewni materiały, dyspozycyjność ludzi i sprzętu w ilościach potrzebnych do wykonania prac określonych umową oraz całodzienny stały kontakt telefoniczny z Zamawiającym.</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 xml:space="preserve">Wykonawca we własnym zakresie zorganizuje zaplecze budowy i zaopatrzenie </w:t>
      </w:r>
      <w:r w:rsidR="00313F4E" w:rsidRPr="00AC2E9A">
        <w:rPr>
          <w:rFonts w:ascii="Arial" w:hAnsi="Arial" w:cs="Arial"/>
        </w:rPr>
        <w:br/>
      </w:r>
      <w:r w:rsidRPr="00AC2E9A">
        <w:rPr>
          <w:rFonts w:ascii="Arial" w:hAnsi="Arial" w:cs="Arial"/>
        </w:rPr>
        <w:t>w niezbędne do prawidłowej realizacji zadania media (prąd elektryczny, woda).</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Wykonawca na czas remontu zapewnia niezbędne oznakowanie terenu robót</w:t>
      </w:r>
      <w:r w:rsidR="00872980" w:rsidRPr="00AC2E9A">
        <w:rPr>
          <w:rFonts w:ascii="Arial" w:hAnsi="Arial" w:cs="Arial"/>
        </w:rPr>
        <w:t>, a w</w:t>
      </w:r>
      <w:r w:rsidRPr="00AC2E9A">
        <w:rPr>
          <w:rFonts w:ascii="Arial" w:hAnsi="Arial" w:cs="Arial"/>
        </w:rPr>
        <w:t xml:space="preserve"> razie konieczności </w:t>
      </w:r>
      <w:r w:rsidR="00997A63">
        <w:rPr>
          <w:rFonts w:ascii="Arial" w:hAnsi="Arial" w:cs="Arial"/>
        </w:rPr>
        <w:t>-</w:t>
      </w:r>
      <w:r w:rsidRPr="00AC2E9A">
        <w:rPr>
          <w:rFonts w:ascii="Arial" w:hAnsi="Arial" w:cs="Arial"/>
        </w:rPr>
        <w:t xml:space="preserve"> </w:t>
      </w:r>
      <w:r w:rsidR="007A4DBF" w:rsidRPr="00AC2E9A">
        <w:rPr>
          <w:rFonts w:ascii="Arial" w:hAnsi="Arial" w:cs="Arial"/>
        </w:rPr>
        <w:t xml:space="preserve">uzgodniony </w:t>
      </w:r>
      <w:r w:rsidRPr="00AC2E9A">
        <w:rPr>
          <w:rFonts w:ascii="Arial" w:hAnsi="Arial" w:cs="Arial"/>
        </w:rPr>
        <w:t>projekt organizacji ruchu</w:t>
      </w:r>
      <w:r w:rsidR="00872980" w:rsidRPr="00AC2E9A">
        <w:rPr>
          <w:rFonts w:ascii="Arial" w:hAnsi="Arial" w:cs="Arial"/>
        </w:rPr>
        <w:t>.</w:t>
      </w:r>
      <w:r w:rsidRPr="00AC2E9A">
        <w:rPr>
          <w:rFonts w:ascii="Arial" w:hAnsi="Arial" w:cs="Arial"/>
        </w:rPr>
        <w:t xml:space="preserve"> Oznakowanie terenu robót Wykonawca wykona we własnym zakresie. Wykonawca zobowiązuje się dbać o stan techniczny i prawidłowość oznakowania przez cały czas trwania realizacji zadania.</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Od przekazania</w:t>
      </w:r>
      <w:r w:rsidR="00872980" w:rsidRPr="00AC2E9A">
        <w:rPr>
          <w:rFonts w:ascii="Arial" w:hAnsi="Arial" w:cs="Arial"/>
        </w:rPr>
        <w:t xml:space="preserve"> </w:t>
      </w:r>
      <w:r w:rsidR="000566C8" w:rsidRPr="00AC2E9A">
        <w:rPr>
          <w:rFonts w:ascii="Arial" w:hAnsi="Arial" w:cs="Arial"/>
        </w:rPr>
        <w:t xml:space="preserve">robót </w:t>
      </w:r>
      <w:r w:rsidR="00F53BF6" w:rsidRPr="00AC2E9A">
        <w:rPr>
          <w:rFonts w:ascii="Arial" w:hAnsi="Arial" w:cs="Arial"/>
        </w:rPr>
        <w:t>do</w:t>
      </w:r>
      <w:r w:rsidR="000566C8" w:rsidRPr="00AC2E9A">
        <w:rPr>
          <w:rFonts w:ascii="Arial" w:hAnsi="Arial" w:cs="Arial"/>
        </w:rPr>
        <w:t xml:space="preserve"> ich odbioru </w:t>
      </w:r>
      <w:r w:rsidRPr="00AC2E9A">
        <w:rPr>
          <w:rFonts w:ascii="Arial" w:hAnsi="Arial" w:cs="Arial"/>
        </w:rPr>
        <w:t>Wykonawca ponosi pełną odpowiedzialność za teren, na którym będzie wykonywał prace remontowe.</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Wywóz materiałów pochodzących z rozbiórek oraz jego zagospodarowanie zapewni Wykonawca.</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Zakończenie remontu Wykonawca zgłasza Zamawiającemu. Po zgłoszeniu wykonania prac Zamawiający dokona ich odbioru przy udziale Wykonawcy w ciągu 7 dni. W trakcie odbioru Zamawiający dokona sprawdzenia zgodności wykonanych</w:t>
      </w:r>
      <w:r w:rsidR="00872980" w:rsidRPr="00AC2E9A">
        <w:rPr>
          <w:rFonts w:ascii="Arial" w:hAnsi="Arial" w:cs="Arial"/>
        </w:rPr>
        <w:t xml:space="preserve"> r</w:t>
      </w:r>
      <w:r w:rsidRPr="00AC2E9A">
        <w:rPr>
          <w:rFonts w:ascii="Arial" w:hAnsi="Arial" w:cs="Arial"/>
        </w:rPr>
        <w:t xml:space="preserve">obót </w:t>
      </w:r>
      <w:r w:rsidR="00872980" w:rsidRPr="00AC2E9A">
        <w:rPr>
          <w:rFonts w:ascii="Arial" w:hAnsi="Arial" w:cs="Arial"/>
        </w:rPr>
        <w:t>z</w:t>
      </w:r>
      <w:r w:rsidRPr="00AC2E9A">
        <w:rPr>
          <w:rFonts w:ascii="Arial" w:hAnsi="Arial" w:cs="Arial"/>
        </w:rPr>
        <w:t xml:space="preserve"> zakresem prac określonych</w:t>
      </w:r>
      <w:r w:rsidR="00313F4E" w:rsidRPr="00AC2E9A">
        <w:rPr>
          <w:rFonts w:ascii="Arial" w:hAnsi="Arial" w:cs="Arial"/>
        </w:rPr>
        <w:t xml:space="preserve"> </w:t>
      </w:r>
      <w:r w:rsidRPr="00AC2E9A">
        <w:rPr>
          <w:rFonts w:ascii="Arial" w:hAnsi="Arial" w:cs="Arial"/>
        </w:rPr>
        <w:t xml:space="preserve">w </w:t>
      </w:r>
      <w:r w:rsidR="004E0606" w:rsidRPr="00AC2E9A">
        <w:rPr>
          <w:rFonts w:ascii="Arial" w:hAnsi="Arial" w:cs="Arial"/>
        </w:rPr>
        <w:t>zleceniu</w:t>
      </w:r>
      <w:r w:rsidRPr="00AC2E9A">
        <w:rPr>
          <w:rFonts w:ascii="Arial" w:hAnsi="Arial" w:cs="Arial"/>
        </w:rPr>
        <w:t>, dokumentacją techniczną (o ile została sporządzona) i wynikami badań laboratoryjnych (o ile zostały zlecone).</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Zapadnięcia w nawierzchniach wskazane przez inspektora Zamawiającego jako zagrażające bezpieczeństwu ruchu, Wykonawca zabezpieczy i oznakuje w ciągu 2 godzin od momentu zgłoszenia, a w ciągu 24 godzin dokona ich naprawy.</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Do przekazania</w:t>
      </w:r>
      <w:r w:rsidR="006D5A13" w:rsidRPr="00AC2E9A">
        <w:rPr>
          <w:rFonts w:ascii="Arial" w:hAnsi="Arial" w:cs="Arial"/>
        </w:rPr>
        <w:t xml:space="preserve"> robót</w:t>
      </w:r>
      <w:r w:rsidRPr="00AC2E9A">
        <w:rPr>
          <w:rFonts w:ascii="Arial" w:hAnsi="Arial" w:cs="Arial"/>
        </w:rPr>
        <w:t xml:space="preserve"> oraz</w:t>
      </w:r>
      <w:r w:rsidR="006D5A13" w:rsidRPr="00AC2E9A">
        <w:rPr>
          <w:rFonts w:ascii="Arial" w:hAnsi="Arial" w:cs="Arial"/>
        </w:rPr>
        <w:t xml:space="preserve"> ich</w:t>
      </w:r>
      <w:r w:rsidRPr="00AC2E9A">
        <w:rPr>
          <w:rFonts w:ascii="Arial" w:hAnsi="Arial" w:cs="Arial"/>
        </w:rPr>
        <w:t xml:space="preserve"> odbioru</w:t>
      </w:r>
      <w:r w:rsidR="00127934" w:rsidRPr="00AC2E9A">
        <w:rPr>
          <w:rFonts w:ascii="Arial" w:hAnsi="Arial" w:cs="Arial"/>
        </w:rPr>
        <w:t xml:space="preserve"> </w:t>
      </w:r>
      <w:r w:rsidRPr="00AC2E9A">
        <w:rPr>
          <w:rFonts w:ascii="Arial" w:hAnsi="Arial" w:cs="Arial"/>
        </w:rPr>
        <w:t>Wykonawca zapewnia własny transport.</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 xml:space="preserve">Materiały i wyroby zastosowane w czasie realizacji robót powinny odpowiadać, co do jakości wymogom wyrobów dopuszczonych do obrotu i stosowania w budownictwie określonym w art. 10 ustawy – Prawo budowlane, wymaganiom specyfikacji technicznej wykonania i odbioru robót oraz dokumentacji projektowej (o ile została sporządzona). </w:t>
      </w:r>
      <w:r w:rsidRPr="00AC2E9A">
        <w:rPr>
          <w:rFonts w:ascii="Arial" w:hAnsi="Arial" w:cs="Arial"/>
        </w:rPr>
        <w:lastRenderedPageBreak/>
        <w:t>Obowiązkiem tym nie są objęte materiały pochodzące z rozbiórek (odzysku) wykorzystane do wykonania prac.</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Na każde żądanie Zamawiającego (inspektora / inspektora nadzoru) Wykonawca zobowiązany jest okazać w stosunku do wskazanych materiałów: certyfikat na znak bezpieczeństwa, deklarację zgodności lub certyfikat zgodności z Polską Normą lub Aprobatą Techniczną</w:t>
      </w:r>
      <w:r w:rsidR="005800B2" w:rsidRPr="00AC2E9A">
        <w:rPr>
          <w:rFonts w:ascii="Arial" w:hAnsi="Arial" w:cs="Arial"/>
        </w:rPr>
        <w:t xml:space="preserve"> lub inną równoważną</w:t>
      </w:r>
      <w:r w:rsidRPr="00AC2E9A">
        <w:rPr>
          <w:rFonts w:ascii="Arial" w:hAnsi="Arial" w:cs="Arial"/>
        </w:rPr>
        <w:t>.</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Wykonawca zapewni dostęp do zaplecza laboratoryjnego i na żądanie Zamawiającego będzie przedkładał wyniki badań laboratoryjnych</w:t>
      </w:r>
      <w:r w:rsidR="00743A6E" w:rsidRPr="00AC2E9A">
        <w:rPr>
          <w:rFonts w:ascii="Arial" w:hAnsi="Arial" w:cs="Arial"/>
        </w:rPr>
        <w:t xml:space="preserve"> zgodnie z wymaganiami zawartymi </w:t>
      </w:r>
      <w:r w:rsidR="00212171" w:rsidRPr="00AC2E9A">
        <w:rPr>
          <w:rFonts w:ascii="Arial" w:hAnsi="Arial" w:cs="Arial"/>
        </w:rPr>
        <w:br/>
      </w:r>
      <w:r w:rsidR="00743A6E" w:rsidRPr="00AC2E9A">
        <w:rPr>
          <w:rFonts w:ascii="Arial" w:hAnsi="Arial" w:cs="Arial"/>
        </w:rPr>
        <w:t xml:space="preserve">w </w:t>
      </w:r>
      <w:proofErr w:type="spellStart"/>
      <w:r w:rsidR="00743A6E" w:rsidRPr="00AC2E9A">
        <w:rPr>
          <w:rFonts w:ascii="Arial" w:hAnsi="Arial" w:cs="Arial"/>
        </w:rPr>
        <w:t>STWiOR</w:t>
      </w:r>
      <w:proofErr w:type="spellEnd"/>
      <w:r w:rsidRPr="00AC2E9A">
        <w:rPr>
          <w:rFonts w:ascii="Arial" w:hAnsi="Arial" w:cs="Arial"/>
        </w:rPr>
        <w:t>.</w:t>
      </w:r>
      <w:r w:rsidR="00D165D2" w:rsidRPr="00AC2E9A">
        <w:rPr>
          <w:rFonts w:ascii="Arial" w:hAnsi="Arial" w:cs="Arial"/>
        </w:rPr>
        <w:t xml:space="preserve"> </w:t>
      </w:r>
      <w:r w:rsidRPr="00AC2E9A">
        <w:rPr>
          <w:rFonts w:ascii="Arial" w:hAnsi="Arial" w:cs="Arial"/>
        </w:rPr>
        <w:t>W</w:t>
      </w:r>
      <w:r w:rsidR="006D5A13" w:rsidRPr="00AC2E9A">
        <w:rPr>
          <w:rFonts w:ascii="Arial" w:hAnsi="Arial" w:cs="Arial"/>
        </w:rPr>
        <w:t xml:space="preserve"> </w:t>
      </w:r>
      <w:r w:rsidRPr="00AC2E9A">
        <w:rPr>
          <w:rFonts w:ascii="Arial" w:hAnsi="Arial" w:cs="Arial"/>
        </w:rPr>
        <w:t>przypadku, jeżeli w ocenie Zamawiającego wyniki badań laboratoryjnych nie odpowiadają jakości wbudowanych warstw, Zamawiający zleci wykonanie badań niezależnemu laboratorium. Koszty badań ponosi Zamawiający, jeżeli wyniki badań będą tożsame z wynikami przedstawionymi przez Wykonawcę. W przeciwnym przypadku koszty zlecenia niezbędnych badań ponosi Wykonawca.</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W trakcie realizacji zamówienia Zamawiający będzie mógł pobierać z placu budowy próbki prefabrykatów betonowych i drogowych oraz próbki podbudowy do badań laboratoryjnych, celem sprawdzenia jakości elementów drogowych. Zakresem badań objęte będą również roboty ziemne. Koszty badań ponosi Zamawiający, jeżeli wyniki badań będą odpowiadały deklaracji zgodności, certyfikatowi</w:t>
      </w:r>
      <w:r w:rsidR="006D5A13" w:rsidRPr="00AC2E9A">
        <w:rPr>
          <w:rFonts w:ascii="Arial" w:hAnsi="Arial" w:cs="Arial"/>
        </w:rPr>
        <w:t xml:space="preserve"> </w:t>
      </w:r>
      <w:r w:rsidRPr="00AC2E9A">
        <w:rPr>
          <w:rFonts w:ascii="Arial" w:hAnsi="Arial" w:cs="Arial"/>
        </w:rPr>
        <w:t>zgodności z Polską Normą</w:t>
      </w:r>
      <w:r w:rsidR="00191944" w:rsidRPr="00AC2E9A">
        <w:rPr>
          <w:rFonts w:ascii="Arial" w:hAnsi="Arial" w:cs="Arial"/>
        </w:rPr>
        <w:t xml:space="preserve"> lub inną równoważną</w:t>
      </w:r>
      <w:r w:rsidRPr="00AC2E9A">
        <w:rPr>
          <w:rFonts w:ascii="Arial" w:hAnsi="Arial" w:cs="Arial"/>
        </w:rPr>
        <w:t>, bądź aprobacie technicznej przedstawionej przez Wykonawcę. W przeciwnym przypadku koszt zlecenia niezbędnych badań ponosi Wykonawca.</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Wykonawca zobowiązuje się do przestrzegania na terenie budowy obowiązujących przepisów bhp</w:t>
      </w:r>
      <w:r w:rsidR="00212171" w:rsidRPr="00AC2E9A">
        <w:rPr>
          <w:rFonts w:ascii="Arial" w:hAnsi="Arial" w:cs="Arial"/>
        </w:rPr>
        <w:t xml:space="preserve"> </w:t>
      </w:r>
      <w:r w:rsidRPr="00AC2E9A">
        <w:rPr>
          <w:rFonts w:ascii="Arial" w:hAnsi="Arial" w:cs="Arial"/>
        </w:rPr>
        <w:t>i ppoż.</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 xml:space="preserve">Wykonawca zobowiązuje się do ubezpieczenia </w:t>
      </w:r>
      <w:r w:rsidR="003F4083" w:rsidRPr="00AC2E9A">
        <w:rPr>
          <w:rFonts w:ascii="Arial" w:hAnsi="Arial" w:cs="Arial"/>
        </w:rPr>
        <w:t>prowadzonych</w:t>
      </w:r>
      <w:r w:rsidRPr="00AC2E9A">
        <w:rPr>
          <w:rFonts w:ascii="Arial" w:hAnsi="Arial" w:cs="Arial"/>
        </w:rPr>
        <w:t xml:space="preserve"> robót z tytułu szkód, które </w:t>
      </w:r>
      <w:r w:rsidR="003F4083" w:rsidRPr="00AC2E9A">
        <w:rPr>
          <w:rFonts w:ascii="Arial" w:hAnsi="Arial" w:cs="Arial"/>
        </w:rPr>
        <w:t xml:space="preserve">mogą zaistnieć </w:t>
      </w:r>
      <w:r w:rsidRPr="00AC2E9A">
        <w:rPr>
          <w:rFonts w:ascii="Arial" w:hAnsi="Arial" w:cs="Arial"/>
        </w:rPr>
        <w:t>w związku z określonymi zdarzeniami losowymi oraz od odpowiedzialności cywilnej.</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 xml:space="preserve">Wykonawca jest wytwarzającym odpady w rozumieniu przepisów ustawy o odpadach </w:t>
      </w:r>
      <w:r w:rsidR="00212171" w:rsidRPr="00AC2E9A">
        <w:rPr>
          <w:rFonts w:ascii="Arial" w:hAnsi="Arial" w:cs="Arial"/>
        </w:rPr>
        <w:br/>
      </w:r>
      <w:r w:rsidRPr="00AC2E9A">
        <w:rPr>
          <w:rFonts w:ascii="Arial" w:hAnsi="Arial" w:cs="Arial"/>
        </w:rPr>
        <w:t>z dnia</w:t>
      </w:r>
      <w:r w:rsidR="00AF3EEE" w:rsidRPr="00AC2E9A">
        <w:rPr>
          <w:rFonts w:ascii="Arial" w:hAnsi="Arial" w:cs="Arial"/>
        </w:rPr>
        <w:t xml:space="preserve"> </w:t>
      </w:r>
      <w:r w:rsidRPr="00AC2E9A">
        <w:rPr>
          <w:rFonts w:ascii="Arial" w:hAnsi="Arial" w:cs="Arial"/>
        </w:rPr>
        <w:t>14 grudnia 2012 roku (</w:t>
      </w:r>
      <w:proofErr w:type="spellStart"/>
      <w:r w:rsidR="00785C95" w:rsidRPr="00AC2E9A">
        <w:rPr>
          <w:rFonts w:ascii="Arial" w:hAnsi="Arial" w:cs="Arial"/>
        </w:rPr>
        <w:t>t.j</w:t>
      </w:r>
      <w:proofErr w:type="spellEnd"/>
      <w:r w:rsidR="00785C95" w:rsidRPr="00AC2E9A">
        <w:rPr>
          <w:rFonts w:ascii="Arial" w:hAnsi="Arial" w:cs="Arial"/>
        </w:rPr>
        <w:t>.</w:t>
      </w:r>
      <w:r w:rsidRPr="00AC2E9A">
        <w:rPr>
          <w:rFonts w:ascii="Arial" w:hAnsi="Arial" w:cs="Arial"/>
        </w:rPr>
        <w:t xml:space="preserve"> Dz. U. z 202</w:t>
      </w:r>
      <w:r w:rsidR="003A6EB8" w:rsidRPr="00AC2E9A">
        <w:rPr>
          <w:rFonts w:ascii="Arial" w:hAnsi="Arial" w:cs="Arial"/>
        </w:rPr>
        <w:t>3</w:t>
      </w:r>
      <w:r w:rsidRPr="00AC2E9A">
        <w:rPr>
          <w:rFonts w:ascii="Arial" w:hAnsi="Arial" w:cs="Arial"/>
        </w:rPr>
        <w:t xml:space="preserve"> r. poz. </w:t>
      </w:r>
      <w:r w:rsidR="003A6EB8" w:rsidRPr="00AC2E9A">
        <w:rPr>
          <w:rFonts w:ascii="Arial" w:hAnsi="Arial" w:cs="Arial"/>
        </w:rPr>
        <w:t>1587</w:t>
      </w:r>
      <w:r w:rsidRPr="00AC2E9A">
        <w:rPr>
          <w:rFonts w:ascii="Arial" w:hAnsi="Arial" w:cs="Arial"/>
        </w:rPr>
        <w:t xml:space="preserve"> ze zm.). Wykonawca w trakcie realizacji umowy, ma</w:t>
      </w:r>
      <w:r w:rsidR="00151EF7" w:rsidRPr="00AC2E9A">
        <w:rPr>
          <w:rFonts w:ascii="Arial" w:hAnsi="Arial" w:cs="Arial"/>
        </w:rPr>
        <w:t xml:space="preserve"> </w:t>
      </w:r>
      <w:r w:rsidRPr="00AC2E9A">
        <w:rPr>
          <w:rFonts w:ascii="Arial" w:hAnsi="Arial" w:cs="Arial"/>
        </w:rPr>
        <w:t>obowiązek w pierwszej kolejności poddania odpadów budowlanych (odpadów betonowych, ziemi, gruzu budowlanego) odzyskowi, a jeżeli z przyczyn technologicznych jest o</w:t>
      </w:r>
      <w:r w:rsidR="00151EF7" w:rsidRPr="00AC2E9A">
        <w:rPr>
          <w:rFonts w:ascii="Arial" w:hAnsi="Arial" w:cs="Arial"/>
        </w:rPr>
        <w:t xml:space="preserve">n niemożliwy lub nieuzasadniony </w:t>
      </w:r>
      <w:r w:rsidRPr="00AC2E9A">
        <w:rPr>
          <w:rFonts w:ascii="Arial" w:hAnsi="Arial" w:cs="Arial"/>
        </w:rPr>
        <w:t xml:space="preserve">z przyczyn ekologicznych lub ekonomicznych, to Wykonawca zobowiązany jest do przekazania powstałych odpadów do unieszkodliwienia. </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 xml:space="preserve">Wykonawca ma obowiązek zgłosić Zamawiającemu każdego podwykonawcę robót pod rygorem zastosowania przez Zamawiającego kary umownej, o której mowa w § 8 ust. 1 </w:t>
      </w:r>
      <w:r w:rsidR="0049281C" w:rsidRPr="00AC2E9A">
        <w:rPr>
          <w:rFonts w:ascii="Arial" w:hAnsi="Arial" w:cs="Arial"/>
        </w:rPr>
        <w:t>pkt</w:t>
      </w:r>
      <w:r w:rsidRPr="00AC2E9A">
        <w:rPr>
          <w:rFonts w:ascii="Arial" w:hAnsi="Arial" w:cs="Arial"/>
        </w:rPr>
        <w:t xml:space="preserve"> </w:t>
      </w:r>
      <w:r w:rsidR="00901AF0" w:rsidRPr="00AC2E9A">
        <w:rPr>
          <w:rFonts w:ascii="Arial" w:hAnsi="Arial" w:cs="Arial"/>
        </w:rPr>
        <w:t>11</w:t>
      </w:r>
      <w:r w:rsidRPr="00AC2E9A">
        <w:rPr>
          <w:rFonts w:ascii="Arial" w:hAnsi="Arial" w:cs="Arial"/>
        </w:rPr>
        <w:t>.</w:t>
      </w:r>
    </w:p>
    <w:p w:rsidR="00313F4E"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Wykonawca na żądanie Zamawiającego ma obowiązek zgłosić do odbioru elementy zanikowe, przedłożyć niezbędne protokoły badań i sprawdzeń niezbędnych do odbioru danego elementu robót.</w:t>
      </w:r>
    </w:p>
    <w:p w:rsidR="00095F66" w:rsidRPr="00AC2E9A" w:rsidRDefault="00787314" w:rsidP="00363C0D">
      <w:pPr>
        <w:pStyle w:val="Akapitzlist"/>
        <w:numPr>
          <w:ilvl w:val="0"/>
          <w:numId w:val="91"/>
        </w:numPr>
        <w:suppressAutoHyphens/>
        <w:spacing w:line="276" w:lineRule="auto"/>
        <w:ind w:left="357" w:hanging="357"/>
        <w:jc w:val="both"/>
        <w:rPr>
          <w:rFonts w:ascii="Arial" w:hAnsi="Arial" w:cs="Arial"/>
        </w:rPr>
      </w:pPr>
      <w:r w:rsidRPr="00AC2E9A">
        <w:rPr>
          <w:rFonts w:ascii="Arial" w:hAnsi="Arial" w:cs="Arial"/>
        </w:rPr>
        <w:t>Wykonawca zobowiązany jest do nadzoru i pielęgnacji terenów trawiastych do dnia odbioru końcowego</w:t>
      </w:r>
      <w:r w:rsidR="00223540" w:rsidRPr="00AC2E9A">
        <w:rPr>
          <w:rFonts w:ascii="Arial" w:hAnsi="Arial" w:cs="Arial"/>
        </w:rPr>
        <w:t>.</w:t>
      </w:r>
    </w:p>
    <w:p w:rsidR="00C03EFA" w:rsidRDefault="00C03EFA" w:rsidP="00F92F04">
      <w:pPr>
        <w:spacing w:line="276" w:lineRule="auto"/>
        <w:jc w:val="center"/>
        <w:rPr>
          <w:rFonts w:ascii="Arial" w:hAnsi="Arial" w:cs="Arial"/>
          <w:b/>
        </w:rPr>
      </w:pPr>
    </w:p>
    <w:p w:rsidR="00B20D66" w:rsidRPr="00AC2E9A" w:rsidRDefault="00A45459" w:rsidP="00F92F04">
      <w:pPr>
        <w:spacing w:line="276" w:lineRule="auto"/>
        <w:jc w:val="center"/>
        <w:rPr>
          <w:rFonts w:ascii="Arial" w:hAnsi="Arial" w:cs="Arial"/>
        </w:rPr>
      </w:pPr>
      <w:r w:rsidRPr="00AC2E9A">
        <w:rPr>
          <w:rFonts w:ascii="Arial" w:hAnsi="Arial" w:cs="Arial"/>
          <w:b/>
        </w:rPr>
        <w:t>§ 4</w:t>
      </w:r>
    </w:p>
    <w:p w:rsidR="00AC3CB2" w:rsidRDefault="00A45459" w:rsidP="00F92F04">
      <w:pPr>
        <w:spacing w:line="276" w:lineRule="auto"/>
        <w:jc w:val="center"/>
        <w:rPr>
          <w:rFonts w:ascii="Arial" w:hAnsi="Arial" w:cs="Arial"/>
          <w:b/>
        </w:rPr>
      </w:pPr>
      <w:r w:rsidRPr="00AC2E9A">
        <w:rPr>
          <w:rFonts w:ascii="Arial" w:hAnsi="Arial" w:cs="Arial"/>
          <w:b/>
        </w:rPr>
        <w:t>TERMIN WYKONANIA UMOWY</w:t>
      </w:r>
    </w:p>
    <w:p w:rsidR="00C03EFA" w:rsidRPr="00AC2E9A" w:rsidRDefault="00C03EFA" w:rsidP="00F92F04">
      <w:pPr>
        <w:spacing w:line="276" w:lineRule="auto"/>
        <w:jc w:val="center"/>
        <w:rPr>
          <w:rFonts w:ascii="Arial" w:hAnsi="Arial" w:cs="Arial"/>
        </w:rPr>
      </w:pPr>
    </w:p>
    <w:p w:rsidR="00AC3CB2" w:rsidRPr="00AC2E9A" w:rsidRDefault="00A45459" w:rsidP="00F92F04">
      <w:pPr>
        <w:pStyle w:val="Akapitzlist"/>
        <w:numPr>
          <w:ilvl w:val="0"/>
          <w:numId w:val="1"/>
        </w:numPr>
        <w:spacing w:line="276" w:lineRule="auto"/>
        <w:ind w:left="357" w:hanging="357"/>
        <w:jc w:val="both"/>
        <w:rPr>
          <w:rFonts w:ascii="Arial" w:hAnsi="Arial" w:cs="Arial"/>
        </w:rPr>
      </w:pPr>
      <w:r w:rsidRPr="00AC2E9A">
        <w:rPr>
          <w:rFonts w:ascii="Arial" w:hAnsi="Arial" w:cs="Arial"/>
        </w:rPr>
        <w:t>Wykonawca zobowiązuje się do wykonywania przedmiotu umowy</w:t>
      </w:r>
      <w:r w:rsidR="00151EF7" w:rsidRPr="00AC2E9A">
        <w:rPr>
          <w:rFonts w:ascii="Arial" w:hAnsi="Arial" w:cs="Arial"/>
        </w:rPr>
        <w:t>:</w:t>
      </w:r>
      <w:r w:rsidRPr="00AC2E9A">
        <w:rPr>
          <w:rFonts w:ascii="Arial" w:hAnsi="Arial" w:cs="Arial"/>
        </w:rPr>
        <w:t xml:space="preserve"> </w:t>
      </w:r>
      <w:r w:rsidR="00901AF0" w:rsidRPr="00AC2E9A">
        <w:rPr>
          <w:rFonts w:ascii="Arial" w:hAnsi="Arial" w:cs="Arial"/>
          <w:b/>
        </w:rPr>
        <w:t>od dnia podpisania umowy</w:t>
      </w:r>
      <w:r w:rsidR="0049281C" w:rsidRPr="00AC2E9A">
        <w:rPr>
          <w:rFonts w:ascii="Arial" w:hAnsi="Arial" w:cs="Arial"/>
          <w:b/>
        </w:rPr>
        <w:t xml:space="preserve"> do dnia </w:t>
      </w:r>
      <w:r w:rsidR="00074964" w:rsidRPr="00AC2E9A">
        <w:rPr>
          <w:rFonts w:ascii="Arial" w:hAnsi="Arial" w:cs="Arial"/>
          <w:b/>
        </w:rPr>
        <w:t>16</w:t>
      </w:r>
      <w:r w:rsidR="0049281C" w:rsidRPr="00AC2E9A">
        <w:rPr>
          <w:rFonts w:ascii="Arial" w:hAnsi="Arial" w:cs="Arial"/>
          <w:b/>
        </w:rPr>
        <w:t xml:space="preserve"> grudnia 202</w:t>
      </w:r>
      <w:r w:rsidR="0062610E" w:rsidRPr="00AC2E9A">
        <w:rPr>
          <w:rFonts w:ascii="Arial" w:hAnsi="Arial" w:cs="Arial"/>
          <w:b/>
        </w:rPr>
        <w:t>6</w:t>
      </w:r>
      <w:r w:rsidR="0049281C" w:rsidRPr="00AC2E9A">
        <w:rPr>
          <w:rFonts w:ascii="Arial" w:hAnsi="Arial" w:cs="Arial"/>
          <w:b/>
        </w:rPr>
        <w:t xml:space="preserve"> roku</w:t>
      </w:r>
      <w:r w:rsidR="00151EF7" w:rsidRPr="00AC2E9A">
        <w:rPr>
          <w:rFonts w:ascii="Arial" w:hAnsi="Arial" w:cs="Arial"/>
          <w:bCs/>
        </w:rPr>
        <w:t>.</w:t>
      </w:r>
    </w:p>
    <w:p w:rsidR="00AC3CB2" w:rsidRPr="00AC2E9A" w:rsidRDefault="005A4FC1" w:rsidP="00F92F04">
      <w:pPr>
        <w:pStyle w:val="Akapitzlist"/>
        <w:numPr>
          <w:ilvl w:val="0"/>
          <w:numId w:val="1"/>
        </w:numPr>
        <w:spacing w:line="276" w:lineRule="auto"/>
        <w:ind w:left="357" w:hanging="357"/>
        <w:jc w:val="both"/>
        <w:rPr>
          <w:rFonts w:ascii="Arial" w:hAnsi="Arial" w:cs="Arial"/>
        </w:rPr>
      </w:pPr>
      <w:r w:rsidRPr="00AC2E9A">
        <w:rPr>
          <w:rFonts w:ascii="Arial" w:hAnsi="Arial" w:cs="Arial"/>
        </w:rPr>
        <w:t>Termin wykonania</w:t>
      </w:r>
      <w:r w:rsidR="00901AF0" w:rsidRPr="00AC2E9A">
        <w:rPr>
          <w:rFonts w:ascii="Arial" w:hAnsi="Arial" w:cs="Arial"/>
        </w:rPr>
        <w:t xml:space="preserve"> poszczególnych</w:t>
      </w:r>
      <w:r w:rsidRPr="00AC2E9A">
        <w:rPr>
          <w:rFonts w:ascii="Arial" w:hAnsi="Arial" w:cs="Arial"/>
        </w:rPr>
        <w:t xml:space="preserve"> robót zostanie określony przez Zamawiającego </w:t>
      </w:r>
      <w:r w:rsidR="002B3CF3">
        <w:rPr>
          <w:rFonts w:ascii="Arial" w:hAnsi="Arial" w:cs="Arial"/>
        </w:rPr>
        <w:br/>
      </w:r>
      <w:r w:rsidRPr="00AC2E9A">
        <w:rPr>
          <w:rFonts w:ascii="Arial" w:hAnsi="Arial" w:cs="Arial"/>
        </w:rPr>
        <w:t xml:space="preserve">w </w:t>
      </w:r>
      <w:r w:rsidR="00901AF0" w:rsidRPr="00AC2E9A">
        <w:rPr>
          <w:rFonts w:ascii="Arial" w:hAnsi="Arial" w:cs="Arial"/>
        </w:rPr>
        <w:t>zleceniach</w:t>
      </w:r>
      <w:r w:rsidRPr="00AC2E9A">
        <w:rPr>
          <w:rFonts w:ascii="Arial" w:hAnsi="Arial" w:cs="Arial"/>
        </w:rPr>
        <w:t>.</w:t>
      </w:r>
    </w:p>
    <w:p w:rsidR="00AC3CB2" w:rsidRPr="00AC2E9A" w:rsidRDefault="005A4FC1" w:rsidP="00F92F04">
      <w:pPr>
        <w:pStyle w:val="Akapitzlist"/>
        <w:numPr>
          <w:ilvl w:val="0"/>
          <w:numId w:val="1"/>
        </w:numPr>
        <w:spacing w:line="276" w:lineRule="auto"/>
        <w:ind w:left="357" w:hanging="357"/>
        <w:jc w:val="both"/>
        <w:rPr>
          <w:rFonts w:ascii="Arial" w:hAnsi="Arial" w:cs="Arial"/>
        </w:rPr>
      </w:pPr>
      <w:r w:rsidRPr="00AC2E9A">
        <w:rPr>
          <w:rFonts w:ascii="Arial" w:hAnsi="Arial" w:cs="Arial"/>
        </w:rPr>
        <w:lastRenderedPageBreak/>
        <w:t>Całkowita realizacja umowy nastąpi w terminie określonym w ust. 1, bądź do wyczerpania się</w:t>
      </w:r>
      <w:r w:rsidR="00AC3CB2" w:rsidRPr="00AC2E9A">
        <w:rPr>
          <w:rFonts w:ascii="Arial" w:hAnsi="Arial" w:cs="Arial"/>
        </w:rPr>
        <w:t xml:space="preserve"> </w:t>
      </w:r>
      <w:r w:rsidRPr="00AC2E9A">
        <w:rPr>
          <w:rFonts w:ascii="Arial" w:hAnsi="Arial" w:cs="Arial"/>
        </w:rPr>
        <w:t xml:space="preserve">wartości umownej określonej w § </w:t>
      </w:r>
      <w:r w:rsidR="001E3D62" w:rsidRPr="00AC2E9A">
        <w:rPr>
          <w:rFonts w:ascii="Arial" w:hAnsi="Arial" w:cs="Arial"/>
        </w:rPr>
        <w:t>5</w:t>
      </w:r>
      <w:r w:rsidRPr="00AC2E9A">
        <w:rPr>
          <w:rFonts w:ascii="Arial" w:hAnsi="Arial" w:cs="Arial"/>
        </w:rPr>
        <w:t xml:space="preserve"> ust. 1 umowy.</w:t>
      </w:r>
    </w:p>
    <w:p w:rsidR="00095F66" w:rsidRPr="00AC2E9A" w:rsidRDefault="005A4FC1" w:rsidP="00CD6C18">
      <w:pPr>
        <w:pStyle w:val="Akapitzlist"/>
        <w:numPr>
          <w:ilvl w:val="0"/>
          <w:numId w:val="1"/>
        </w:numPr>
        <w:spacing w:line="276" w:lineRule="auto"/>
        <w:ind w:left="357" w:hanging="357"/>
        <w:jc w:val="both"/>
        <w:rPr>
          <w:rFonts w:ascii="Arial" w:hAnsi="Arial" w:cs="Arial"/>
        </w:rPr>
      </w:pPr>
      <w:r w:rsidRPr="00AC2E9A">
        <w:rPr>
          <w:rFonts w:ascii="Arial" w:hAnsi="Arial" w:cs="Arial"/>
        </w:rPr>
        <w:t xml:space="preserve">Zamawiający ma prawo do zlecenia robót w ostatnim dniu obowiązywania umowy </w:t>
      </w:r>
      <w:r w:rsidR="00AC3CB2" w:rsidRPr="00AC2E9A">
        <w:rPr>
          <w:rFonts w:ascii="Arial" w:hAnsi="Arial" w:cs="Arial"/>
        </w:rPr>
        <w:br/>
      </w:r>
      <w:r w:rsidRPr="00AC2E9A">
        <w:rPr>
          <w:rFonts w:ascii="Arial" w:hAnsi="Arial" w:cs="Arial"/>
        </w:rPr>
        <w:t>z terminem</w:t>
      </w:r>
      <w:r w:rsidR="00AC3CB2" w:rsidRPr="00AC2E9A">
        <w:rPr>
          <w:rFonts w:ascii="Arial" w:hAnsi="Arial" w:cs="Arial"/>
        </w:rPr>
        <w:t xml:space="preserve"> </w:t>
      </w:r>
      <w:r w:rsidRPr="00AC2E9A">
        <w:rPr>
          <w:rFonts w:ascii="Arial" w:hAnsi="Arial" w:cs="Arial"/>
        </w:rPr>
        <w:t xml:space="preserve">realizacji prac określonym w </w:t>
      </w:r>
      <w:r w:rsidR="00901AF0" w:rsidRPr="00AC2E9A">
        <w:rPr>
          <w:rFonts w:ascii="Arial" w:hAnsi="Arial" w:cs="Arial"/>
        </w:rPr>
        <w:t>zleceniu</w:t>
      </w:r>
      <w:r w:rsidRPr="00AC2E9A">
        <w:rPr>
          <w:rFonts w:ascii="Arial" w:hAnsi="Arial" w:cs="Arial"/>
        </w:rPr>
        <w:t>.</w:t>
      </w:r>
    </w:p>
    <w:p w:rsidR="009D0D1A" w:rsidRPr="00AC2E9A" w:rsidRDefault="009D0D1A" w:rsidP="00F92F04">
      <w:pPr>
        <w:spacing w:line="276" w:lineRule="auto"/>
        <w:jc w:val="center"/>
        <w:rPr>
          <w:rFonts w:ascii="Arial" w:hAnsi="Arial" w:cs="Arial"/>
          <w:b/>
        </w:rPr>
      </w:pPr>
    </w:p>
    <w:p w:rsidR="009D0D1A" w:rsidRPr="00AC2E9A" w:rsidRDefault="009D0D1A" w:rsidP="00F92F04">
      <w:pPr>
        <w:spacing w:line="276" w:lineRule="auto"/>
        <w:jc w:val="center"/>
        <w:rPr>
          <w:rFonts w:ascii="Arial" w:hAnsi="Arial" w:cs="Arial"/>
          <w:b/>
        </w:rPr>
      </w:pPr>
    </w:p>
    <w:p w:rsidR="00B20D66" w:rsidRPr="00AC2E9A" w:rsidRDefault="00A45459" w:rsidP="00F92F04">
      <w:pPr>
        <w:spacing w:line="276" w:lineRule="auto"/>
        <w:jc w:val="center"/>
        <w:rPr>
          <w:rFonts w:ascii="Arial" w:hAnsi="Arial" w:cs="Arial"/>
        </w:rPr>
      </w:pPr>
      <w:r w:rsidRPr="00AC2E9A">
        <w:rPr>
          <w:rFonts w:ascii="Arial" w:hAnsi="Arial" w:cs="Arial"/>
          <w:b/>
        </w:rPr>
        <w:t>§ 5</w:t>
      </w:r>
    </w:p>
    <w:p w:rsidR="00C9380A" w:rsidRDefault="00C9380A" w:rsidP="00F92F04">
      <w:pPr>
        <w:spacing w:line="276" w:lineRule="auto"/>
        <w:jc w:val="center"/>
        <w:rPr>
          <w:rFonts w:ascii="Arial" w:hAnsi="Arial" w:cs="Arial"/>
          <w:b/>
        </w:rPr>
      </w:pPr>
      <w:r w:rsidRPr="00AC2E9A">
        <w:rPr>
          <w:rFonts w:ascii="Arial" w:hAnsi="Arial" w:cs="Arial"/>
          <w:b/>
        </w:rPr>
        <w:t>WYNAGRODZENIE</w:t>
      </w:r>
    </w:p>
    <w:p w:rsidR="00C03EFA" w:rsidRPr="00AC2E9A" w:rsidRDefault="00C03EFA" w:rsidP="00F92F04">
      <w:pPr>
        <w:spacing w:line="276" w:lineRule="auto"/>
        <w:jc w:val="center"/>
        <w:rPr>
          <w:rFonts w:ascii="Arial" w:hAnsi="Arial" w:cs="Arial"/>
          <w:b/>
        </w:rPr>
      </w:pPr>
    </w:p>
    <w:p w:rsidR="00C03EFA" w:rsidRDefault="00C03EFA" w:rsidP="00363C0D">
      <w:pPr>
        <w:numPr>
          <w:ilvl w:val="0"/>
          <w:numId w:val="92"/>
        </w:numPr>
        <w:suppressAutoHyphens/>
        <w:spacing w:line="276" w:lineRule="auto"/>
        <w:jc w:val="both"/>
        <w:rPr>
          <w:rFonts w:ascii="Tahoma" w:hAnsi="Tahoma" w:cs="Tahoma"/>
          <w:sz w:val="20"/>
          <w:szCs w:val="20"/>
        </w:rPr>
      </w:pPr>
      <w:r w:rsidRPr="002534DA">
        <w:rPr>
          <w:rFonts w:ascii="Tahoma" w:hAnsi="Tahoma" w:cs="Tahoma"/>
          <w:sz w:val="20"/>
          <w:szCs w:val="20"/>
        </w:rPr>
        <w:t xml:space="preserve">Ustalone w wyniku postępowania maksymalne </w:t>
      </w:r>
      <w:r w:rsidRPr="006D5C6E">
        <w:rPr>
          <w:rFonts w:ascii="Tahoma" w:hAnsi="Tahoma" w:cs="Tahoma"/>
          <w:sz w:val="20"/>
          <w:szCs w:val="20"/>
        </w:rPr>
        <w:t xml:space="preserve">wynagrodzenie ryczałtowe Wykonawcy </w:t>
      </w:r>
      <w:r w:rsidRPr="002534DA">
        <w:rPr>
          <w:rFonts w:ascii="Tahoma" w:hAnsi="Tahoma" w:cs="Tahoma"/>
          <w:sz w:val="20"/>
          <w:szCs w:val="20"/>
        </w:rPr>
        <w:t xml:space="preserve">nie przekroczy kwoty </w:t>
      </w:r>
      <w:r w:rsidRPr="002534DA">
        <w:rPr>
          <w:rFonts w:ascii="Tahoma" w:hAnsi="Tahoma" w:cs="Tahoma"/>
          <w:szCs w:val="20"/>
        </w:rPr>
        <w:t xml:space="preserve">……………………………………………… </w:t>
      </w:r>
      <w:r w:rsidRPr="002534DA">
        <w:rPr>
          <w:rFonts w:ascii="Tahoma" w:hAnsi="Tahoma" w:cs="Tahoma"/>
          <w:b/>
          <w:bCs/>
          <w:sz w:val="20"/>
          <w:szCs w:val="20"/>
        </w:rPr>
        <w:t>zł brutto</w:t>
      </w:r>
      <w:r w:rsidRPr="002534DA">
        <w:rPr>
          <w:rFonts w:ascii="Tahoma" w:hAnsi="Tahoma" w:cs="Tahoma"/>
          <w:b/>
          <w:sz w:val="20"/>
          <w:szCs w:val="20"/>
        </w:rPr>
        <w:t xml:space="preserve"> </w:t>
      </w:r>
      <w:r w:rsidRPr="002534DA">
        <w:rPr>
          <w:rFonts w:ascii="Tahoma" w:hAnsi="Tahoma" w:cs="Tahoma"/>
          <w:sz w:val="20"/>
          <w:szCs w:val="20"/>
        </w:rPr>
        <w:t xml:space="preserve">(słownie: …………………………………. .……………..………………………………….……… złotych), w tym: </w:t>
      </w:r>
      <w:r w:rsidRPr="002534DA">
        <w:rPr>
          <w:rFonts w:ascii="Tahoma" w:hAnsi="Tahoma" w:cs="Tahoma"/>
          <w:szCs w:val="20"/>
        </w:rPr>
        <w:t xml:space="preserve">………………………………………… </w:t>
      </w:r>
      <w:r w:rsidRPr="002534DA">
        <w:rPr>
          <w:rFonts w:ascii="Tahoma" w:hAnsi="Tahoma" w:cs="Tahoma"/>
          <w:sz w:val="20"/>
          <w:szCs w:val="20"/>
        </w:rPr>
        <w:t>zł netto i podatek VAT w wysokości …... % co stanowi kwotę ..</w:t>
      </w:r>
      <w:r w:rsidRPr="002534DA">
        <w:rPr>
          <w:rFonts w:ascii="Tahoma" w:hAnsi="Tahoma" w:cs="Tahoma"/>
          <w:szCs w:val="20"/>
        </w:rPr>
        <w:t xml:space="preserve">…………………………………………… </w:t>
      </w:r>
      <w:r w:rsidRPr="002534DA">
        <w:rPr>
          <w:rFonts w:ascii="Tahoma" w:hAnsi="Tahoma" w:cs="Tahoma"/>
          <w:sz w:val="20"/>
          <w:szCs w:val="20"/>
        </w:rPr>
        <w:t>zł.</w:t>
      </w:r>
    </w:p>
    <w:p w:rsidR="007E3F01" w:rsidRPr="00AC2E9A" w:rsidRDefault="007E3F01" w:rsidP="00363C0D">
      <w:pPr>
        <w:numPr>
          <w:ilvl w:val="0"/>
          <w:numId w:val="92"/>
        </w:numPr>
        <w:suppressAutoHyphens/>
        <w:spacing w:line="276" w:lineRule="auto"/>
        <w:ind w:left="357" w:hanging="357"/>
        <w:jc w:val="both"/>
        <w:rPr>
          <w:rFonts w:ascii="Arial" w:hAnsi="Arial" w:cs="Arial"/>
        </w:rPr>
      </w:pPr>
      <w:r w:rsidRPr="00AC2E9A">
        <w:rPr>
          <w:rFonts w:ascii="Arial" w:hAnsi="Arial" w:cs="Arial"/>
        </w:rPr>
        <w:t>Zamawiający zastrzega sobie możliwość częściowego zrealizowania Umowy.</w:t>
      </w:r>
    </w:p>
    <w:p w:rsidR="007E3F01" w:rsidRPr="00AC2E9A" w:rsidRDefault="007E3F01" w:rsidP="00363C0D">
      <w:pPr>
        <w:numPr>
          <w:ilvl w:val="0"/>
          <w:numId w:val="92"/>
        </w:numPr>
        <w:suppressAutoHyphens/>
        <w:spacing w:line="276" w:lineRule="auto"/>
        <w:ind w:left="357" w:hanging="357"/>
        <w:jc w:val="both"/>
        <w:rPr>
          <w:rFonts w:ascii="Arial" w:hAnsi="Arial" w:cs="Arial"/>
        </w:rPr>
      </w:pPr>
      <w:r w:rsidRPr="00AC2E9A">
        <w:rPr>
          <w:rFonts w:ascii="Arial" w:hAnsi="Arial" w:cs="Arial"/>
        </w:rPr>
        <w:t>Zamawiający zastrzega sobie prawo dokonywania zmian w ilościach i rodzajach zamawianych robót określonych w formularzu cenowym, stanowiącym załącznik nr 1 do Umowy z zastrzeżeniem,</w:t>
      </w:r>
      <w:r w:rsidR="006718A4" w:rsidRPr="00AC2E9A">
        <w:rPr>
          <w:rFonts w:ascii="Arial" w:hAnsi="Arial" w:cs="Arial"/>
        </w:rPr>
        <w:t xml:space="preserve"> </w:t>
      </w:r>
      <w:r w:rsidRPr="00AC2E9A">
        <w:rPr>
          <w:rFonts w:ascii="Arial" w:hAnsi="Arial" w:cs="Arial"/>
        </w:rPr>
        <w:t>że wartość Umowy nie może przekroczyć wynagrodzenia określonego w ust. 1.</w:t>
      </w:r>
    </w:p>
    <w:p w:rsidR="007E3F01" w:rsidRPr="00AC2E9A" w:rsidRDefault="007E3F01" w:rsidP="00363C0D">
      <w:pPr>
        <w:numPr>
          <w:ilvl w:val="0"/>
          <w:numId w:val="92"/>
        </w:numPr>
        <w:suppressAutoHyphens/>
        <w:spacing w:line="276" w:lineRule="auto"/>
        <w:jc w:val="both"/>
        <w:rPr>
          <w:rFonts w:ascii="Arial" w:hAnsi="Arial" w:cs="Arial"/>
        </w:rPr>
      </w:pPr>
      <w:r w:rsidRPr="00AC2E9A">
        <w:rPr>
          <w:rFonts w:ascii="Arial" w:hAnsi="Arial" w:cs="Arial"/>
        </w:rPr>
        <w:t>Ostateczna wartość przedmiotu Umowy wynikać będzie z realizacji zamówienia do końca czasu trwania Umowy wg bieżących potrzeb Zamawiającego z zastrzeżeniem, że wartość Umowy nie może</w:t>
      </w:r>
      <w:r w:rsidR="00A31972" w:rsidRPr="00AC2E9A">
        <w:rPr>
          <w:rFonts w:ascii="Arial" w:hAnsi="Arial" w:cs="Arial"/>
        </w:rPr>
        <w:t xml:space="preserve"> </w:t>
      </w:r>
      <w:r w:rsidRPr="00AC2E9A">
        <w:rPr>
          <w:rFonts w:ascii="Arial" w:hAnsi="Arial" w:cs="Arial"/>
        </w:rPr>
        <w:t>przekroczyć wynagrodzenia określonego w ust. 1.</w:t>
      </w:r>
    </w:p>
    <w:p w:rsidR="007E3F01" w:rsidRPr="00AC2E9A" w:rsidRDefault="007E3F01" w:rsidP="00363C0D">
      <w:pPr>
        <w:numPr>
          <w:ilvl w:val="0"/>
          <w:numId w:val="92"/>
        </w:numPr>
        <w:suppressAutoHyphens/>
        <w:spacing w:line="276" w:lineRule="auto"/>
        <w:jc w:val="both"/>
        <w:rPr>
          <w:rFonts w:ascii="Arial" w:hAnsi="Arial" w:cs="Arial"/>
        </w:rPr>
      </w:pPr>
      <w:r w:rsidRPr="00AC2E9A">
        <w:rPr>
          <w:rFonts w:ascii="Arial" w:hAnsi="Arial" w:cs="Arial"/>
          <w:lang w:eastAsia="pl-PL"/>
        </w:rPr>
        <w:t>Za remont cząstkowy nawierzchni w jednym miejscu uważa się naprawę pojedynczych uszkodzeń</w:t>
      </w:r>
      <w:r w:rsidR="00A31972" w:rsidRPr="00AC2E9A">
        <w:rPr>
          <w:rFonts w:ascii="Arial" w:hAnsi="Arial" w:cs="Arial"/>
          <w:lang w:eastAsia="pl-PL"/>
        </w:rPr>
        <w:t xml:space="preserve"> </w:t>
      </w:r>
      <w:r w:rsidRPr="00AC2E9A">
        <w:rPr>
          <w:rFonts w:ascii="Arial" w:hAnsi="Arial" w:cs="Arial"/>
          <w:lang w:eastAsia="pl-PL"/>
        </w:rPr>
        <w:t>o powierzchni do 5m</w:t>
      </w:r>
      <w:r w:rsidRPr="00AC2E9A">
        <w:rPr>
          <w:rFonts w:ascii="Arial" w:hAnsi="Arial" w:cs="Arial"/>
          <w:vertAlign w:val="superscript"/>
          <w:lang w:eastAsia="pl-PL"/>
        </w:rPr>
        <w:t xml:space="preserve">2 </w:t>
      </w:r>
      <w:r w:rsidRPr="00AC2E9A">
        <w:rPr>
          <w:rFonts w:ascii="Arial" w:hAnsi="Arial" w:cs="Arial"/>
          <w:lang w:eastAsia="pl-PL"/>
        </w:rPr>
        <w:t xml:space="preserve">dla </w:t>
      </w:r>
      <w:r w:rsidRPr="00AC2E9A">
        <w:rPr>
          <w:rFonts w:ascii="Arial" w:hAnsi="Arial" w:cs="Arial"/>
        </w:rPr>
        <w:t>nawierzchni z kostki brukowej betonowej, kostki kamiennej, płyt betonowych sześciokątnych i do 12</w:t>
      </w:r>
      <w:r w:rsidRPr="00AC2E9A">
        <w:rPr>
          <w:rFonts w:ascii="Arial" w:hAnsi="Arial" w:cs="Arial"/>
          <w:lang w:eastAsia="pl-PL"/>
        </w:rPr>
        <w:t>m</w:t>
      </w:r>
      <w:r w:rsidRPr="00AC2E9A">
        <w:rPr>
          <w:rFonts w:ascii="Arial" w:hAnsi="Arial" w:cs="Arial"/>
          <w:vertAlign w:val="superscript"/>
          <w:lang w:eastAsia="pl-PL"/>
        </w:rPr>
        <w:t>2</w:t>
      </w:r>
      <w:r w:rsidRPr="00AC2E9A">
        <w:rPr>
          <w:rFonts w:ascii="Arial" w:hAnsi="Arial" w:cs="Arial"/>
        </w:rPr>
        <w:t xml:space="preserve"> </w:t>
      </w:r>
      <w:r w:rsidRPr="00AC2E9A">
        <w:rPr>
          <w:rFonts w:ascii="Arial" w:hAnsi="Arial" w:cs="Arial"/>
          <w:lang w:eastAsia="pl-PL"/>
        </w:rPr>
        <w:t xml:space="preserve">dla </w:t>
      </w:r>
      <w:r w:rsidRPr="00AC2E9A">
        <w:rPr>
          <w:rFonts w:ascii="Arial" w:hAnsi="Arial" w:cs="Arial"/>
        </w:rPr>
        <w:t>nawierzchni z płyt betonowych chodnikowych.</w:t>
      </w:r>
    </w:p>
    <w:p w:rsidR="007E3F01" w:rsidRPr="00AC2E9A" w:rsidRDefault="00902934" w:rsidP="00363C0D">
      <w:pPr>
        <w:numPr>
          <w:ilvl w:val="0"/>
          <w:numId w:val="92"/>
        </w:numPr>
        <w:suppressAutoHyphens/>
        <w:spacing w:line="276" w:lineRule="auto"/>
        <w:jc w:val="both"/>
        <w:rPr>
          <w:rFonts w:ascii="Arial" w:hAnsi="Arial" w:cs="Arial"/>
        </w:rPr>
      </w:pPr>
      <w:r w:rsidRPr="00AC2E9A">
        <w:rPr>
          <w:rFonts w:ascii="Arial" w:hAnsi="Arial" w:cs="Arial"/>
        </w:rPr>
        <w:t>Za minimalną ilość rozliczeniową robót przyjmuje się 0,1 m</w:t>
      </w:r>
      <w:r w:rsidRPr="00AC2E9A">
        <w:rPr>
          <w:rFonts w:ascii="Arial" w:hAnsi="Arial" w:cs="Arial"/>
          <w:vertAlign w:val="superscript"/>
        </w:rPr>
        <w:t>2</w:t>
      </w:r>
      <w:r w:rsidRPr="00AC2E9A">
        <w:rPr>
          <w:rFonts w:ascii="Arial" w:hAnsi="Arial" w:cs="Arial"/>
        </w:rPr>
        <w:t xml:space="preserve"> i 0,1 m</w:t>
      </w:r>
      <w:r w:rsidRPr="00AC2E9A">
        <w:rPr>
          <w:rFonts w:ascii="Arial" w:hAnsi="Arial" w:cs="Arial"/>
          <w:vertAlign w:val="superscript"/>
        </w:rPr>
        <w:t>3</w:t>
      </w:r>
      <w:r w:rsidRPr="00AC2E9A">
        <w:rPr>
          <w:rFonts w:ascii="Arial" w:hAnsi="Arial" w:cs="Arial"/>
        </w:rPr>
        <w:t>. Ilości mniejsze należy przyjąć jako odpowiednio 0,1 m</w:t>
      </w:r>
      <w:r w:rsidRPr="00AC2E9A">
        <w:rPr>
          <w:rFonts w:ascii="Arial" w:hAnsi="Arial" w:cs="Arial"/>
          <w:vertAlign w:val="superscript"/>
        </w:rPr>
        <w:t>2</w:t>
      </w:r>
      <w:r w:rsidRPr="00AC2E9A">
        <w:rPr>
          <w:rFonts w:ascii="Arial" w:hAnsi="Arial" w:cs="Arial"/>
        </w:rPr>
        <w:t xml:space="preserve"> i 0,1 m</w:t>
      </w:r>
      <w:r w:rsidRPr="00AC2E9A">
        <w:rPr>
          <w:rFonts w:ascii="Arial" w:hAnsi="Arial" w:cs="Arial"/>
          <w:vertAlign w:val="superscript"/>
        </w:rPr>
        <w:t>3</w:t>
      </w:r>
      <w:r w:rsidRPr="00AC2E9A">
        <w:rPr>
          <w:rFonts w:ascii="Arial" w:hAnsi="Arial" w:cs="Arial"/>
        </w:rPr>
        <w:t>.</w:t>
      </w:r>
    </w:p>
    <w:p w:rsidR="00902934" w:rsidRPr="00AC2E9A" w:rsidRDefault="00902934" w:rsidP="00363C0D">
      <w:pPr>
        <w:numPr>
          <w:ilvl w:val="0"/>
          <w:numId w:val="92"/>
        </w:numPr>
        <w:suppressAutoHyphens/>
        <w:spacing w:line="276" w:lineRule="auto"/>
        <w:ind w:left="357" w:hanging="357"/>
        <w:jc w:val="both"/>
        <w:rPr>
          <w:rFonts w:ascii="Arial" w:hAnsi="Arial" w:cs="Arial"/>
        </w:rPr>
      </w:pPr>
      <w:r w:rsidRPr="00AC2E9A">
        <w:rPr>
          <w:rFonts w:ascii="Arial" w:hAnsi="Arial" w:cs="Arial"/>
        </w:rPr>
        <w:t xml:space="preserve">Prace o charakterze szczątkowym nie ujęte w formularzu cenowym, a związane </w:t>
      </w:r>
      <w:r w:rsidR="006A01A9" w:rsidRPr="00AC2E9A">
        <w:rPr>
          <w:rFonts w:ascii="Arial" w:hAnsi="Arial" w:cs="Arial"/>
        </w:rPr>
        <w:br/>
      </w:r>
      <w:r w:rsidRPr="00AC2E9A">
        <w:rPr>
          <w:rFonts w:ascii="Arial" w:hAnsi="Arial" w:cs="Arial"/>
        </w:rPr>
        <w:t>z realizacją prac określonych zakresem zlecenia, będą rozliczane z zastosowaniem podanej stawki roboczogodziny netto (bez VAT) oraz składników cenotwórczych netto (bez VAT) wskazanych w ofercie Wykonawcy:</w:t>
      </w:r>
    </w:p>
    <w:p w:rsidR="00902934" w:rsidRPr="00AC2E9A" w:rsidRDefault="00902934" w:rsidP="00363C0D">
      <w:pPr>
        <w:pStyle w:val="2-pkt"/>
        <w:numPr>
          <w:ilvl w:val="0"/>
          <w:numId w:val="107"/>
        </w:numPr>
        <w:tabs>
          <w:tab w:val="left" w:pos="343"/>
        </w:tabs>
        <w:spacing w:line="276" w:lineRule="auto"/>
        <w:ind w:left="714" w:hanging="357"/>
        <w:rPr>
          <w:rFonts w:ascii="Arial" w:hAnsi="Arial" w:cs="Arial"/>
          <w:sz w:val="22"/>
          <w:szCs w:val="22"/>
        </w:rPr>
      </w:pPr>
      <w:r w:rsidRPr="00AC2E9A">
        <w:rPr>
          <w:rFonts w:ascii="Arial" w:hAnsi="Arial" w:cs="Arial"/>
          <w:sz w:val="22"/>
          <w:szCs w:val="22"/>
        </w:rPr>
        <w:t>stawka roboczogodziny (r-g):</w:t>
      </w:r>
      <w:r w:rsidR="003340BB" w:rsidRPr="00AC2E9A">
        <w:rPr>
          <w:rFonts w:ascii="Arial" w:hAnsi="Arial" w:cs="Arial"/>
          <w:sz w:val="22"/>
          <w:szCs w:val="22"/>
        </w:rPr>
        <w:t xml:space="preserve"> </w:t>
      </w:r>
      <w:r w:rsidR="00C03EFA">
        <w:rPr>
          <w:rFonts w:ascii="Arial" w:hAnsi="Arial" w:cs="Arial"/>
          <w:sz w:val="22"/>
          <w:szCs w:val="22"/>
        </w:rPr>
        <w:t>……</w:t>
      </w:r>
      <w:r w:rsidRPr="00AC2E9A">
        <w:rPr>
          <w:rFonts w:ascii="Arial" w:hAnsi="Arial" w:cs="Arial"/>
          <w:sz w:val="22"/>
          <w:szCs w:val="22"/>
        </w:rPr>
        <w:t>zł,</w:t>
      </w:r>
    </w:p>
    <w:p w:rsidR="00902934" w:rsidRPr="00AC2E9A" w:rsidRDefault="00902934" w:rsidP="00363C0D">
      <w:pPr>
        <w:pStyle w:val="2-pkt"/>
        <w:numPr>
          <w:ilvl w:val="0"/>
          <w:numId w:val="107"/>
        </w:numPr>
        <w:tabs>
          <w:tab w:val="left" w:pos="343"/>
        </w:tabs>
        <w:spacing w:line="276" w:lineRule="auto"/>
        <w:rPr>
          <w:rFonts w:ascii="Arial" w:hAnsi="Arial" w:cs="Arial"/>
          <w:sz w:val="22"/>
          <w:szCs w:val="22"/>
        </w:rPr>
      </w:pPr>
      <w:r w:rsidRPr="00AC2E9A">
        <w:rPr>
          <w:rFonts w:ascii="Arial" w:hAnsi="Arial" w:cs="Arial"/>
          <w:sz w:val="22"/>
          <w:szCs w:val="22"/>
        </w:rPr>
        <w:t xml:space="preserve">koszty pośrednie </w:t>
      </w:r>
      <w:proofErr w:type="spellStart"/>
      <w:r w:rsidRPr="00AC2E9A">
        <w:rPr>
          <w:rFonts w:ascii="Arial" w:hAnsi="Arial" w:cs="Arial"/>
          <w:sz w:val="22"/>
          <w:szCs w:val="22"/>
        </w:rPr>
        <w:t>Kp</w:t>
      </w:r>
      <w:proofErr w:type="spellEnd"/>
      <w:r w:rsidRPr="00AC2E9A">
        <w:rPr>
          <w:rFonts w:ascii="Arial" w:hAnsi="Arial" w:cs="Arial"/>
          <w:sz w:val="22"/>
          <w:szCs w:val="22"/>
        </w:rPr>
        <w:t xml:space="preserve"> od (R+S): </w:t>
      </w:r>
      <w:r w:rsidR="00C03EFA">
        <w:rPr>
          <w:rFonts w:ascii="Arial" w:hAnsi="Arial" w:cs="Arial"/>
          <w:sz w:val="22"/>
          <w:szCs w:val="22"/>
        </w:rPr>
        <w:t>……</w:t>
      </w:r>
      <w:r w:rsidRPr="00AC2E9A">
        <w:rPr>
          <w:rFonts w:ascii="Arial" w:hAnsi="Arial" w:cs="Arial"/>
          <w:sz w:val="22"/>
          <w:szCs w:val="22"/>
        </w:rPr>
        <w:t>%,</w:t>
      </w:r>
    </w:p>
    <w:p w:rsidR="00902934" w:rsidRPr="00AC2E9A" w:rsidRDefault="00902934" w:rsidP="00F92F04">
      <w:pPr>
        <w:pStyle w:val="2-pkt"/>
        <w:spacing w:line="276" w:lineRule="auto"/>
        <w:rPr>
          <w:rFonts w:ascii="Arial" w:hAnsi="Arial" w:cs="Arial"/>
          <w:sz w:val="22"/>
          <w:szCs w:val="22"/>
        </w:rPr>
      </w:pPr>
      <w:r w:rsidRPr="00AC2E9A">
        <w:rPr>
          <w:rFonts w:ascii="Arial" w:hAnsi="Arial" w:cs="Arial"/>
          <w:sz w:val="22"/>
          <w:szCs w:val="22"/>
        </w:rPr>
        <w:t>zysk  Z (</w:t>
      </w:r>
      <w:proofErr w:type="spellStart"/>
      <w:r w:rsidRPr="00AC2E9A">
        <w:rPr>
          <w:rFonts w:ascii="Arial" w:hAnsi="Arial" w:cs="Arial"/>
          <w:sz w:val="22"/>
          <w:szCs w:val="22"/>
        </w:rPr>
        <w:t>R+S+Kp</w:t>
      </w:r>
      <w:proofErr w:type="spellEnd"/>
      <w:r w:rsidRPr="00AC2E9A">
        <w:rPr>
          <w:rFonts w:ascii="Arial" w:hAnsi="Arial" w:cs="Arial"/>
          <w:sz w:val="22"/>
          <w:szCs w:val="22"/>
        </w:rPr>
        <w:t>):</w:t>
      </w:r>
      <w:r w:rsidR="008B4EBB" w:rsidRPr="00AC2E9A">
        <w:rPr>
          <w:rFonts w:ascii="Arial" w:hAnsi="Arial" w:cs="Arial"/>
          <w:sz w:val="22"/>
          <w:szCs w:val="22"/>
        </w:rPr>
        <w:t xml:space="preserve"> </w:t>
      </w:r>
      <w:r w:rsidR="00C03EFA">
        <w:rPr>
          <w:rFonts w:ascii="Arial" w:hAnsi="Arial" w:cs="Arial"/>
          <w:sz w:val="22"/>
          <w:szCs w:val="22"/>
        </w:rPr>
        <w:t>……..</w:t>
      </w:r>
      <w:r w:rsidRPr="00AC2E9A">
        <w:rPr>
          <w:rFonts w:ascii="Arial" w:hAnsi="Arial" w:cs="Arial"/>
          <w:sz w:val="22"/>
          <w:szCs w:val="22"/>
        </w:rPr>
        <w:t>%.</w:t>
      </w:r>
    </w:p>
    <w:p w:rsidR="00902934" w:rsidRPr="00AC2E9A" w:rsidRDefault="00902934" w:rsidP="00F92F04">
      <w:pPr>
        <w:pStyle w:val="2-pkt"/>
        <w:spacing w:line="276" w:lineRule="auto"/>
        <w:rPr>
          <w:rFonts w:ascii="Arial" w:hAnsi="Arial" w:cs="Arial"/>
          <w:sz w:val="22"/>
          <w:szCs w:val="22"/>
        </w:rPr>
      </w:pPr>
      <w:r w:rsidRPr="00AC2E9A">
        <w:rPr>
          <w:rFonts w:ascii="Arial" w:hAnsi="Arial" w:cs="Arial"/>
          <w:sz w:val="22"/>
          <w:szCs w:val="22"/>
        </w:rPr>
        <w:t>jednostkowy koszt pracy sprzętu i środków transportowych S:</w:t>
      </w:r>
    </w:p>
    <w:p w:rsidR="00902934" w:rsidRPr="00AC2E9A" w:rsidRDefault="00902934" w:rsidP="00363C0D">
      <w:pPr>
        <w:numPr>
          <w:ilvl w:val="0"/>
          <w:numId w:val="99"/>
        </w:numPr>
        <w:tabs>
          <w:tab w:val="left" w:pos="343"/>
        </w:tabs>
        <w:suppressAutoHyphens/>
        <w:spacing w:line="276" w:lineRule="auto"/>
        <w:ind w:left="1071" w:hanging="357"/>
        <w:jc w:val="both"/>
        <w:rPr>
          <w:rFonts w:ascii="Arial" w:hAnsi="Arial" w:cs="Arial"/>
        </w:rPr>
      </w:pPr>
      <w:r w:rsidRPr="00AC2E9A">
        <w:rPr>
          <w:rFonts w:ascii="Arial" w:hAnsi="Arial" w:cs="Arial"/>
        </w:rPr>
        <w:t xml:space="preserve">zagęszczarka (1 godz. pracy): </w:t>
      </w:r>
      <w:r w:rsidR="00C03EFA">
        <w:rPr>
          <w:rFonts w:ascii="Arial" w:hAnsi="Arial" w:cs="Arial"/>
        </w:rPr>
        <w:t>…….</w:t>
      </w:r>
      <w:r w:rsidR="008B4EBB" w:rsidRPr="00AC2E9A">
        <w:rPr>
          <w:rFonts w:ascii="Arial" w:hAnsi="Arial" w:cs="Arial"/>
        </w:rPr>
        <w:t xml:space="preserve"> </w:t>
      </w:r>
      <w:r w:rsidRPr="00AC2E9A">
        <w:rPr>
          <w:rFonts w:ascii="Arial" w:hAnsi="Arial" w:cs="Arial"/>
        </w:rPr>
        <w:t>zł,</w:t>
      </w:r>
    </w:p>
    <w:p w:rsidR="00902934" w:rsidRPr="00AC2E9A" w:rsidRDefault="00902934" w:rsidP="00363C0D">
      <w:pPr>
        <w:numPr>
          <w:ilvl w:val="0"/>
          <w:numId w:val="99"/>
        </w:numPr>
        <w:tabs>
          <w:tab w:val="left" w:pos="343"/>
        </w:tabs>
        <w:suppressAutoHyphens/>
        <w:spacing w:line="276" w:lineRule="auto"/>
        <w:ind w:left="1071" w:hanging="357"/>
        <w:jc w:val="both"/>
        <w:rPr>
          <w:rFonts w:ascii="Arial" w:hAnsi="Arial" w:cs="Arial"/>
        </w:rPr>
      </w:pPr>
      <w:r w:rsidRPr="00AC2E9A">
        <w:rPr>
          <w:rFonts w:ascii="Arial" w:hAnsi="Arial" w:cs="Arial"/>
        </w:rPr>
        <w:t xml:space="preserve">samochód ciężarowy od 5 do 10 ton (1 godz. pracy): </w:t>
      </w:r>
      <w:r w:rsidR="00C03EFA">
        <w:rPr>
          <w:rFonts w:ascii="Arial" w:hAnsi="Arial" w:cs="Arial"/>
        </w:rPr>
        <w:t>……..</w:t>
      </w:r>
      <w:r w:rsidR="008B4EBB" w:rsidRPr="00AC2E9A">
        <w:rPr>
          <w:rFonts w:ascii="Arial" w:hAnsi="Arial" w:cs="Arial"/>
        </w:rPr>
        <w:t xml:space="preserve"> </w:t>
      </w:r>
      <w:r w:rsidRPr="00AC2E9A">
        <w:rPr>
          <w:rFonts w:ascii="Arial" w:hAnsi="Arial" w:cs="Arial"/>
        </w:rPr>
        <w:t>zł,</w:t>
      </w:r>
    </w:p>
    <w:p w:rsidR="00902934" w:rsidRPr="00AC2E9A" w:rsidRDefault="00902934" w:rsidP="00363C0D">
      <w:pPr>
        <w:numPr>
          <w:ilvl w:val="0"/>
          <w:numId w:val="99"/>
        </w:numPr>
        <w:tabs>
          <w:tab w:val="left" w:pos="343"/>
        </w:tabs>
        <w:suppressAutoHyphens/>
        <w:spacing w:line="276" w:lineRule="auto"/>
        <w:ind w:left="1071" w:hanging="357"/>
        <w:jc w:val="both"/>
        <w:rPr>
          <w:rFonts w:ascii="Arial" w:hAnsi="Arial" w:cs="Arial"/>
        </w:rPr>
      </w:pPr>
      <w:r w:rsidRPr="00AC2E9A">
        <w:rPr>
          <w:rFonts w:ascii="Arial" w:hAnsi="Arial" w:cs="Arial"/>
        </w:rPr>
        <w:t>sprężarka (</w:t>
      </w:r>
      <w:proofErr w:type="spellStart"/>
      <w:r w:rsidRPr="00AC2E9A">
        <w:rPr>
          <w:rFonts w:ascii="Arial" w:hAnsi="Arial" w:cs="Arial"/>
        </w:rPr>
        <w:t>remonter</w:t>
      </w:r>
      <w:proofErr w:type="spellEnd"/>
      <w:r w:rsidRPr="00AC2E9A">
        <w:rPr>
          <w:rFonts w:ascii="Arial" w:hAnsi="Arial" w:cs="Arial"/>
        </w:rPr>
        <w:t xml:space="preserve">) (1 godz. pracy): </w:t>
      </w:r>
      <w:r w:rsidR="00C03EFA">
        <w:rPr>
          <w:rFonts w:ascii="Arial" w:hAnsi="Arial" w:cs="Arial"/>
        </w:rPr>
        <w:t>…….</w:t>
      </w:r>
      <w:r w:rsidRPr="00AC2E9A">
        <w:rPr>
          <w:rFonts w:ascii="Arial" w:hAnsi="Arial" w:cs="Arial"/>
        </w:rPr>
        <w:t>zł,</w:t>
      </w:r>
    </w:p>
    <w:p w:rsidR="00902934" w:rsidRPr="00AC2E9A" w:rsidRDefault="00902934" w:rsidP="00363C0D">
      <w:pPr>
        <w:numPr>
          <w:ilvl w:val="0"/>
          <w:numId w:val="99"/>
        </w:numPr>
        <w:tabs>
          <w:tab w:val="left" w:pos="343"/>
        </w:tabs>
        <w:suppressAutoHyphens/>
        <w:spacing w:line="276" w:lineRule="auto"/>
        <w:ind w:left="1071" w:hanging="357"/>
        <w:jc w:val="both"/>
        <w:rPr>
          <w:rFonts w:ascii="Arial" w:hAnsi="Arial" w:cs="Arial"/>
        </w:rPr>
      </w:pPr>
      <w:r w:rsidRPr="00AC2E9A">
        <w:rPr>
          <w:rFonts w:ascii="Arial" w:hAnsi="Arial" w:cs="Arial"/>
        </w:rPr>
        <w:t xml:space="preserve">koparka (1 godz. pracy): </w:t>
      </w:r>
      <w:r w:rsidR="00C03EFA">
        <w:rPr>
          <w:rFonts w:ascii="Arial" w:hAnsi="Arial" w:cs="Arial"/>
        </w:rPr>
        <w:t>………</w:t>
      </w:r>
      <w:r w:rsidR="001F77C5" w:rsidRPr="00AC2E9A">
        <w:rPr>
          <w:rFonts w:ascii="Arial" w:hAnsi="Arial" w:cs="Arial"/>
        </w:rPr>
        <w:t xml:space="preserve"> </w:t>
      </w:r>
      <w:r w:rsidRPr="00AC2E9A">
        <w:rPr>
          <w:rFonts w:ascii="Arial" w:hAnsi="Arial" w:cs="Arial"/>
        </w:rPr>
        <w:t>zł,</w:t>
      </w:r>
    </w:p>
    <w:p w:rsidR="00902934" w:rsidRPr="00AC2E9A" w:rsidRDefault="00902934" w:rsidP="00F92F04">
      <w:pPr>
        <w:pStyle w:val="2-pkt"/>
        <w:spacing w:line="276" w:lineRule="auto"/>
        <w:ind w:left="714" w:hanging="357"/>
        <w:rPr>
          <w:rFonts w:ascii="Arial" w:hAnsi="Arial" w:cs="Arial"/>
          <w:sz w:val="22"/>
          <w:szCs w:val="22"/>
        </w:rPr>
      </w:pPr>
      <w:r w:rsidRPr="00AC2E9A">
        <w:rPr>
          <w:rFonts w:ascii="Arial" w:hAnsi="Arial" w:cs="Arial"/>
          <w:sz w:val="22"/>
          <w:szCs w:val="22"/>
        </w:rPr>
        <w:t>dla materiałów i sprzętów nieokreślonych w ofercie Wykonawcy należy stosować minimalne ceny materiałów i sprzętu z kwartału poprzedzającego datę wystawienia zlecenia wg wydawnictwa „SEKOCENBUD” lub „INTERCENBUD” podawane dla regionu (województwa podlaskiego),</w:t>
      </w:r>
    </w:p>
    <w:p w:rsidR="00902934" w:rsidRPr="00AC2E9A" w:rsidRDefault="00902934" w:rsidP="00F92F04">
      <w:pPr>
        <w:pStyle w:val="2-pkt"/>
        <w:spacing w:line="276" w:lineRule="auto"/>
        <w:rPr>
          <w:rFonts w:ascii="Arial" w:hAnsi="Arial" w:cs="Arial"/>
          <w:sz w:val="22"/>
          <w:szCs w:val="22"/>
        </w:rPr>
      </w:pPr>
      <w:r w:rsidRPr="00AC2E9A">
        <w:rPr>
          <w:rFonts w:ascii="Arial" w:hAnsi="Arial" w:cs="Arial"/>
          <w:sz w:val="22"/>
          <w:szCs w:val="22"/>
        </w:rPr>
        <w:t>dla materiałów i sprzętu nie występujących w cennikach wydawnictwa</w:t>
      </w:r>
      <w:r w:rsidR="00C031E3" w:rsidRPr="00AC2E9A">
        <w:rPr>
          <w:rFonts w:ascii="Arial" w:hAnsi="Arial" w:cs="Arial"/>
          <w:sz w:val="22"/>
          <w:szCs w:val="22"/>
        </w:rPr>
        <w:t xml:space="preserve"> </w:t>
      </w:r>
      <w:r w:rsidRPr="00AC2E9A">
        <w:rPr>
          <w:rFonts w:ascii="Arial" w:hAnsi="Arial" w:cs="Arial"/>
          <w:sz w:val="22"/>
          <w:szCs w:val="22"/>
        </w:rPr>
        <w:t>„SEKOCENBUD” lub „INTERCENBUD”  należy stosować ceny zakupu po wcześniejszym uzgodnieniu z Zamawiającym i uzyskaniu jego akceptacji.</w:t>
      </w:r>
    </w:p>
    <w:p w:rsidR="00C9380A" w:rsidRPr="00AC2E9A" w:rsidRDefault="00B87AE5" w:rsidP="00363C0D">
      <w:pPr>
        <w:numPr>
          <w:ilvl w:val="0"/>
          <w:numId w:val="92"/>
        </w:numPr>
        <w:suppressAutoHyphens/>
        <w:spacing w:line="276" w:lineRule="auto"/>
        <w:ind w:left="357" w:hanging="357"/>
        <w:jc w:val="both"/>
        <w:rPr>
          <w:rFonts w:ascii="Arial" w:hAnsi="Arial" w:cs="Arial"/>
        </w:rPr>
      </w:pPr>
      <w:r w:rsidRPr="00AC2E9A">
        <w:rPr>
          <w:rFonts w:ascii="Arial" w:hAnsi="Arial" w:cs="Arial"/>
        </w:rPr>
        <w:lastRenderedPageBreak/>
        <w:t>Ceny jednostkowe</w:t>
      </w:r>
      <w:r w:rsidR="001B6875" w:rsidRPr="00AC2E9A">
        <w:rPr>
          <w:rFonts w:ascii="Arial" w:hAnsi="Arial" w:cs="Arial"/>
        </w:rPr>
        <w:t xml:space="preserve"> robót</w:t>
      </w:r>
      <w:r w:rsidR="00F4058E" w:rsidRPr="00AC2E9A">
        <w:rPr>
          <w:rFonts w:ascii="Arial" w:hAnsi="Arial" w:cs="Arial"/>
        </w:rPr>
        <w:t xml:space="preserve"> przyjęte</w:t>
      </w:r>
      <w:r w:rsidR="00472CC0" w:rsidRPr="00AC2E9A">
        <w:rPr>
          <w:rFonts w:ascii="Arial" w:hAnsi="Arial" w:cs="Arial"/>
        </w:rPr>
        <w:t xml:space="preserve"> </w:t>
      </w:r>
      <w:r w:rsidR="00F4058E" w:rsidRPr="00AC2E9A">
        <w:rPr>
          <w:rFonts w:ascii="Arial" w:hAnsi="Arial" w:cs="Arial"/>
        </w:rPr>
        <w:t>w formularzu cenowym</w:t>
      </w:r>
      <w:r w:rsidR="00067239" w:rsidRPr="00AC2E9A">
        <w:rPr>
          <w:rFonts w:ascii="Arial" w:hAnsi="Arial" w:cs="Arial"/>
        </w:rPr>
        <w:t xml:space="preserve"> robót stanowiącym </w:t>
      </w:r>
      <w:r w:rsidR="00067239" w:rsidRPr="00AC2E9A">
        <w:rPr>
          <w:rFonts w:ascii="Arial" w:hAnsi="Arial" w:cs="Arial"/>
          <w:bCs/>
        </w:rPr>
        <w:t xml:space="preserve">załącznik </w:t>
      </w:r>
      <w:r w:rsidR="002B3CF3">
        <w:rPr>
          <w:rFonts w:ascii="Arial" w:hAnsi="Arial" w:cs="Arial"/>
          <w:bCs/>
        </w:rPr>
        <w:br/>
      </w:r>
      <w:r w:rsidR="00067239" w:rsidRPr="00AC2E9A">
        <w:rPr>
          <w:rFonts w:ascii="Arial" w:hAnsi="Arial" w:cs="Arial"/>
          <w:bCs/>
        </w:rPr>
        <w:t>nr 1</w:t>
      </w:r>
      <w:r w:rsidR="00067239" w:rsidRPr="00AC2E9A">
        <w:rPr>
          <w:rFonts w:ascii="Arial" w:hAnsi="Arial" w:cs="Arial"/>
        </w:rPr>
        <w:t xml:space="preserve"> do umowy</w:t>
      </w:r>
      <w:r w:rsidR="00F4058E" w:rsidRPr="00AC2E9A">
        <w:rPr>
          <w:rFonts w:ascii="Arial" w:hAnsi="Arial" w:cs="Arial"/>
        </w:rPr>
        <w:t xml:space="preserve"> są stałe przez cały okres realizacji umowy.</w:t>
      </w:r>
      <w:r w:rsidR="00197969" w:rsidRPr="00AC2E9A">
        <w:rPr>
          <w:rFonts w:ascii="Arial" w:hAnsi="Arial" w:cs="Arial"/>
        </w:rPr>
        <w:t xml:space="preserve"> </w:t>
      </w:r>
      <w:r w:rsidR="00197969" w:rsidRPr="00AC2E9A">
        <w:rPr>
          <w:rFonts w:ascii="Arial" w:hAnsi="Arial" w:cs="Arial"/>
          <w:bCs/>
        </w:rPr>
        <w:t>Wartość jednostkowego remontu, ujęta</w:t>
      </w:r>
      <w:r w:rsidR="00270677" w:rsidRPr="00AC2E9A">
        <w:rPr>
          <w:rFonts w:ascii="Arial" w:hAnsi="Arial" w:cs="Arial"/>
          <w:bCs/>
        </w:rPr>
        <w:t xml:space="preserve"> </w:t>
      </w:r>
      <w:r w:rsidR="00197969" w:rsidRPr="00AC2E9A">
        <w:rPr>
          <w:rFonts w:ascii="Arial" w:hAnsi="Arial" w:cs="Arial"/>
          <w:bCs/>
        </w:rPr>
        <w:t xml:space="preserve">w zleceniu, będzie ustalana na podstawie </w:t>
      </w:r>
      <w:r w:rsidR="003033ED" w:rsidRPr="00AC2E9A">
        <w:rPr>
          <w:rFonts w:ascii="Arial" w:hAnsi="Arial" w:cs="Arial"/>
          <w:bCs/>
        </w:rPr>
        <w:t>przedmiaru</w:t>
      </w:r>
      <w:r w:rsidR="00197969" w:rsidRPr="00AC2E9A">
        <w:rPr>
          <w:rFonts w:ascii="Arial" w:hAnsi="Arial" w:cs="Arial"/>
          <w:bCs/>
        </w:rPr>
        <w:t xml:space="preserve"> robót i ustalonych </w:t>
      </w:r>
      <w:r w:rsidR="009B0072" w:rsidRPr="00AC2E9A">
        <w:rPr>
          <w:rFonts w:ascii="Arial" w:hAnsi="Arial" w:cs="Arial"/>
          <w:bCs/>
        </w:rPr>
        <w:br/>
      </w:r>
      <w:r w:rsidR="00197969" w:rsidRPr="00AC2E9A">
        <w:rPr>
          <w:rFonts w:ascii="Arial" w:hAnsi="Arial" w:cs="Arial"/>
          <w:bCs/>
        </w:rPr>
        <w:t xml:space="preserve">w ofercie cen jednostkowych, z wyjątkiem sytuacji o której mowa w </w:t>
      </w:r>
      <w:r w:rsidR="00197969" w:rsidRPr="00AC2E9A">
        <w:rPr>
          <w:rFonts w:ascii="Arial" w:hAnsi="Arial" w:cs="Arial"/>
        </w:rPr>
        <w:t xml:space="preserve">§ </w:t>
      </w:r>
      <w:r w:rsidR="00197969" w:rsidRPr="00AC2E9A">
        <w:rPr>
          <w:rFonts w:ascii="Arial" w:hAnsi="Arial" w:cs="Arial"/>
          <w:bCs/>
        </w:rPr>
        <w:t>11 ust.</w:t>
      </w:r>
      <w:r w:rsidR="00E24196" w:rsidRPr="00AC2E9A">
        <w:rPr>
          <w:rFonts w:ascii="Arial" w:hAnsi="Arial" w:cs="Arial"/>
          <w:bCs/>
        </w:rPr>
        <w:t xml:space="preserve"> </w:t>
      </w:r>
      <w:r w:rsidR="00197969" w:rsidRPr="00AC2E9A">
        <w:rPr>
          <w:rFonts w:ascii="Arial" w:hAnsi="Arial" w:cs="Arial"/>
          <w:bCs/>
        </w:rPr>
        <w:t xml:space="preserve">2 pkt 2) </w:t>
      </w:r>
      <w:proofErr w:type="spellStart"/>
      <w:r w:rsidR="00197969" w:rsidRPr="00AC2E9A">
        <w:rPr>
          <w:rFonts w:ascii="Arial" w:hAnsi="Arial" w:cs="Arial"/>
          <w:bCs/>
        </w:rPr>
        <w:t>p</w:t>
      </w:r>
      <w:r w:rsidR="0049281C" w:rsidRPr="00AC2E9A">
        <w:rPr>
          <w:rFonts w:ascii="Arial" w:hAnsi="Arial" w:cs="Arial"/>
          <w:bCs/>
        </w:rPr>
        <w:t>pkt</w:t>
      </w:r>
      <w:proofErr w:type="spellEnd"/>
      <w:r w:rsidR="00197969" w:rsidRPr="00AC2E9A">
        <w:rPr>
          <w:rFonts w:ascii="Arial" w:hAnsi="Arial" w:cs="Arial"/>
          <w:bCs/>
        </w:rPr>
        <w:t xml:space="preserve"> </w:t>
      </w:r>
      <w:r w:rsidR="00A137D3" w:rsidRPr="00AC2E9A">
        <w:rPr>
          <w:rFonts w:ascii="Arial" w:hAnsi="Arial" w:cs="Arial"/>
          <w:bCs/>
        </w:rPr>
        <w:t>e</w:t>
      </w:r>
      <w:r w:rsidR="00197969" w:rsidRPr="00AC2E9A">
        <w:rPr>
          <w:rFonts w:ascii="Arial" w:hAnsi="Arial" w:cs="Arial"/>
          <w:bCs/>
        </w:rPr>
        <w:t>).</w:t>
      </w:r>
    </w:p>
    <w:p w:rsidR="00B20D66" w:rsidRPr="00AC2E9A" w:rsidRDefault="00C9380A" w:rsidP="00363C0D">
      <w:pPr>
        <w:numPr>
          <w:ilvl w:val="0"/>
          <w:numId w:val="92"/>
        </w:numPr>
        <w:suppressAutoHyphens/>
        <w:spacing w:line="276" w:lineRule="auto"/>
        <w:ind w:left="357" w:hanging="357"/>
        <w:jc w:val="both"/>
        <w:rPr>
          <w:rFonts w:ascii="Arial" w:hAnsi="Arial" w:cs="Arial"/>
        </w:rPr>
      </w:pPr>
      <w:r w:rsidRPr="00AC2E9A">
        <w:rPr>
          <w:rFonts w:ascii="Arial" w:hAnsi="Arial" w:cs="Arial"/>
        </w:rPr>
        <w:t>Wynagrodzenie, o którym mowa w ust. 1 obejmuje wszelkie koszty niezbędne do zrealizowania przedmiotu umowy wynikające wprost z wyma</w:t>
      </w:r>
      <w:r w:rsidR="00C15A00" w:rsidRPr="00AC2E9A">
        <w:rPr>
          <w:rFonts w:ascii="Arial" w:hAnsi="Arial" w:cs="Arial"/>
        </w:rPr>
        <w:t>gań Zamawiającego zawartych w S</w:t>
      </w:r>
      <w:r w:rsidR="00D165D2" w:rsidRPr="00AC2E9A">
        <w:rPr>
          <w:rFonts w:ascii="Arial" w:hAnsi="Arial" w:cs="Arial"/>
        </w:rPr>
        <w:t>WZ i</w:t>
      </w:r>
      <w:r w:rsidRPr="00AC2E9A">
        <w:rPr>
          <w:rFonts w:ascii="Arial" w:hAnsi="Arial" w:cs="Arial"/>
        </w:rPr>
        <w:t xml:space="preserve"> opisie przedmiotu zamówienia</w:t>
      </w:r>
      <w:r w:rsidR="00743A6E" w:rsidRPr="00AC2E9A">
        <w:rPr>
          <w:rFonts w:ascii="Arial" w:hAnsi="Arial" w:cs="Arial"/>
        </w:rPr>
        <w:t xml:space="preserve"> i </w:t>
      </w:r>
      <w:proofErr w:type="spellStart"/>
      <w:r w:rsidR="00743A6E" w:rsidRPr="00AC2E9A">
        <w:rPr>
          <w:rFonts w:ascii="Arial" w:hAnsi="Arial" w:cs="Arial"/>
        </w:rPr>
        <w:t>STWiOR</w:t>
      </w:r>
      <w:proofErr w:type="spellEnd"/>
      <w:r w:rsidRPr="00AC2E9A">
        <w:rPr>
          <w:rFonts w:ascii="Arial" w:hAnsi="Arial" w:cs="Arial"/>
        </w:rPr>
        <w:t xml:space="preserve"> stanowiących integralną część niniejszej umowy.</w:t>
      </w:r>
    </w:p>
    <w:p w:rsidR="00F158CD" w:rsidRPr="00AC2E9A" w:rsidRDefault="00F158CD" w:rsidP="00363C0D">
      <w:pPr>
        <w:numPr>
          <w:ilvl w:val="0"/>
          <w:numId w:val="92"/>
        </w:numPr>
        <w:suppressAutoHyphens/>
        <w:spacing w:line="276" w:lineRule="auto"/>
        <w:ind w:left="357" w:hanging="357"/>
        <w:jc w:val="both"/>
        <w:rPr>
          <w:rFonts w:ascii="Arial" w:hAnsi="Arial" w:cs="Arial"/>
        </w:rPr>
      </w:pPr>
      <w:r w:rsidRPr="00AC2E9A">
        <w:rPr>
          <w:rFonts w:ascii="Arial" w:hAnsi="Arial" w:cs="Arial"/>
        </w:rPr>
        <w:t>Zamawiający dopuszcza możliwość wprowadzenia robót zamiennych w razie wystąpienia okoliczności, których nie można było przewidzieć w dniu zawarcia umowy.</w:t>
      </w:r>
    </w:p>
    <w:p w:rsidR="00F158CD" w:rsidRPr="00AC2E9A" w:rsidRDefault="00F158CD" w:rsidP="00363C0D">
      <w:pPr>
        <w:numPr>
          <w:ilvl w:val="0"/>
          <w:numId w:val="92"/>
        </w:numPr>
        <w:suppressAutoHyphens/>
        <w:spacing w:line="276" w:lineRule="auto"/>
        <w:ind w:left="357" w:hanging="357"/>
        <w:jc w:val="both"/>
        <w:rPr>
          <w:rFonts w:ascii="Arial" w:hAnsi="Arial" w:cs="Arial"/>
        </w:rPr>
      </w:pPr>
      <w:r w:rsidRPr="00AC2E9A">
        <w:rPr>
          <w:rFonts w:ascii="Arial" w:hAnsi="Arial" w:cs="Arial"/>
        </w:rPr>
        <w:t xml:space="preserve">Roboty zamienne mogą zostać wykonane wyłącznie na podstawie uprzednio sporządzonego </w:t>
      </w:r>
      <w:r w:rsidR="00C15A00" w:rsidRPr="00AC2E9A">
        <w:rPr>
          <w:rFonts w:ascii="Arial" w:hAnsi="Arial" w:cs="Arial"/>
        </w:rPr>
        <w:t>protokołu</w:t>
      </w:r>
      <w:r w:rsidRPr="00AC2E9A">
        <w:rPr>
          <w:rFonts w:ascii="Arial" w:hAnsi="Arial" w:cs="Arial"/>
        </w:rPr>
        <w:t>, podpisanego przez Wykonawcę i inspektora/inspektorów nadzoru oraz zatwierdzonego przez Zamawiającego, o ile zmiana jest korzystna dla Zamawiającego.</w:t>
      </w:r>
    </w:p>
    <w:p w:rsidR="00095F66" w:rsidRPr="00AC2E9A" w:rsidRDefault="009069D7" w:rsidP="00363C0D">
      <w:pPr>
        <w:numPr>
          <w:ilvl w:val="0"/>
          <w:numId w:val="92"/>
        </w:numPr>
        <w:suppressAutoHyphens/>
        <w:spacing w:line="276" w:lineRule="auto"/>
        <w:jc w:val="both"/>
        <w:rPr>
          <w:rFonts w:ascii="Arial" w:hAnsi="Arial" w:cs="Arial"/>
          <w:b/>
        </w:rPr>
      </w:pPr>
      <w:r w:rsidRPr="00AC2E9A">
        <w:rPr>
          <w:rFonts w:ascii="Arial" w:hAnsi="Arial" w:cs="Arial"/>
          <w:b/>
        </w:rPr>
        <w:t xml:space="preserve">Wartość świadczenia Stron nie będzie mniejsza niż 30% ogólnej wartości umowy brutto określonej w ust. 1. Pozostała wartość wynagrodzenia, o której mowa </w:t>
      </w:r>
      <w:r w:rsidR="009B0072" w:rsidRPr="00AC2E9A">
        <w:rPr>
          <w:rFonts w:ascii="Arial" w:hAnsi="Arial" w:cs="Arial"/>
          <w:b/>
        </w:rPr>
        <w:br/>
      </w:r>
      <w:r w:rsidRPr="00AC2E9A">
        <w:rPr>
          <w:rFonts w:ascii="Arial" w:hAnsi="Arial" w:cs="Arial"/>
          <w:b/>
        </w:rPr>
        <w:t>w ust. 1, w przypadku gdy Umowa nie zostanie wykonana w całości, nie może być podstawą roszczeń Wykonawcy.</w:t>
      </w:r>
    </w:p>
    <w:p w:rsidR="00C03EFA" w:rsidRDefault="00C03EFA" w:rsidP="00F92F04">
      <w:pPr>
        <w:widowControl w:val="0"/>
        <w:spacing w:line="276" w:lineRule="auto"/>
        <w:jc w:val="center"/>
        <w:rPr>
          <w:rFonts w:ascii="Arial" w:hAnsi="Arial" w:cs="Arial"/>
          <w:b/>
        </w:rPr>
      </w:pPr>
    </w:p>
    <w:p w:rsidR="00B20D66" w:rsidRPr="00AC2E9A" w:rsidRDefault="00A45459" w:rsidP="00F92F04">
      <w:pPr>
        <w:widowControl w:val="0"/>
        <w:spacing w:line="276" w:lineRule="auto"/>
        <w:jc w:val="center"/>
        <w:rPr>
          <w:rFonts w:ascii="Arial" w:hAnsi="Arial" w:cs="Arial"/>
        </w:rPr>
      </w:pPr>
      <w:r w:rsidRPr="00AC2E9A">
        <w:rPr>
          <w:rFonts w:ascii="Arial" w:hAnsi="Arial" w:cs="Arial"/>
          <w:b/>
        </w:rPr>
        <w:t>§ 6</w:t>
      </w:r>
    </w:p>
    <w:p w:rsidR="00B20D66" w:rsidRDefault="00A45459" w:rsidP="00F92F04">
      <w:pPr>
        <w:spacing w:line="276" w:lineRule="auto"/>
        <w:ind w:left="284" w:hanging="284"/>
        <w:jc w:val="center"/>
        <w:rPr>
          <w:rFonts w:ascii="Arial" w:hAnsi="Arial" w:cs="Arial"/>
          <w:b/>
          <w:bCs/>
        </w:rPr>
      </w:pPr>
      <w:r w:rsidRPr="00AC2E9A">
        <w:rPr>
          <w:rFonts w:ascii="Arial" w:hAnsi="Arial" w:cs="Arial"/>
          <w:b/>
          <w:bCs/>
        </w:rPr>
        <w:t>ZAPŁATA WYNAGRODZENIA</w:t>
      </w:r>
    </w:p>
    <w:p w:rsidR="00C03EFA" w:rsidRPr="00AC2E9A" w:rsidRDefault="00C03EFA" w:rsidP="00F92F04">
      <w:pPr>
        <w:spacing w:line="276" w:lineRule="auto"/>
        <w:ind w:left="284" w:hanging="284"/>
        <w:jc w:val="center"/>
        <w:rPr>
          <w:rFonts w:ascii="Arial" w:hAnsi="Arial" w:cs="Arial"/>
        </w:rPr>
      </w:pPr>
    </w:p>
    <w:p w:rsidR="00AD293F" w:rsidRPr="00AC2E9A" w:rsidRDefault="000566C8" w:rsidP="00363C0D">
      <w:pPr>
        <w:widowControl w:val="0"/>
        <w:numPr>
          <w:ilvl w:val="0"/>
          <w:numId w:val="5"/>
        </w:numPr>
        <w:spacing w:line="276" w:lineRule="auto"/>
        <w:ind w:left="357" w:hanging="357"/>
        <w:jc w:val="both"/>
        <w:rPr>
          <w:rFonts w:ascii="Arial" w:hAnsi="Arial" w:cs="Arial"/>
        </w:rPr>
      </w:pPr>
      <w:r w:rsidRPr="00AC2E9A">
        <w:rPr>
          <w:rFonts w:ascii="Arial" w:hAnsi="Arial" w:cs="Arial"/>
        </w:rPr>
        <w:t>Zapłata wynagrodzenia za wykonane i potwierdzone przez inspektora / inspektora nadzoru prace</w:t>
      </w:r>
      <w:r w:rsidR="00DF6975" w:rsidRPr="00AC2E9A">
        <w:rPr>
          <w:rFonts w:ascii="Arial" w:hAnsi="Arial" w:cs="Arial"/>
        </w:rPr>
        <w:t xml:space="preserve"> </w:t>
      </w:r>
      <w:r w:rsidRPr="00AC2E9A">
        <w:rPr>
          <w:rFonts w:ascii="Arial" w:hAnsi="Arial" w:cs="Arial"/>
        </w:rPr>
        <w:t xml:space="preserve">realizowana będzie w następujący sposób: zapłata na podstawie faktury częściowej wystawionej po zakończeniu  </w:t>
      </w:r>
      <w:r w:rsidR="00CC2913" w:rsidRPr="00AC2E9A">
        <w:rPr>
          <w:rFonts w:ascii="Arial" w:hAnsi="Arial" w:cs="Arial"/>
        </w:rPr>
        <w:t xml:space="preserve">zleconych </w:t>
      </w:r>
      <w:r w:rsidRPr="00AC2E9A">
        <w:rPr>
          <w:rFonts w:ascii="Arial" w:hAnsi="Arial" w:cs="Arial"/>
        </w:rPr>
        <w:t>robót i podpisaniu bez zastrzeżeń przez Wykonawcę i Zamawiającego</w:t>
      </w:r>
      <w:r w:rsidR="004743E9" w:rsidRPr="00AC2E9A">
        <w:rPr>
          <w:rFonts w:ascii="Arial" w:hAnsi="Arial" w:cs="Arial"/>
        </w:rPr>
        <w:t xml:space="preserve"> </w:t>
      </w:r>
      <w:r w:rsidRPr="00AC2E9A">
        <w:rPr>
          <w:rFonts w:ascii="Arial" w:hAnsi="Arial" w:cs="Arial"/>
        </w:rPr>
        <w:t>protokołu odbioru końcowego.</w:t>
      </w:r>
    </w:p>
    <w:p w:rsidR="00202FFB" w:rsidRPr="00AC2E9A" w:rsidRDefault="00A45459" w:rsidP="00363C0D">
      <w:pPr>
        <w:widowControl w:val="0"/>
        <w:numPr>
          <w:ilvl w:val="0"/>
          <w:numId w:val="5"/>
        </w:numPr>
        <w:spacing w:line="276" w:lineRule="auto"/>
        <w:ind w:left="357" w:hanging="357"/>
        <w:jc w:val="both"/>
        <w:rPr>
          <w:rFonts w:ascii="Arial" w:hAnsi="Arial" w:cs="Arial"/>
        </w:rPr>
      </w:pPr>
      <w:r w:rsidRPr="00AC2E9A">
        <w:rPr>
          <w:rFonts w:ascii="Arial" w:hAnsi="Arial" w:cs="Arial"/>
        </w:rPr>
        <w:t xml:space="preserve">Fakturę za wykonane roboty Wykonawca przedłoży Zamawiającemu w terminie do 7 dni od dnia komisyjnego odbioru robót bez stwierdzonych wad istotnych. </w:t>
      </w:r>
      <w:r w:rsidR="00202FFB" w:rsidRPr="00AC2E9A">
        <w:rPr>
          <w:rFonts w:ascii="Arial" w:hAnsi="Arial" w:cs="Arial"/>
        </w:rPr>
        <w:t xml:space="preserve">Warunkiem </w:t>
      </w:r>
      <w:r w:rsidRPr="00AC2E9A">
        <w:rPr>
          <w:rFonts w:ascii="Arial" w:hAnsi="Arial" w:cs="Arial"/>
        </w:rPr>
        <w:t>wystawienia faktury przez Wykonawcę jest</w:t>
      </w:r>
      <w:r w:rsidR="00202FFB" w:rsidRPr="00AC2E9A">
        <w:rPr>
          <w:rFonts w:ascii="Arial" w:hAnsi="Arial" w:cs="Arial"/>
        </w:rPr>
        <w:t>:</w:t>
      </w:r>
    </w:p>
    <w:p w:rsidR="00AD293F" w:rsidRPr="00AC2E9A" w:rsidRDefault="00A45459" w:rsidP="00363C0D">
      <w:pPr>
        <w:pStyle w:val="Akapitzlist"/>
        <w:widowControl w:val="0"/>
        <w:numPr>
          <w:ilvl w:val="0"/>
          <w:numId w:val="104"/>
        </w:numPr>
        <w:spacing w:line="276" w:lineRule="auto"/>
        <w:ind w:left="714" w:hanging="357"/>
        <w:jc w:val="both"/>
        <w:rPr>
          <w:rFonts w:ascii="Arial" w:hAnsi="Arial" w:cs="Arial"/>
        </w:rPr>
      </w:pPr>
      <w:r w:rsidRPr="00AC2E9A">
        <w:rPr>
          <w:rFonts w:ascii="Arial" w:hAnsi="Arial" w:cs="Arial"/>
        </w:rPr>
        <w:t>obustronnie podpisany protokół odbioru</w:t>
      </w:r>
      <w:r w:rsidR="00202FFB" w:rsidRPr="00AC2E9A">
        <w:rPr>
          <w:rFonts w:ascii="Arial" w:hAnsi="Arial" w:cs="Arial"/>
        </w:rPr>
        <w:t>,</w:t>
      </w:r>
    </w:p>
    <w:p w:rsidR="00AD293F" w:rsidRPr="00C03EFA" w:rsidRDefault="00202FFB" w:rsidP="00363C0D">
      <w:pPr>
        <w:pStyle w:val="Akapitzlist"/>
        <w:widowControl w:val="0"/>
        <w:numPr>
          <w:ilvl w:val="0"/>
          <w:numId w:val="104"/>
        </w:numPr>
        <w:spacing w:line="276" w:lineRule="auto"/>
        <w:ind w:left="714" w:hanging="357"/>
        <w:jc w:val="both"/>
        <w:rPr>
          <w:rFonts w:ascii="Arial" w:hAnsi="Arial" w:cs="Arial"/>
          <w:color w:val="000000" w:themeColor="text1"/>
        </w:rPr>
      </w:pPr>
      <w:r w:rsidRPr="00C03EFA">
        <w:rPr>
          <w:rFonts w:ascii="Arial" w:hAnsi="Arial" w:cs="Arial"/>
          <w:color w:val="000000" w:themeColor="text1"/>
        </w:rPr>
        <w:t>dołączenie do faktury rozliczenia wszystkich robót realizowanych przez podwykonawców,</w:t>
      </w:r>
    </w:p>
    <w:p w:rsidR="00C03EFA" w:rsidRPr="00C03EFA" w:rsidRDefault="00202FFB" w:rsidP="00363C0D">
      <w:pPr>
        <w:pStyle w:val="Akapitzlist"/>
        <w:widowControl w:val="0"/>
        <w:numPr>
          <w:ilvl w:val="0"/>
          <w:numId w:val="104"/>
        </w:numPr>
        <w:spacing w:line="276" w:lineRule="auto"/>
        <w:ind w:left="714" w:hanging="357"/>
        <w:jc w:val="both"/>
        <w:rPr>
          <w:rFonts w:ascii="Arial" w:hAnsi="Arial" w:cs="Arial"/>
          <w:color w:val="000000" w:themeColor="text1"/>
        </w:rPr>
      </w:pPr>
      <w:r w:rsidRPr="00C03EFA">
        <w:rPr>
          <w:rFonts w:ascii="Arial" w:hAnsi="Arial" w:cs="Arial"/>
          <w:color w:val="000000" w:themeColor="text1"/>
        </w:rPr>
        <w:t>przedłożenie przez Wykonawcę wszystkich dowodów zapłaty wynagrodzenia podwykonawcom</w:t>
      </w:r>
      <w:r w:rsidR="00A45459" w:rsidRPr="00C03EFA">
        <w:rPr>
          <w:rFonts w:ascii="Arial" w:hAnsi="Arial" w:cs="Arial"/>
          <w:color w:val="000000" w:themeColor="text1"/>
        </w:rPr>
        <w:t xml:space="preserve">. </w:t>
      </w:r>
    </w:p>
    <w:p w:rsidR="00C03EFA" w:rsidRPr="00C03EFA" w:rsidRDefault="00C03EFA" w:rsidP="00363C0D">
      <w:pPr>
        <w:pStyle w:val="Akapitzlist"/>
        <w:widowControl w:val="0"/>
        <w:numPr>
          <w:ilvl w:val="0"/>
          <w:numId w:val="6"/>
        </w:numPr>
        <w:spacing w:line="276" w:lineRule="auto"/>
        <w:jc w:val="both"/>
        <w:rPr>
          <w:rFonts w:ascii="Arial" w:hAnsi="Arial" w:cs="Arial"/>
          <w:color w:val="000000" w:themeColor="text1"/>
        </w:rPr>
      </w:pPr>
      <w:r w:rsidRPr="00C03EFA">
        <w:rPr>
          <w:rFonts w:ascii="Tahoma" w:hAnsi="Tahoma" w:cs="Tahoma"/>
          <w:color w:val="000000" w:themeColor="text1"/>
          <w:sz w:val="20"/>
          <w:szCs w:val="20"/>
        </w:rPr>
        <w:t>Wynagrodzenie przysługujące Wykonawcy będzie płatne przelewem na jego rachunek w Banku</w:t>
      </w:r>
      <w:r w:rsidRPr="00C03EFA">
        <w:rPr>
          <w:rFonts w:ascii="Tahoma" w:hAnsi="Tahoma" w:cs="Tahoma"/>
          <w:color w:val="000000" w:themeColor="text1"/>
          <w:sz w:val="20"/>
          <w:szCs w:val="20"/>
        </w:rPr>
        <w:br/>
        <w:t>nr ……………………………………………………………………………………….……… w terminie do 14 dni od daty otrzymania faktury przez Zamawiającego.</w:t>
      </w:r>
    </w:p>
    <w:p w:rsidR="005D29F5" w:rsidRPr="00C03EFA" w:rsidRDefault="003D6094" w:rsidP="00363C0D">
      <w:pPr>
        <w:pStyle w:val="Akapitzlist"/>
        <w:widowControl w:val="0"/>
        <w:numPr>
          <w:ilvl w:val="0"/>
          <w:numId w:val="6"/>
        </w:numPr>
        <w:spacing w:line="276" w:lineRule="auto"/>
        <w:ind w:left="357" w:hanging="357"/>
        <w:jc w:val="both"/>
        <w:rPr>
          <w:rFonts w:ascii="Arial" w:hAnsi="Arial" w:cs="Arial"/>
          <w:color w:val="000000" w:themeColor="text1"/>
        </w:rPr>
      </w:pPr>
      <w:r w:rsidRPr="00C03EFA">
        <w:rPr>
          <w:rFonts w:ascii="Arial" w:hAnsi="Arial" w:cs="Arial"/>
          <w:color w:val="000000" w:themeColor="text1"/>
        </w:rPr>
        <w:t>W przypadku stwierdzenia błędów lub braków w fakturze ustrukturyzowanej w formacie zgodnym z Krajowym Systemem e-Faktur (</w:t>
      </w:r>
      <w:proofErr w:type="spellStart"/>
      <w:r w:rsidRPr="00C03EFA">
        <w:rPr>
          <w:rFonts w:ascii="Arial" w:hAnsi="Arial" w:cs="Arial"/>
          <w:color w:val="000000" w:themeColor="text1"/>
        </w:rPr>
        <w:t>KSeF</w:t>
      </w:r>
      <w:proofErr w:type="spellEnd"/>
      <w:r w:rsidRPr="00C03EFA">
        <w:rPr>
          <w:rFonts w:ascii="Arial" w:hAnsi="Arial" w:cs="Arial"/>
          <w:color w:val="000000" w:themeColor="text1"/>
        </w:rPr>
        <w:t>), w szczególności poprawnych numerów identyfikacyjnych NIP Nabywcy i Odbiorcy, termin płatności ulega odpowiedniemu przesunięciu do czasu otrzymania poprawnie wystawionej faktury.</w:t>
      </w:r>
    </w:p>
    <w:p w:rsidR="005D29F5" w:rsidRPr="00AC2E9A" w:rsidRDefault="00A45459" w:rsidP="00363C0D">
      <w:pPr>
        <w:pStyle w:val="Akapitzlist"/>
        <w:widowControl w:val="0"/>
        <w:numPr>
          <w:ilvl w:val="0"/>
          <w:numId w:val="6"/>
        </w:numPr>
        <w:spacing w:line="276" w:lineRule="auto"/>
        <w:ind w:left="357" w:hanging="357"/>
        <w:jc w:val="both"/>
        <w:rPr>
          <w:rFonts w:ascii="Arial" w:hAnsi="Arial" w:cs="Arial"/>
        </w:rPr>
      </w:pPr>
      <w:r w:rsidRPr="00C03EFA">
        <w:rPr>
          <w:rFonts w:ascii="Arial" w:hAnsi="Arial" w:cs="Arial"/>
          <w:color w:val="000000" w:themeColor="text1"/>
        </w:rPr>
        <w:t xml:space="preserve">Wykonawca oświadcza, że podany rachunek bankowy </w:t>
      </w:r>
      <w:r w:rsidRPr="00AC2E9A">
        <w:rPr>
          <w:rFonts w:ascii="Arial" w:hAnsi="Arial" w:cs="Arial"/>
        </w:rPr>
        <w:t>jest rachunkiem rozliczeniowym służącym</w:t>
      </w:r>
      <w:r w:rsidR="005D29F5" w:rsidRPr="00AC2E9A">
        <w:rPr>
          <w:rFonts w:ascii="Arial" w:hAnsi="Arial" w:cs="Arial"/>
        </w:rPr>
        <w:t xml:space="preserve"> </w:t>
      </w:r>
      <w:r w:rsidRPr="00AC2E9A">
        <w:rPr>
          <w:rFonts w:ascii="Arial" w:hAnsi="Arial" w:cs="Arial"/>
        </w:rPr>
        <w:t>do celów prowadzonej działalności gospodarczej, dla której bank otworzył powiązany z nim</w:t>
      </w:r>
      <w:r w:rsidR="005D29F5" w:rsidRPr="00AC2E9A">
        <w:rPr>
          <w:rFonts w:ascii="Arial" w:hAnsi="Arial" w:cs="Arial"/>
        </w:rPr>
        <w:t xml:space="preserve"> </w:t>
      </w:r>
      <w:r w:rsidRPr="00AC2E9A">
        <w:rPr>
          <w:rFonts w:ascii="Arial" w:hAnsi="Arial" w:cs="Arial"/>
        </w:rPr>
        <w:t>rachunek VAT.</w:t>
      </w:r>
    </w:p>
    <w:p w:rsidR="005547E2" w:rsidRPr="00AC2E9A" w:rsidRDefault="00A45459" w:rsidP="00363C0D">
      <w:pPr>
        <w:pStyle w:val="Akapitzlist"/>
        <w:widowControl w:val="0"/>
        <w:numPr>
          <w:ilvl w:val="0"/>
          <w:numId w:val="6"/>
        </w:numPr>
        <w:spacing w:line="276" w:lineRule="auto"/>
        <w:ind w:left="357" w:hanging="357"/>
        <w:jc w:val="both"/>
        <w:rPr>
          <w:rFonts w:ascii="Arial" w:hAnsi="Arial" w:cs="Arial"/>
        </w:rPr>
      </w:pPr>
      <w:r w:rsidRPr="00AC2E9A">
        <w:rPr>
          <w:rFonts w:ascii="Arial" w:hAnsi="Arial" w:cs="Arial"/>
        </w:rPr>
        <w:t xml:space="preserve">Wykonawca oświadcza, że jest / </w:t>
      </w:r>
      <w:r w:rsidRPr="00AC2E9A">
        <w:rPr>
          <w:rFonts w:ascii="Arial" w:hAnsi="Arial" w:cs="Arial"/>
          <w:strike/>
        </w:rPr>
        <w:t>nie jest</w:t>
      </w:r>
      <w:r w:rsidRPr="00AC2E9A">
        <w:rPr>
          <w:rStyle w:val="Odwoanieprzypisudolnego1"/>
          <w:rFonts w:ascii="Arial" w:hAnsi="Arial" w:cs="Arial"/>
        </w:rPr>
        <w:footnoteReference w:id="1"/>
      </w:r>
      <w:r w:rsidRPr="00AC2E9A">
        <w:rPr>
          <w:rFonts w:ascii="Arial" w:hAnsi="Arial" w:cs="Arial"/>
        </w:rPr>
        <w:t xml:space="preserve"> czynnym podatnikiem podatku VAT na podstawie </w:t>
      </w:r>
      <w:r w:rsidRPr="00AC2E9A">
        <w:rPr>
          <w:rFonts w:ascii="Arial" w:hAnsi="Arial" w:cs="Arial"/>
          <w:strike/>
        </w:rPr>
        <w:lastRenderedPageBreak/>
        <w:t>…………………………</w:t>
      </w:r>
      <w:r w:rsidRPr="00AC2E9A">
        <w:rPr>
          <w:rFonts w:ascii="Arial" w:hAnsi="Arial" w:cs="Arial"/>
        </w:rPr>
        <w:t xml:space="preserve"> (podać podstawę prawną). W przypadku zmiany statusu podatkowego</w:t>
      </w:r>
      <w:r w:rsidR="005D29F5" w:rsidRPr="00AC2E9A">
        <w:rPr>
          <w:rFonts w:ascii="Arial" w:hAnsi="Arial" w:cs="Arial"/>
        </w:rPr>
        <w:t xml:space="preserve"> </w:t>
      </w:r>
      <w:r w:rsidR="006E6971" w:rsidRPr="00AC2E9A">
        <w:rPr>
          <w:rFonts w:ascii="Arial" w:hAnsi="Arial" w:cs="Arial"/>
        </w:rPr>
        <w:t>w trakcie obowiązywania umowy W</w:t>
      </w:r>
      <w:r w:rsidRPr="00AC2E9A">
        <w:rPr>
          <w:rFonts w:ascii="Arial" w:hAnsi="Arial" w:cs="Arial"/>
        </w:rPr>
        <w:t>ykonawca zobowiązuje się do poinformowania zleceniodawcy</w:t>
      </w:r>
      <w:r w:rsidR="00BD056E" w:rsidRPr="00AC2E9A">
        <w:rPr>
          <w:rFonts w:ascii="Arial" w:hAnsi="Arial" w:cs="Arial"/>
        </w:rPr>
        <w:t xml:space="preserve"> </w:t>
      </w:r>
      <w:r w:rsidRPr="00AC2E9A">
        <w:rPr>
          <w:rFonts w:ascii="Arial" w:hAnsi="Arial" w:cs="Arial"/>
        </w:rPr>
        <w:t>o zaistniałym fakcie i wskazanie rachunku firmowego powiązanego z rachunkiem VAT.</w:t>
      </w:r>
    </w:p>
    <w:p w:rsidR="003D6094" w:rsidRPr="00AC2E9A" w:rsidRDefault="003D6094" w:rsidP="00363C0D">
      <w:pPr>
        <w:pStyle w:val="Akapitzlist"/>
        <w:widowControl w:val="0"/>
        <w:numPr>
          <w:ilvl w:val="0"/>
          <w:numId w:val="6"/>
        </w:numPr>
        <w:spacing w:line="276" w:lineRule="auto"/>
        <w:ind w:left="357" w:hanging="357"/>
        <w:jc w:val="both"/>
        <w:rPr>
          <w:rFonts w:ascii="Arial" w:hAnsi="Arial" w:cs="Arial"/>
        </w:rPr>
      </w:pPr>
      <w:r w:rsidRPr="00AC2E9A">
        <w:rPr>
          <w:rFonts w:ascii="Arial" w:hAnsi="Arial" w:cs="Arial"/>
        </w:rPr>
        <w:t>Wystawiane przez Wykonawcę/Dostawcę faktury powinny zawierać wszystkie niezbędne elementy,</w:t>
      </w:r>
      <w:r w:rsidR="005547E2" w:rsidRPr="00AC2E9A">
        <w:rPr>
          <w:rFonts w:ascii="Arial" w:hAnsi="Arial" w:cs="Arial"/>
        </w:rPr>
        <w:t xml:space="preserve"> </w:t>
      </w:r>
      <w:r w:rsidRPr="00AC2E9A">
        <w:rPr>
          <w:rFonts w:ascii="Arial" w:hAnsi="Arial" w:cs="Arial"/>
        </w:rPr>
        <w:t>o których mowa w art. 106e ustawy o VAT oraz rozporządzeniu w sprawie wystawiania faktur.</w:t>
      </w:r>
      <w:r w:rsidR="005547E2" w:rsidRPr="00AC2E9A">
        <w:rPr>
          <w:rFonts w:ascii="Arial" w:hAnsi="Arial" w:cs="Arial"/>
        </w:rPr>
        <w:t xml:space="preserve"> </w:t>
      </w:r>
      <w:r w:rsidRPr="00AC2E9A">
        <w:rPr>
          <w:rFonts w:ascii="Arial" w:hAnsi="Arial" w:cs="Arial"/>
        </w:rPr>
        <w:t>W zakresie oznaczenia nazwy i adresu oraz numeru NIP nabywcy towaru lub usługi faktura powinna zawierać następujące dane:</w:t>
      </w:r>
    </w:p>
    <w:p w:rsidR="003D6094" w:rsidRPr="00AC2E9A" w:rsidRDefault="003D6094" w:rsidP="00F92F04">
      <w:pPr>
        <w:spacing w:line="276" w:lineRule="auto"/>
        <w:ind w:left="360"/>
        <w:rPr>
          <w:rFonts w:ascii="Arial" w:hAnsi="Arial" w:cs="Arial"/>
          <w:b/>
        </w:rPr>
      </w:pPr>
      <w:r w:rsidRPr="00AC2E9A">
        <w:rPr>
          <w:rFonts w:ascii="Arial" w:hAnsi="Arial" w:cs="Arial"/>
          <w:b/>
        </w:rPr>
        <w:t>NABYWCA:</w:t>
      </w:r>
      <w:r w:rsidRPr="00AC2E9A">
        <w:rPr>
          <w:rFonts w:ascii="Arial" w:hAnsi="Arial" w:cs="Arial"/>
          <w:b/>
        </w:rPr>
        <w:tab/>
        <w:t xml:space="preserve">MIASTO BIAŁYSTOK </w:t>
      </w:r>
    </w:p>
    <w:p w:rsidR="003D6094" w:rsidRPr="00AC2E9A" w:rsidRDefault="003D6094" w:rsidP="00F92F04">
      <w:pPr>
        <w:spacing w:line="276" w:lineRule="auto"/>
        <w:ind w:left="360"/>
        <w:rPr>
          <w:rFonts w:ascii="Arial" w:hAnsi="Arial" w:cs="Arial"/>
          <w:b/>
        </w:rPr>
      </w:pPr>
      <w:r w:rsidRPr="00AC2E9A">
        <w:rPr>
          <w:rFonts w:ascii="Arial" w:hAnsi="Arial" w:cs="Arial"/>
          <w:b/>
        </w:rPr>
        <w:tab/>
      </w:r>
      <w:r w:rsidRPr="00AC2E9A">
        <w:rPr>
          <w:rFonts w:ascii="Arial" w:hAnsi="Arial" w:cs="Arial"/>
          <w:b/>
        </w:rPr>
        <w:tab/>
      </w:r>
      <w:r w:rsidRPr="00AC2E9A">
        <w:rPr>
          <w:rFonts w:ascii="Arial" w:hAnsi="Arial" w:cs="Arial"/>
          <w:b/>
        </w:rPr>
        <w:tab/>
        <w:t>ul. Słonimska 1, 15-950 Białystok</w:t>
      </w:r>
    </w:p>
    <w:p w:rsidR="003D6094" w:rsidRPr="00AC2E9A" w:rsidRDefault="003D6094" w:rsidP="00F92F04">
      <w:pPr>
        <w:autoSpaceDE w:val="0"/>
        <w:autoSpaceDN w:val="0"/>
        <w:adjustRightInd w:val="0"/>
        <w:spacing w:line="276" w:lineRule="auto"/>
        <w:ind w:left="2124"/>
        <w:rPr>
          <w:rFonts w:ascii="Arial" w:hAnsi="Arial" w:cs="Arial"/>
          <w:b/>
        </w:rPr>
      </w:pPr>
      <w:r w:rsidRPr="00AC2E9A">
        <w:rPr>
          <w:rFonts w:ascii="Arial" w:hAnsi="Arial" w:cs="Arial"/>
          <w:b/>
        </w:rPr>
        <w:t>NIP: 9662117220</w:t>
      </w:r>
    </w:p>
    <w:p w:rsidR="003D6094" w:rsidRPr="00AC2E9A" w:rsidRDefault="003D6094" w:rsidP="00F92F04">
      <w:pPr>
        <w:spacing w:line="276" w:lineRule="auto"/>
        <w:ind w:left="360"/>
        <w:rPr>
          <w:rFonts w:ascii="Arial" w:hAnsi="Arial" w:cs="Arial"/>
          <w:b/>
        </w:rPr>
      </w:pPr>
      <w:r w:rsidRPr="00AC2E9A">
        <w:rPr>
          <w:rFonts w:ascii="Arial" w:hAnsi="Arial" w:cs="Arial"/>
          <w:b/>
        </w:rPr>
        <w:t>ODBIORCA:</w:t>
      </w:r>
      <w:r w:rsidR="005547E2" w:rsidRPr="00AC2E9A">
        <w:rPr>
          <w:rFonts w:ascii="Arial" w:hAnsi="Arial" w:cs="Arial"/>
          <w:b/>
        </w:rPr>
        <w:t xml:space="preserve">        </w:t>
      </w:r>
      <w:r w:rsidRPr="00AC2E9A">
        <w:rPr>
          <w:rFonts w:ascii="Arial" w:hAnsi="Arial" w:cs="Arial"/>
          <w:b/>
        </w:rPr>
        <w:t>Zarząd Mienia Komunalnego w Białymstoku</w:t>
      </w:r>
    </w:p>
    <w:p w:rsidR="00B20D66" w:rsidRPr="00AC2E9A" w:rsidRDefault="005547E2" w:rsidP="00F92F04">
      <w:pPr>
        <w:spacing w:line="276" w:lineRule="auto"/>
        <w:ind w:left="426"/>
        <w:jc w:val="both"/>
        <w:rPr>
          <w:rFonts w:ascii="Arial" w:hAnsi="Arial" w:cs="Arial"/>
          <w:b/>
          <w:bCs/>
        </w:rPr>
      </w:pPr>
      <w:r w:rsidRPr="00AC2E9A">
        <w:rPr>
          <w:rFonts w:ascii="Arial" w:hAnsi="Arial" w:cs="Arial"/>
          <w:b/>
          <w:bCs/>
        </w:rPr>
        <w:t xml:space="preserve">                            </w:t>
      </w:r>
      <w:r w:rsidR="003D6094" w:rsidRPr="00AC2E9A">
        <w:rPr>
          <w:rFonts w:ascii="Arial" w:hAnsi="Arial" w:cs="Arial"/>
          <w:b/>
          <w:bCs/>
        </w:rPr>
        <w:t>ul. gen. J. Bema 89/1, 15-370 Białystok</w:t>
      </w:r>
    </w:p>
    <w:p w:rsidR="006844EF" w:rsidRPr="00AC2E9A" w:rsidRDefault="006844EF" w:rsidP="00363C0D">
      <w:pPr>
        <w:pStyle w:val="Akapitzlist"/>
        <w:numPr>
          <w:ilvl w:val="0"/>
          <w:numId w:val="106"/>
        </w:numPr>
        <w:suppressAutoHyphens/>
        <w:spacing w:line="276" w:lineRule="auto"/>
        <w:ind w:left="357" w:hanging="357"/>
        <w:jc w:val="both"/>
        <w:rPr>
          <w:rFonts w:ascii="Arial" w:hAnsi="Arial" w:cs="Arial"/>
          <w:b/>
          <w:bCs/>
        </w:rPr>
      </w:pPr>
      <w:r w:rsidRPr="00AC2E9A">
        <w:rPr>
          <w:rFonts w:ascii="Arial" w:hAnsi="Arial" w:cs="Arial"/>
        </w:rPr>
        <w:t>Od dnia rozpoczęcia wystawiania faktur w Krajowym Systemie e-Faktur (</w:t>
      </w:r>
      <w:proofErr w:type="spellStart"/>
      <w:r w:rsidRPr="00AC2E9A">
        <w:rPr>
          <w:rFonts w:ascii="Arial" w:hAnsi="Arial" w:cs="Arial"/>
        </w:rPr>
        <w:t>KSeF</w:t>
      </w:r>
      <w:proofErr w:type="spellEnd"/>
      <w:r w:rsidRPr="00AC2E9A">
        <w:rPr>
          <w:rFonts w:ascii="Arial" w:hAnsi="Arial" w:cs="Arial"/>
        </w:rPr>
        <w:t>) Wykonawca/Dostawca zobowiązuje się do wskazywania w fakturach ustrukturyzowanych:</w:t>
      </w:r>
    </w:p>
    <w:p w:rsidR="00A9538C" w:rsidRPr="00AC2E9A" w:rsidRDefault="006844EF" w:rsidP="00363C0D">
      <w:pPr>
        <w:pStyle w:val="Akapitzlist"/>
        <w:numPr>
          <w:ilvl w:val="0"/>
          <w:numId w:val="105"/>
        </w:numPr>
        <w:suppressAutoHyphens/>
        <w:spacing w:line="276" w:lineRule="auto"/>
        <w:ind w:left="714" w:hanging="357"/>
        <w:jc w:val="both"/>
        <w:rPr>
          <w:rFonts w:ascii="Arial" w:hAnsi="Arial" w:cs="Arial"/>
        </w:rPr>
      </w:pPr>
      <w:r w:rsidRPr="00AC2E9A">
        <w:rPr>
          <w:rFonts w:ascii="Arial" w:hAnsi="Arial" w:cs="Arial"/>
        </w:rPr>
        <w:t>w pozycji (węźle) Podmiot2 danych Nabywcy (</w:t>
      </w:r>
      <w:r w:rsidRPr="00AC2E9A">
        <w:rPr>
          <w:rFonts w:ascii="Arial" w:hAnsi="Arial" w:cs="Arial"/>
          <w:b/>
        </w:rPr>
        <w:t>MIASTO BIAŁYSTOK, ul. Słonimska 1, 15-950 Białystok, NIP: 9662117220</w:t>
      </w:r>
      <w:r w:rsidRPr="00AC2E9A">
        <w:rPr>
          <w:rFonts w:ascii="Arial" w:hAnsi="Arial" w:cs="Arial"/>
        </w:rPr>
        <w:t xml:space="preserve">) oraz wartość </w:t>
      </w:r>
      <w:r w:rsidRPr="00AC2E9A">
        <w:rPr>
          <w:rFonts w:ascii="Arial" w:hAnsi="Arial" w:cs="Arial"/>
          <w:b/>
        </w:rPr>
        <w:t>„1” w polu JST</w:t>
      </w:r>
      <w:r w:rsidRPr="00AC2E9A">
        <w:rPr>
          <w:rFonts w:ascii="Arial" w:hAnsi="Arial" w:cs="Arial"/>
        </w:rPr>
        <w:t>,</w:t>
      </w:r>
    </w:p>
    <w:p w:rsidR="00A9538C" w:rsidRPr="00AC2E9A" w:rsidRDefault="006844EF" w:rsidP="00363C0D">
      <w:pPr>
        <w:pStyle w:val="Akapitzlist"/>
        <w:numPr>
          <w:ilvl w:val="0"/>
          <w:numId w:val="105"/>
        </w:numPr>
        <w:suppressAutoHyphens/>
        <w:spacing w:line="276" w:lineRule="auto"/>
        <w:ind w:left="714" w:hanging="357"/>
        <w:jc w:val="both"/>
        <w:rPr>
          <w:rFonts w:ascii="Arial" w:hAnsi="Arial" w:cs="Arial"/>
        </w:rPr>
      </w:pPr>
      <w:r w:rsidRPr="00AC2E9A">
        <w:rPr>
          <w:rFonts w:ascii="Arial" w:hAnsi="Arial" w:cs="Arial"/>
        </w:rPr>
        <w:t>w pozycji (węźle) Podmiot3 danych Odbiorcy (</w:t>
      </w:r>
      <w:r w:rsidRPr="00AC2E9A">
        <w:rPr>
          <w:rFonts w:ascii="Arial" w:hAnsi="Arial" w:cs="Arial"/>
          <w:b/>
        </w:rPr>
        <w:t xml:space="preserve">Zarząd Mienia Komunalnego w Białymstoku, ul. gen. J. Bema 89/1, 15-370 Białystok, NIP: </w:t>
      </w:r>
      <w:r w:rsidRPr="00AC2E9A">
        <w:rPr>
          <w:rFonts w:ascii="Arial" w:hAnsi="Arial" w:cs="Arial"/>
          <w:b/>
          <w:bCs/>
        </w:rPr>
        <w:t>2030000218)</w:t>
      </w:r>
      <w:r w:rsidRPr="00AC2E9A">
        <w:rPr>
          <w:rFonts w:ascii="Arial" w:hAnsi="Arial" w:cs="Arial"/>
        </w:rPr>
        <w:t xml:space="preserve"> </w:t>
      </w:r>
      <w:bookmarkStart w:id="0" w:name="_Hlk214553259"/>
      <w:r w:rsidRPr="00AC2E9A">
        <w:rPr>
          <w:rFonts w:ascii="Arial" w:hAnsi="Arial" w:cs="Arial"/>
        </w:rPr>
        <w:t xml:space="preserve">oraz wartość </w:t>
      </w:r>
      <w:r w:rsidRPr="00AC2E9A">
        <w:rPr>
          <w:rFonts w:ascii="Arial" w:hAnsi="Arial" w:cs="Arial"/>
          <w:b/>
        </w:rPr>
        <w:t>„8”- JST</w:t>
      </w:r>
      <w:r w:rsidRPr="00AC2E9A">
        <w:rPr>
          <w:rFonts w:ascii="Arial" w:hAnsi="Arial" w:cs="Arial"/>
        </w:rPr>
        <w:t xml:space="preserve"> – </w:t>
      </w:r>
      <w:r w:rsidRPr="00AC2E9A">
        <w:rPr>
          <w:rFonts w:ascii="Arial" w:hAnsi="Arial" w:cs="Arial"/>
          <w:b/>
          <w:bCs/>
        </w:rPr>
        <w:t>odbiorca</w:t>
      </w:r>
      <w:r w:rsidRPr="00AC2E9A">
        <w:rPr>
          <w:rFonts w:ascii="Arial" w:hAnsi="Arial" w:cs="Arial"/>
        </w:rPr>
        <w:t xml:space="preserve"> </w:t>
      </w:r>
      <w:r w:rsidRPr="00AC2E9A">
        <w:rPr>
          <w:rFonts w:ascii="Arial" w:hAnsi="Arial" w:cs="Arial"/>
          <w:b/>
          <w:bCs/>
        </w:rPr>
        <w:t>w polu</w:t>
      </w:r>
      <w:r w:rsidRPr="00AC2E9A">
        <w:rPr>
          <w:rFonts w:ascii="Arial" w:hAnsi="Arial" w:cs="Arial"/>
        </w:rPr>
        <w:t xml:space="preserve"> </w:t>
      </w:r>
      <w:r w:rsidRPr="00AC2E9A">
        <w:rPr>
          <w:rFonts w:ascii="Arial" w:hAnsi="Arial" w:cs="Arial"/>
          <w:b/>
          <w:bCs/>
        </w:rPr>
        <w:t>Rola</w:t>
      </w:r>
      <w:bookmarkEnd w:id="0"/>
      <w:r w:rsidRPr="00AC2E9A">
        <w:rPr>
          <w:rFonts w:ascii="Arial" w:hAnsi="Arial" w:cs="Arial"/>
          <w:bCs/>
        </w:rPr>
        <w:t>,</w:t>
      </w:r>
    </w:p>
    <w:p w:rsidR="00A9538C" w:rsidRPr="00AC2E9A" w:rsidRDefault="006844EF" w:rsidP="00363C0D">
      <w:pPr>
        <w:pStyle w:val="Akapitzlist"/>
        <w:numPr>
          <w:ilvl w:val="0"/>
          <w:numId w:val="105"/>
        </w:numPr>
        <w:suppressAutoHyphens/>
        <w:spacing w:line="276" w:lineRule="auto"/>
        <w:ind w:left="714" w:hanging="357"/>
        <w:jc w:val="both"/>
        <w:rPr>
          <w:rFonts w:ascii="Arial" w:hAnsi="Arial" w:cs="Arial"/>
        </w:rPr>
      </w:pPr>
      <w:r w:rsidRPr="00AC2E9A">
        <w:rPr>
          <w:rFonts w:ascii="Arial" w:hAnsi="Arial" w:cs="Arial"/>
        </w:rPr>
        <w:t xml:space="preserve">w pozycji Warunki transakcji w sekcji </w:t>
      </w:r>
      <w:r w:rsidRPr="00AC2E9A">
        <w:rPr>
          <w:rFonts w:ascii="Arial" w:hAnsi="Arial" w:cs="Arial"/>
          <w:b/>
          <w:bCs/>
        </w:rPr>
        <w:t>Umowa</w:t>
      </w:r>
      <w:r w:rsidRPr="00AC2E9A">
        <w:rPr>
          <w:rFonts w:ascii="Arial" w:hAnsi="Arial" w:cs="Arial"/>
        </w:rPr>
        <w:t xml:space="preserve"> - </w:t>
      </w:r>
      <w:r w:rsidRPr="00AC2E9A">
        <w:rPr>
          <w:rFonts w:ascii="Arial" w:hAnsi="Arial" w:cs="Arial"/>
          <w:b/>
          <w:bCs/>
        </w:rPr>
        <w:t>nr i datę umowy</w:t>
      </w:r>
      <w:r w:rsidR="00A9538C" w:rsidRPr="00AC2E9A">
        <w:rPr>
          <w:rFonts w:ascii="Arial" w:hAnsi="Arial" w:cs="Arial"/>
          <w:bCs/>
        </w:rPr>
        <w:t>,</w:t>
      </w:r>
    </w:p>
    <w:p w:rsidR="006844EF" w:rsidRPr="00AC2E9A" w:rsidRDefault="006844EF" w:rsidP="00363C0D">
      <w:pPr>
        <w:pStyle w:val="Akapitzlist"/>
        <w:numPr>
          <w:ilvl w:val="0"/>
          <w:numId w:val="105"/>
        </w:numPr>
        <w:suppressAutoHyphens/>
        <w:spacing w:line="276" w:lineRule="auto"/>
        <w:ind w:left="714" w:hanging="357"/>
        <w:jc w:val="both"/>
        <w:rPr>
          <w:rFonts w:ascii="Arial" w:hAnsi="Arial" w:cs="Arial"/>
        </w:rPr>
      </w:pPr>
      <w:r w:rsidRPr="00AC2E9A">
        <w:rPr>
          <w:rFonts w:ascii="Arial" w:hAnsi="Arial" w:cs="Arial"/>
        </w:rPr>
        <w:t xml:space="preserve">w pozycji </w:t>
      </w:r>
      <w:r w:rsidRPr="00AC2E9A">
        <w:rPr>
          <w:rFonts w:ascii="Arial" w:hAnsi="Arial" w:cs="Arial"/>
          <w:b/>
          <w:bCs/>
        </w:rPr>
        <w:t>Pozostałe informacje na fakturze</w:t>
      </w:r>
      <w:r w:rsidRPr="00AC2E9A">
        <w:rPr>
          <w:rFonts w:ascii="Arial" w:hAnsi="Arial" w:cs="Arial"/>
        </w:rPr>
        <w:t xml:space="preserve"> w sekcji </w:t>
      </w:r>
      <w:r w:rsidRPr="00AC2E9A">
        <w:rPr>
          <w:rFonts w:ascii="Arial" w:hAnsi="Arial" w:cs="Arial"/>
          <w:b/>
          <w:bCs/>
        </w:rPr>
        <w:t>Pozostałe informacje</w:t>
      </w:r>
      <w:r w:rsidRPr="00AC2E9A">
        <w:rPr>
          <w:rFonts w:ascii="Arial" w:hAnsi="Arial" w:cs="Arial"/>
        </w:rPr>
        <w:t xml:space="preserve"> w </w:t>
      </w:r>
      <w:r w:rsidRPr="00AC2E9A">
        <w:rPr>
          <w:rFonts w:ascii="Arial" w:hAnsi="Arial" w:cs="Arial"/>
          <w:b/>
          <w:bCs/>
        </w:rPr>
        <w:t xml:space="preserve">Stopce faktury - </w:t>
      </w:r>
      <w:r w:rsidRPr="00AC2E9A">
        <w:rPr>
          <w:rFonts w:ascii="Arial" w:hAnsi="Arial" w:cs="Arial"/>
        </w:rPr>
        <w:t xml:space="preserve">pełną lub skróconą nazwę Działu/ </w:t>
      </w:r>
      <w:r w:rsidRPr="00AC2E9A">
        <w:rPr>
          <w:rFonts w:ascii="Arial" w:hAnsi="Arial" w:cs="Arial"/>
          <w:b/>
        </w:rPr>
        <w:t>ZMK</w:t>
      </w:r>
      <w:r w:rsidRPr="00AC2E9A">
        <w:rPr>
          <w:rFonts w:ascii="Arial" w:hAnsi="Arial" w:cs="Arial"/>
        </w:rPr>
        <w:t>.</w:t>
      </w:r>
    </w:p>
    <w:p w:rsidR="00176BB7" w:rsidRPr="00AC2E9A" w:rsidRDefault="006844EF" w:rsidP="00363C0D">
      <w:pPr>
        <w:pStyle w:val="Akapitzlist"/>
        <w:numPr>
          <w:ilvl w:val="0"/>
          <w:numId w:val="106"/>
        </w:numPr>
        <w:spacing w:line="276" w:lineRule="auto"/>
        <w:ind w:left="357" w:hanging="357"/>
        <w:jc w:val="both"/>
        <w:rPr>
          <w:rFonts w:ascii="Arial" w:hAnsi="Arial" w:cs="Arial"/>
        </w:rPr>
      </w:pPr>
      <w:r w:rsidRPr="00AC2E9A">
        <w:rPr>
          <w:rFonts w:ascii="Arial" w:hAnsi="Arial" w:cs="Arial"/>
        </w:rPr>
        <w:t xml:space="preserve">Za dzień doręczenia faktury ustrukturyzowanej przyjmuje się datę nadania fakturze unikatowego numeru </w:t>
      </w:r>
      <w:proofErr w:type="spellStart"/>
      <w:r w:rsidRPr="00AC2E9A">
        <w:rPr>
          <w:rFonts w:ascii="Arial" w:hAnsi="Arial" w:cs="Arial"/>
        </w:rPr>
        <w:t>KSeF</w:t>
      </w:r>
      <w:proofErr w:type="spellEnd"/>
      <w:r w:rsidRPr="00AC2E9A">
        <w:rPr>
          <w:rFonts w:ascii="Arial" w:hAnsi="Arial" w:cs="Arial"/>
        </w:rPr>
        <w:t xml:space="preserve"> </w:t>
      </w:r>
      <w:r w:rsidRPr="00AC2E9A">
        <w:rPr>
          <w:rStyle w:val="Uwydatnienie"/>
          <w:rFonts w:ascii="Arial" w:hAnsi="Arial" w:cs="Arial"/>
        </w:rPr>
        <w:t>w Krajowym Systemie e-Faktur</w:t>
      </w:r>
      <w:r w:rsidRPr="00AC2E9A">
        <w:rPr>
          <w:rFonts w:ascii="Arial" w:hAnsi="Arial" w:cs="Arial"/>
          <w:i/>
          <w:iCs/>
        </w:rPr>
        <w:t xml:space="preserve"> (</w:t>
      </w:r>
      <w:proofErr w:type="spellStart"/>
      <w:r w:rsidRPr="00AC2E9A">
        <w:rPr>
          <w:rStyle w:val="Uwydatnienie"/>
          <w:rFonts w:ascii="Arial" w:hAnsi="Arial" w:cs="Arial"/>
        </w:rPr>
        <w:t>KSeF</w:t>
      </w:r>
      <w:proofErr w:type="spellEnd"/>
      <w:r w:rsidRPr="00AC2E9A">
        <w:rPr>
          <w:rStyle w:val="Uwydatnienie"/>
          <w:rFonts w:ascii="Arial" w:hAnsi="Arial" w:cs="Arial"/>
        </w:rPr>
        <w:t>)</w:t>
      </w:r>
      <w:r w:rsidRPr="00AC2E9A">
        <w:rPr>
          <w:rFonts w:ascii="Arial" w:hAnsi="Arial" w:cs="Arial"/>
          <w:i/>
          <w:iCs/>
        </w:rPr>
        <w:t>.</w:t>
      </w:r>
    </w:p>
    <w:p w:rsidR="00176BB7" w:rsidRPr="00AC2E9A" w:rsidRDefault="00A45459" w:rsidP="00363C0D">
      <w:pPr>
        <w:pStyle w:val="Akapitzlist"/>
        <w:numPr>
          <w:ilvl w:val="0"/>
          <w:numId w:val="106"/>
        </w:numPr>
        <w:spacing w:line="276" w:lineRule="auto"/>
        <w:ind w:left="357" w:hanging="357"/>
        <w:jc w:val="both"/>
        <w:rPr>
          <w:rFonts w:ascii="Arial" w:hAnsi="Arial" w:cs="Arial"/>
        </w:rPr>
      </w:pPr>
      <w:r w:rsidRPr="00AC2E9A">
        <w:rPr>
          <w:rFonts w:ascii="Arial" w:hAnsi="Arial" w:cs="Arial"/>
        </w:rPr>
        <w:t>Faktur</w:t>
      </w:r>
      <w:r w:rsidR="004B1B3B" w:rsidRPr="00AC2E9A">
        <w:rPr>
          <w:rFonts w:ascii="Arial" w:hAnsi="Arial" w:cs="Arial"/>
        </w:rPr>
        <w:t>y</w:t>
      </w:r>
      <w:r w:rsidRPr="00AC2E9A">
        <w:rPr>
          <w:rFonts w:ascii="Arial" w:hAnsi="Arial" w:cs="Arial"/>
        </w:rPr>
        <w:t xml:space="preserve"> dla któr</w:t>
      </w:r>
      <w:r w:rsidR="00EF2BAC" w:rsidRPr="00AC2E9A">
        <w:rPr>
          <w:rFonts w:ascii="Arial" w:hAnsi="Arial" w:cs="Arial"/>
        </w:rPr>
        <w:t>y</w:t>
      </w:r>
      <w:r w:rsidR="004B1B3B" w:rsidRPr="00AC2E9A">
        <w:rPr>
          <w:rFonts w:ascii="Arial" w:hAnsi="Arial" w:cs="Arial"/>
        </w:rPr>
        <w:t>ch</w:t>
      </w:r>
      <w:r w:rsidRPr="00AC2E9A">
        <w:rPr>
          <w:rFonts w:ascii="Arial" w:hAnsi="Arial" w:cs="Arial"/>
        </w:rPr>
        <w:t xml:space="preserve"> nie zostały dopełnione formalne wymogi </w:t>
      </w:r>
      <w:proofErr w:type="spellStart"/>
      <w:r w:rsidR="00785C95" w:rsidRPr="00AC2E9A">
        <w:rPr>
          <w:rFonts w:ascii="Arial" w:hAnsi="Arial" w:cs="Arial"/>
        </w:rPr>
        <w:t>t.j</w:t>
      </w:r>
      <w:proofErr w:type="spellEnd"/>
      <w:r w:rsidR="00785C95" w:rsidRPr="00AC2E9A">
        <w:rPr>
          <w:rFonts w:ascii="Arial" w:hAnsi="Arial" w:cs="Arial"/>
        </w:rPr>
        <w:t>.</w:t>
      </w:r>
      <w:r w:rsidRPr="00AC2E9A">
        <w:rPr>
          <w:rFonts w:ascii="Arial" w:hAnsi="Arial" w:cs="Arial"/>
        </w:rPr>
        <w:t xml:space="preserve">: brak protokołu odbioru </w:t>
      </w:r>
      <w:r w:rsidR="00176BB7" w:rsidRPr="00AC2E9A">
        <w:rPr>
          <w:rFonts w:ascii="Arial" w:hAnsi="Arial" w:cs="Arial"/>
        </w:rPr>
        <w:t xml:space="preserve">robót </w:t>
      </w:r>
      <w:r w:rsidRPr="00AC2E9A">
        <w:rPr>
          <w:rFonts w:ascii="Arial" w:hAnsi="Arial" w:cs="Arial"/>
        </w:rPr>
        <w:t>potwierdzonego przez Zamawiającego, nie będ</w:t>
      </w:r>
      <w:r w:rsidR="00EF2BAC" w:rsidRPr="00AC2E9A">
        <w:rPr>
          <w:rFonts w:ascii="Arial" w:hAnsi="Arial" w:cs="Arial"/>
        </w:rPr>
        <w:t>ą</w:t>
      </w:r>
      <w:r w:rsidRPr="00AC2E9A">
        <w:rPr>
          <w:rFonts w:ascii="Arial" w:hAnsi="Arial" w:cs="Arial"/>
        </w:rPr>
        <w:t xml:space="preserve"> regulowan</w:t>
      </w:r>
      <w:r w:rsidR="00EF2BAC" w:rsidRPr="00AC2E9A">
        <w:rPr>
          <w:rFonts w:ascii="Arial" w:hAnsi="Arial" w:cs="Arial"/>
        </w:rPr>
        <w:t>e</w:t>
      </w:r>
      <w:r w:rsidRPr="00AC2E9A">
        <w:rPr>
          <w:rFonts w:ascii="Arial" w:hAnsi="Arial" w:cs="Arial"/>
        </w:rPr>
        <w:t>.</w:t>
      </w:r>
    </w:p>
    <w:p w:rsidR="008F1F76" w:rsidRPr="00AC2E9A" w:rsidRDefault="00A45459" w:rsidP="00363C0D">
      <w:pPr>
        <w:pStyle w:val="Akapitzlist"/>
        <w:numPr>
          <w:ilvl w:val="0"/>
          <w:numId w:val="106"/>
        </w:numPr>
        <w:spacing w:line="276" w:lineRule="auto"/>
        <w:ind w:left="357" w:hanging="357"/>
        <w:jc w:val="both"/>
        <w:rPr>
          <w:rFonts w:ascii="Arial" w:hAnsi="Arial" w:cs="Arial"/>
        </w:rPr>
      </w:pPr>
      <w:r w:rsidRPr="00AC2E9A">
        <w:rPr>
          <w:rFonts w:ascii="Arial" w:hAnsi="Arial" w:cs="Arial"/>
        </w:rPr>
        <w:t>Za  termin  zapłaty  uznaje  się  dzień,  w  którym  Zamawiający  polecił  swojemu  bankowi</w:t>
      </w:r>
      <w:r w:rsidR="00176BB7" w:rsidRPr="00AC2E9A">
        <w:rPr>
          <w:rFonts w:ascii="Arial" w:hAnsi="Arial" w:cs="Arial"/>
        </w:rPr>
        <w:t xml:space="preserve"> </w:t>
      </w:r>
      <w:r w:rsidRPr="00AC2E9A">
        <w:rPr>
          <w:rFonts w:ascii="Arial" w:hAnsi="Arial" w:cs="Arial"/>
        </w:rPr>
        <w:t>dokonanie przelewu na rachunek Wykonawcy.</w:t>
      </w:r>
    </w:p>
    <w:p w:rsidR="00095F66" w:rsidRPr="00AC2E9A" w:rsidRDefault="003D6094" w:rsidP="00363C0D">
      <w:pPr>
        <w:pStyle w:val="Akapitzlist"/>
        <w:numPr>
          <w:ilvl w:val="0"/>
          <w:numId w:val="106"/>
        </w:numPr>
        <w:spacing w:line="276" w:lineRule="auto"/>
        <w:ind w:left="357" w:hanging="357"/>
        <w:jc w:val="both"/>
        <w:rPr>
          <w:rFonts w:ascii="Arial" w:hAnsi="Arial" w:cs="Arial"/>
        </w:rPr>
      </w:pPr>
      <w:r w:rsidRPr="00AC2E9A">
        <w:rPr>
          <w:rFonts w:ascii="Arial" w:hAnsi="Arial" w:cs="Arial"/>
        </w:rPr>
        <w:t>Wykonawca, zgodnie z ustawą z dnia 9 listopada 2018 r. o elektronicznym fakturowaniu</w:t>
      </w:r>
      <w:r w:rsidR="008F1F76" w:rsidRPr="00AC2E9A">
        <w:rPr>
          <w:rFonts w:ascii="Arial" w:hAnsi="Arial" w:cs="Arial"/>
        </w:rPr>
        <w:t xml:space="preserve"> </w:t>
      </w:r>
      <w:r w:rsidR="008F1F76" w:rsidRPr="00AC2E9A">
        <w:rPr>
          <w:rFonts w:ascii="Arial" w:hAnsi="Arial" w:cs="Arial"/>
        </w:rPr>
        <w:br/>
      </w:r>
      <w:r w:rsidRPr="00AC2E9A">
        <w:rPr>
          <w:rFonts w:ascii="Arial" w:hAnsi="Arial" w:cs="Arial"/>
        </w:rPr>
        <w:t>w zamówieniach publicznych, koncesjach na roboty budowlane lub usługi oraz partnerstwie</w:t>
      </w:r>
      <w:r w:rsidR="008F1F76" w:rsidRPr="00AC2E9A">
        <w:rPr>
          <w:rFonts w:ascii="Arial" w:hAnsi="Arial" w:cs="Arial"/>
        </w:rPr>
        <w:t xml:space="preserve"> </w:t>
      </w:r>
      <w:r w:rsidRPr="00AC2E9A">
        <w:rPr>
          <w:rFonts w:ascii="Arial" w:hAnsi="Arial" w:cs="Arial"/>
        </w:rPr>
        <w:t>publiczno-prywatnym (</w:t>
      </w:r>
      <w:proofErr w:type="spellStart"/>
      <w:r w:rsidR="00816D0D" w:rsidRPr="00AC2E9A">
        <w:rPr>
          <w:rFonts w:ascii="Arial" w:hAnsi="Arial" w:cs="Arial"/>
        </w:rPr>
        <w:t>t.j</w:t>
      </w:r>
      <w:proofErr w:type="spellEnd"/>
      <w:r w:rsidR="00816D0D" w:rsidRPr="00AC2E9A">
        <w:rPr>
          <w:rFonts w:ascii="Arial" w:hAnsi="Arial" w:cs="Arial"/>
        </w:rPr>
        <w:t>. Dz. U. z 2026 r. poz. 276</w:t>
      </w:r>
      <w:r w:rsidRPr="00AC2E9A">
        <w:rPr>
          <w:rFonts w:ascii="Arial" w:hAnsi="Arial" w:cs="Arial"/>
        </w:rPr>
        <w:t>) ma możliwość przesyłania</w:t>
      </w:r>
      <w:r w:rsidR="008F1F76" w:rsidRPr="00AC2E9A">
        <w:rPr>
          <w:rFonts w:ascii="Arial" w:hAnsi="Arial" w:cs="Arial"/>
        </w:rPr>
        <w:t xml:space="preserve"> </w:t>
      </w:r>
      <w:r w:rsidRPr="00AC2E9A">
        <w:rPr>
          <w:rFonts w:ascii="Arial" w:hAnsi="Arial" w:cs="Arial"/>
        </w:rPr>
        <w:t>ustrukturyzowanych faktur elektronicznych drogą elektroniczną za pośrednictwem Platformy</w:t>
      </w:r>
      <w:r w:rsidR="008F1F76" w:rsidRPr="00AC2E9A">
        <w:rPr>
          <w:rFonts w:ascii="Arial" w:hAnsi="Arial" w:cs="Arial"/>
        </w:rPr>
        <w:t xml:space="preserve"> </w:t>
      </w:r>
      <w:r w:rsidRPr="00AC2E9A">
        <w:rPr>
          <w:rFonts w:ascii="Arial" w:hAnsi="Arial" w:cs="Arial"/>
        </w:rPr>
        <w:t xml:space="preserve">Elektronicznego Fakturowania. Zamawiający posiada konto na platformie </w:t>
      </w:r>
      <w:r w:rsidR="003800BF">
        <w:rPr>
          <w:rFonts w:ascii="Arial" w:hAnsi="Arial" w:cs="Arial"/>
        </w:rPr>
        <w:br/>
      </w:r>
      <w:r w:rsidRPr="00AC2E9A">
        <w:rPr>
          <w:rFonts w:ascii="Arial" w:hAnsi="Arial" w:cs="Arial"/>
        </w:rPr>
        <w:t>nr PEPPOL: 2030000218.</w:t>
      </w:r>
      <w:r w:rsidR="008F1F76" w:rsidRPr="00AC2E9A">
        <w:rPr>
          <w:rFonts w:ascii="Arial" w:hAnsi="Arial" w:cs="Arial"/>
        </w:rPr>
        <w:t xml:space="preserve"> </w:t>
      </w:r>
      <w:r w:rsidRPr="00AC2E9A">
        <w:rPr>
          <w:rFonts w:ascii="Arial" w:hAnsi="Arial" w:cs="Arial"/>
        </w:rPr>
        <w:t>Jednocześnie Zamawiający nie dopuszcza</w:t>
      </w:r>
      <w:r w:rsidR="008F1F76" w:rsidRPr="00AC2E9A">
        <w:rPr>
          <w:rFonts w:ascii="Arial" w:hAnsi="Arial" w:cs="Arial"/>
        </w:rPr>
        <w:t xml:space="preserve"> </w:t>
      </w:r>
      <w:r w:rsidRPr="00AC2E9A">
        <w:rPr>
          <w:rFonts w:ascii="Arial" w:hAnsi="Arial" w:cs="Arial"/>
        </w:rPr>
        <w:t xml:space="preserve">wysyłania </w:t>
      </w:r>
      <w:r w:rsidR="006317CA">
        <w:rPr>
          <w:rFonts w:ascii="Arial" w:hAnsi="Arial" w:cs="Arial"/>
        </w:rPr>
        <w:br/>
      </w:r>
      <w:r w:rsidRPr="00AC2E9A">
        <w:rPr>
          <w:rFonts w:ascii="Arial" w:hAnsi="Arial" w:cs="Arial"/>
        </w:rPr>
        <w:t>i odbierania za pośrednictwem platformy</w:t>
      </w:r>
      <w:r w:rsidR="008F1F76" w:rsidRPr="00AC2E9A">
        <w:rPr>
          <w:rFonts w:ascii="Arial" w:hAnsi="Arial" w:cs="Arial"/>
        </w:rPr>
        <w:t xml:space="preserve"> </w:t>
      </w:r>
      <w:r w:rsidRPr="00AC2E9A">
        <w:rPr>
          <w:rFonts w:ascii="Arial" w:hAnsi="Arial" w:cs="Arial"/>
        </w:rPr>
        <w:t>innych ustrukturyzowanych dokumentów elektronicznych z wyjątkiem faktur korygujących.</w:t>
      </w:r>
    </w:p>
    <w:p w:rsidR="003800BF" w:rsidRDefault="003800BF" w:rsidP="00F92F04">
      <w:pPr>
        <w:widowControl w:val="0"/>
        <w:tabs>
          <w:tab w:val="left" w:pos="360"/>
        </w:tabs>
        <w:spacing w:line="276" w:lineRule="auto"/>
        <w:jc w:val="center"/>
        <w:rPr>
          <w:rFonts w:ascii="Arial" w:hAnsi="Arial" w:cs="Arial"/>
          <w:b/>
        </w:rPr>
      </w:pPr>
    </w:p>
    <w:p w:rsidR="00B20D66" w:rsidRPr="00AC2E9A" w:rsidRDefault="00A45459" w:rsidP="00F92F04">
      <w:pPr>
        <w:widowControl w:val="0"/>
        <w:tabs>
          <w:tab w:val="left" w:pos="360"/>
        </w:tabs>
        <w:spacing w:line="276" w:lineRule="auto"/>
        <w:jc w:val="center"/>
        <w:rPr>
          <w:rFonts w:ascii="Arial" w:hAnsi="Arial" w:cs="Arial"/>
        </w:rPr>
      </w:pPr>
      <w:r w:rsidRPr="00AC2E9A">
        <w:rPr>
          <w:rFonts w:ascii="Arial" w:hAnsi="Arial" w:cs="Arial"/>
          <w:b/>
        </w:rPr>
        <w:t>§ 7</w:t>
      </w:r>
    </w:p>
    <w:p w:rsidR="00B20D66" w:rsidRDefault="00A45459" w:rsidP="00F92F04">
      <w:pPr>
        <w:widowControl w:val="0"/>
        <w:spacing w:line="276" w:lineRule="auto"/>
        <w:jc w:val="center"/>
        <w:rPr>
          <w:rFonts w:ascii="Arial" w:hAnsi="Arial" w:cs="Arial"/>
          <w:b/>
        </w:rPr>
      </w:pPr>
      <w:r w:rsidRPr="00AC2E9A">
        <w:rPr>
          <w:rFonts w:ascii="Arial" w:hAnsi="Arial" w:cs="Arial"/>
          <w:b/>
        </w:rPr>
        <w:t>WARUNKI ODBIORU</w:t>
      </w:r>
    </w:p>
    <w:p w:rsidR="00C03EFA" w:rsidRPr="00AC2E9A" w:rsidRDefault="00C03EFA" w:rsidP="00F92F04">
      <w:pPr>
        <w:widowControl w:val="0"/>
        <w:spacing w:line="276" w:lineRule="auto"/>
        <w:jc w:val="center"/>
        <w:rPr>
          <w:rFonts w:ascii="Arial" w:hAnsi="Arial" w:cs="Arial"/>
        </w:rPr>
      </w:pPr>
    </w:p>
    <w:p w:rsidR="00D2124E" w:rsidRPr="00AC2E9A" w:rsidRDefault="00D2124E" w:rsidP="00F92F04">
      <w:pPr>
        <w:widowControl w:val="0"/>
        <w:autoSpaceDE w:val="0"/>
        <w:spacing w:line="276" w:lineRule="auto"/>
        <w:rPr>
          <w:rFonts w:ascii="Arial" w:hAnsi="Arial" w:cs="Arial"/>
          <w:b/>
          <w:bCs/>
        </w:rPr>
      </w:pPr>
      <w:r w:rsidRPr="00AC2E9A">
        <w:rPr>
          <w:rFonts w:ascii="Arial" w:hAnsi="Arial" w:cs="Arial"/>
          <w:b/>
          <w:bCs/>
        </w:rPr>
        <w:t>I. Odbiór robót zanikowych:</w:t>
      </w:r>
    </w:p>
    <w:p w:rsidR="00D2124E" w:rsidRPr="00AC2E9A" w:rsidRDefault="00D2124E" w:rsidP="00363C0D">
      <w:pPr>
        <w:widowControl w:val="0"/>
        <w:numPr>
          <w:ilvl w:val="0"/>
          <w:numId w:val="93"/>
        </w:numPr>
        <w:tabs>
          <w:tab w:val="left" w:pos="396"/>
          <w:tab w:val="left" w:pos="450"/>
        </w:tabs>
        <w:suppressAutoHyphens/>
        <w:autoSpaceDE w:val="0"/>
        <w:spacing w:line="276" w:lineRule="auto"/>
        <w:ind w:left="357" w:hanging="357"/>
        <w:jc w:val="both"/>
        <w:rPr>
          <w:rFonts w:ascii="Arial" w:hAnsi="Arial" w:cs="Arial"/>
        </w:rPr>
      </w:pPr>
      <w:r w:rsidRPr="00AC2E9A">
        <w:rPr>
          <w:rFonts w:ascii="Arial" w:hAnsi="Arial" w:cs="Arial"/>
        </w:rPr>
        <w:t>Odbiór robót zanikowych będzie występował w każdym przypadku na żądanie Wykonawcy</w:t>
      </w:r>
      <w:r w:rsidR="001E62D7" w:rsidRPr="00AC2E9A">
        <w:rPr>
          <w:rFonts w:ascii="Arial" w:hAnsi="Arial" w:cs="Arial"/>
        </w:rPr>
        <w:t xml:space="preserve"> </w:t>
      </w:r>
      <w:r w:rsidRPr="00AC2E9A">
        <w:rPr>
          <w:rFonts w:ascii="Arial" w:hAnsi="Arial" w:cs="Arial"/>
        </w:rPr>
        <w:t xml:space="preserve">lub Zamawiającego. </w:t>
      </w:r>
    </w:p>
    <w:p w:rsidR="00D2124E" w:rsidRPr="00AC2E9A" w:rsidRDefault="00D2124E" w:rsidP="00363C0D">
      <w:pPr>
        <w:widowControl w:val="0"/>
        <w:numPr>
          <w:ilvl w:val="0"/>
          <w:numId w:val="93"/>
        </w:numPr>
        <w:tabs>
          <w:tab w:val="left" w:pos="396"/>
          <w:tab w:val="left" w:pos="450"/>
        </w:tabs>
        <w:suppressAutoHyphens/>
        <w:autoSpaceDE w:val="0"/>
        <w:spacing w:line="276" w:lineRule="auto"/>
        <w:ind w:left="357" w:hanging="357"/>
        <w:jc w:val="both"/>
        <w:rPr>
          <w:rFonts w:ascii="Arial" w:hAnsi="Arial" w:cs="Arial"/>
        </w:rPr>
      </w:pPr>
      <w:r w:rsidRPr="00AC2E9A">
        <w:rPr>
          <w:rFonts w:ascii="Arial" w:hAnsi="Arial" w:cs="Arial"/>
        </w:rPr>
        <w:t>Zamawiający, zobowiązany jest dokonać ich odbioru technicznego w terminie 3 dni od daty</w:t>
      </w:r>
      <w:r w:rsidR="001E62D7" w:rsidRPr="00AC2E9A">
        <w:rPr>
          <w:rFonts w:ascii="Arial" w:hAnsi="Arial" w:cs="Arial"/>
        </w:rPr>
        <w:t xml:space="preserve"> </w:t>
      </w:r>
      <w:r w:rsidRPr="00AC2E9A">
        <w:rPr>
          <w:rFonts w:ascii="Arial" w:hAnsi="Arial" w:cs="Arial"/>
        </w:rPr>
        <w:t>ich zgłoszenia do odbioru przez Wykonawcę.</w:t>
      </w:r>
    </w:p>
    <w:p w:rsidR="00D2124E" w:rsidRPr="00AC2E9A" w:rsidRDefault="00D2124E" w:rsidP="00363C0D">
      <w:pPr>
        <w:widowControl w:val="0"/>
        <w:numPr>
          <w:ilvl w:val="0"/>
          <w:numId w:val="93"/>
        </w:numPr>
        <w:tabs>
          <w:tab w:val="left" w:pos="396"/>
          <w:tab w:val="left" w:pos="450"/>
        </w:tabs>
        <w:suppressAutoHyphens/>
        <w:autoSpaceDE w:val="0"/>
        <w:spacing w:line="276" w:lineRule="auto"/>
        <w:ind w:left="357" w:hanging="357"/>
        <w:jc w:val="both"/>
        <w:rPr>
          <w:rFonts w:ascii="Arial" w:hAnsi="Arial" w:cs="Arial"/>
        </w:rPr>
      </w:pPr>
      <w:r w:rsidRPr="00AC2E9A">
        <w:rPr>
          <w:rFonts w:ascii="Arial" w:hAnsi="Arial" w:cs="Arial"/>
        </w:rPr>
        <w:t>Zgłoszenie gotowości do odbioru robót zanikowych nastąpi w formie pisemnej lub elektronicznej.</w:t>
      </w:r>
    </w:p>
    <w:p w:rsidR="00D2124E" w:rsidRPr="00AC2E9A" w:rsidRDefault="00D2124E" w:rsidP="00F92F04">
      <w:pPr>
        <w:widowControl w:val="0"/>
        <w:autoSpaceDE w:val="0"/>
        <w:spacing w:line="276" w:lineRule="auto"/>
        <w:jc w:val="both"/>
        <w:rPr>
          <w:rFonts w:ascii="Arial" w:hAnsi="Arial" w:cs="Arial"/>
          <w:b/>
          <w:bCs/>
        </w:rPr>
      </w:pPr>
      <w:r w:rsidRPr="00AC2E9A">
        <w:rPr>
          <w:rFonts w:ascii="Arial" w:hAnsi="Arial" w:cs="Arial"/>
          <w:b/>
          <w:bCs/>
        </w:rPr>
        <w:lastRenderedPageBreak/>
        <w:t>II. Odbiór końcowy:</w:t>
      </w:r>
    </w:p>
    <w:p w:rsidR="000564FF" w:rsidRPr="00AC2E9A" w:rsidRDefault="00D2124E" w:rsidP="00363C0D">
      <w:pPr>
        <w:widowControl w:val="0"/>
        <w:numPr>
          <w:ilvl w:val="0"/>
          <w:numId w:val="94"/>
        </w:numPr>
        <w:tabs>
          <w:tab w:val="left" w:pos="343"/>
        </w:tabs>
        <w:suppressAutoHyphens/>
        <w:autoSpaceDE w:val="0"/>
        <w:spacing w:line="276" w:lineRule="auto"/>
        <w:ind w:left="357" w:hanging="357"/>
        <w:jc w:val="both"/>
        <w:rPr>
          <w:rFonts w:ascii="Arial" w:hAnsi="Arial" w:cs="Arial"/>
        </w:rPr>
      </w:pPr>
      <w:r w:rsidRPr="00AC2E9A">
        <w:rPr>
          <w:rFonts w:ascii="Arial" w:hAnsi="Arial" w:cs="Arial"/>
        </w:rPr>
        <w:t>Zamawiający, po zgłoszeniu w formie papierowej lub elektronicznej przez Wykonawcę gotowości</w:t>
      </w:r>
      <w:r w:rsidR="000564FF" w:rsidRPr="00AC2E9A">
        <w:rPr>
          <w:rFonts w:ascii="Arial" w:hAnsi="Arial" w:cs="Arial"/>
        </w:rPr>
        <w:t xml:space="preserve"> </w:t>
      </w:r>
      <w:r w:rsidRPr="00AC2E9A">
        <w:rPr>
          <w:rFonts w:ascii="Arial" w:hAnsi="Arial" w:cs="Arial"/>
        </w:rPr>
        <w:t xml:space="preserve">do odbioru końcowego w ciągu </w:t>
      </w:r>
      <w:r w:rsidR="00CC2913" w:rsidRPr="00AC2E9A">
        <w:rPr>
          <w:rFonts w:ascii="Arial" w:hAnsi="Arial" w:cs="Arial"/>
        </w:rPr>
        <w:t>7</w:t>
      </w:r>
      <w:r w:rsidRPr="00AC2E9A">
        <w:rPr>
          <w:rFonts w:ascii="Arial" w:hAnsi="Arial" w:cs="Arial"/>
        </w:rPr>
        <w:t xml:space="preserve"> dni dokona odbioru robót lub odmówi ich odbioru, uzasadniając swoją</w:t>
      </w:r>
      <w:r w:rsidRPr="00AC2E9A">
        <w:rPr>
          <w:rFonts w:ascii="Arial" w:eastAsia="Tahoma" w:hAnsi="Arial" w:cs="Arial"/>
        </w:rPr>
        <w:t xml:space="preserve"> </w:t>
      </w:r>
      <w:r w:rsidRPr="00AC2E9A">
        <w:rPr>
          <w:rFonts w:ascii="Arial" w:hAnsi="Arial" w:cs="Arial"/>
        </w:rPr>
        <w:t>decyzję na piśmie.</w:t>
      </w:r>
    </w:p>
    <w:p w:rsidR="000564FF" w:rsidRPr="00AC2E9A" w:rsidRDefault="00D2124E" w:rsidP="00363C0D">
      <w:pPr>
        <w:widowControl w:val="0"/>
        <w:numPr>
          <w:ilvl w:val="0"/>
          <w:numId w:val="94"/>
        </w:numPr>
        <w:tabs>
          <w:tab w:val="left" w:pos="343"/>
        </w:tabs>
        <w:suppressAutoHyphens/>
        <w:autoSpaceDE w:val="0"/>
        <w:spacing w:line="276" w:lineRule="auto"/>
        <w:ind w:left="357" w:hanging="357"/>
        <w:jc w:val="both"/>
        <w:rPr>
          <w:rFonts w:ascii="Arial" w:hAnsi="Arial" w:cs="Arial"/>
        </w:rPr>
      </w:pPr>
      <w:r w:rsidRPr="00AC2E9A">
        <w:rPr>
          <w:rFonts w:ascii="Arial" w:hAnsi="Arial" w:cs="Arial"/>
        </w:rPr>
        <w:t>Dokumentem odbioru będzie spisany protokół zawierający wszystkie ustalenia w toku odbioru, jak też</w:t>
      </w:r>
      <w:r w:rsidRPr="00AC2E9A">
        <w:rPr>
          <w:rFonts w:ascii="Arial" w:eastAsia="Tahoma" w:hAnsi="Arial" w:cs="Arial"/>
        </w:rPr>
        <w:t xml:space="preserve"> </w:t>
      </w:r>
      <w:r w:rsidRPr="00AC2E9A">
        <w:rPr>
          <w:rFonts w:ascii="Arial" w:hAnsi="Arial" w:cs="Arial"/>
        </w:rPr>
        <w:t>terminy wyznaczone na usunięcie stwierdzonych wad.</w:t>
      </w:r>
    </w:p>
    <w:p w:rsidR="00D2124E" w:rsidRPr="00AC2E9A" w:rsidRDefault="00D2124E" w:rsidP="00363C0D">
      <w:pPr>
        <w:widowControl w:val="0"/>
        <w:numPr>
          <w:ilvl w:val="0"/>
          <w:numId w:val="94"/>
        </w:numPr>
        <w:tabs>
          <w:tab w:val="left" w:pos="343"/>
        </w:tabs>
        <w:suppressAutoHyphens/>
        <w:autoSpaceDE w:val="0"/>
        <w:spacing w:line="276" w:lineRule="auto"/>
        <w:ind w:left="357" w:hanging="357"/>
        <w:jc w:val="both"/>
        <w:rPr>
          <w:rFonts w:ascii="Arial" w:hAnsi="Arial" w:cs="Arial"/>
        </w:rPr>
      </w:pPr>
      <w:r w:rsidRPr="00AC2E9A">
        <w:rPr>
          <w:rFonts w:ascii="Arial" w:hAnsi="Arial" w:cs="Arial"/>
        </w:rPr>
        <w:t>Jeżeli w toku odbioru zostaną stwierdzone wady to Zamawiającemu przysługują następujące</w:t>
      </w:r>
      <w:r w:rsidRPr="00AC2E9A">
        <w:rPr>
          <w:rFonts w:ascii="Arial" w:eastAsia="Tahoma" w:hAnsi="Arial" w:cs="Arial"/>
        </w:rPr>
        <w:t xml:space="preserve"> </w:t>
      </w:r>
      <w:r w:rsidRPr="00AC2E9A">
        <w:rPr>
          <w:rFonts w:ascii="Arial" w:hAnsi="Arial" w:cs="Arial"/>
        </w:rPr>
        <w:t>uprawnienia:</w:t>
      </w:r>
    </w:p>
    <w:p w:rsidR="004F159A" w:rsidRPr="00AC2E9A" w:rsidRDefault="00D2124E" w:rsidP="00363C0D">
      <w:pPr>
        <w:pStyle w:val="Akapitzlist"/>
        <w:widowControl w:val="0"/>
        <w:numPr>
          <w:ilvl w:val="0"/>
          <w:numId w:val="109"/>
        </w:numPr>
        <w:tabs>
          <w:tab w:val="left" w:pos="173"/>
          <w:tab w:val="left" w:pos="392"/>
        </w:tabs>
        <w:autoSpaceDE w:val="0"/>
        <w:spacing w:line="276" w:lineRule="auto"/>
        <w:ind w:left="714" w:hanging="357"/>
        <w:jc w:val="both"/>
        <w:rPr>
          <w:rFonts w:ascii="Arial" w:hAnsi="Arial" w:cs="Arial"/>
        </w:rPr>
      </w:pPr>
      <w:r w:rsidRPr="00AC2E9A">
        <w:rPr>
          <w:rFonts w:ascii="Arial" w:hAnsi="Arial" w:cs="Arial"/>
        </w:rPr>
        <w:t>jeżeli wady</w:t>
      </w:r>
      <w:r w:rsidR="00DE7C14" w:rsidRPr="00AC2E9A">
        <w:rPr>
          <w:rFonts w:ascii="Arial" w:hAnsi="Arial" w:cs="Arial"/>
        </w:rPr>
        <w:t xml:space="preserve"> są istotne, ale</w:t>
      </w:r>
      <w:r w:rsidRPr="00AC2E9A">
        <w:rPr>
          <w:rFonts w:ascii="Arial" w:hAnsi="Arial" w:cs="Arial"/>
        </w:rPr>
        <w:t xml:space="preserve"> nadają się do usunięcia - odmówi odbioru do czasu usunięcia wad,</w:t>
      </w:r>
    </w:p>
    <w:p w:rsidR="004F159A" w:rsidRPr="00AC2E9A" w:rsidRDefault="00D2124E" w:rsidP="00363C0D">
      <w:pPr>
        <w:pStyle w:val="Akapitzlist"/>
        <w:widowControl w:val="0"/>
        <w:numPr>
          <w:ilvl w:val="0"/>
          <w:numId w:val="109"/>
        </w:numPr>
        <w:tabs>
          <w:tab w:val="left" w:pos="173"/>
          <w:tab w:val="left" w:pos="392"/>
        </w:tabs>
        <w:autoSpaceDE w:val="0"/>
        <w:spacing w:line="276" w:lineRule="auto"/>
        <w:ind w:left="714" w:hanging="357"/>
        <w:jc w:val="both"/>
        <w:rPr>
          <w:rFonts w:ascii="Arial" w:hAnsi="Arial" w:cs="Arial"/>
        </w:rPr>
      </w:pPr>
      <w:r w:rsidRPr="00AC2E9A">
        <w:rPr>
          <w:rFonts w:ascii="Arial" w:hAnsi="Arial" w:cs="Arial"/>
        </w:rPr>
        <w:t>jeżeli</w:t>
      </w:r>
      <w:r w:rsidR="003766BC" w:rsidRPr="00AC2E9A">
        <w:rPr>
          <w:rFonts w:ascii="Arial" w:hAnsi="Arial" w:cs="Arial"/>
        </w:rPr>
        <w:t xml:space="preserve"> </w:t>
      </w:r>
      <w:r w:rsidRPr="00AC2E9A">
        <w:rPr>
          <w:rFonts w:ascii="Arial" w:hAnsi="Arial" w:cs="Arial"/>
        </w:rPr>
        <w:t xml:space="preserve"> wady </w:t>
      </w:r>
      <w:r w:rsidR="003766BC" w:rsidRPr="00AC2E9A">
        <w:rPr>
          <w:rFonts w:ascii="Arial" w:hAnsi="Arial" w:cs="Arial"/>
        </w:rPr>
        <w:t xml:space="preserve"> </w:t>
      </w:r>
      <w:r w:rsidRPr="00AC2E9A">
        <w:rPr>
          <w:rFonts w:ascii="Arial" w:hAnsi="Arial" w:cs="Arial"/>
        </w:rPr>
        <w:t>nie</w:t>
      </w:r>
      <w:r w:rsidR="003766BC" w:rsidRPr="00AC2E9A">
        <w:rPr>
          <w:rFonts w:ascii="Arial" w:hAnsi="Arial" w:cs="Arial"/>
        </w:rPr>
        <w:t xml:space="preserve"> </w:t>
      </w:r>
      <w:r w:rsidRPr="00AC2E9A">
        <w:rPr>
          <w:rFonts w:ascii="Arial" w:hAnsi="Arial" w:cs="Arial"/>
        </w:rPr>
        <w:t xml:space="preserve"> nadają</w:t>
      </w:r>
      <w:r w:rsidR="003766BC" w:rsidRPr="00AC2E9A">
        <w:rPr>
          <w:rFonts w:ascii="Arial" w:hAnsi="Arial" w:cs="Arial"/>
        </w:rPr>
        <w:t xml:space="preserve"> </w:t>
      </w:r>
      <w:r w:rsidRPr="00AC2E9A">
        <w:rPr>
          <w:rFonts w:ascii="Arial" w:hAnsi="Arial" w:cs="Arial"/>
        </w:rPr>
        <w:t xml:space="preserve"> się</w:t>
      </w:r>
      <w:r w:rsidR="003766BC" w:rsidRPr="00AC2E9A">
        <w:rPr>
          <w:rFonts w:ascii="Arial" w:hAnsi="Arial" w:cs="Arial"/>
        </w:rPr>
        <w:t xml:space="preserve"> </w:t>
      </w:r>
      <w:r w:rsidRPr="00AC2E9A">
        <w:rPr>
          <w:rFonts w:ascii="Arial" w:hAnsi="Arial" w:cs="Arial"/>
        </w:rPr>
        <w:t xml:space="preserve"> do</w:t>
      </w:r>
      <w:r w:rsidR="003766BC" w:rsidRPr="00AC2E9A">
        <w:rPr>
          <w:rFonts w:ascii="Arial" w:hAnsi="Arial" w:cs="Arial"/>
        </w:rPr>
        <w:t xml:space="preserve"> </w:t>
      </w:r>
      <w:r w:rsidRPr="00AC2E9A">
        <w:rPr>
          <w:rFonts w:ascii="Arial" w:hAnsi="Arial" w:cs="Arial"/>
        </w:rPr>
        <w:t xml:space="preserve"> usunięcia</w:t>
      </w:r>
      <w:r w:rsidR="003766BC" w:rsidRPr="00AC2E9A">
        <w:rPr>
          <w:rFonts w:ascii="Arial" w:hAnsi="Arial" w:cs="Arial"/>
        </w:rPr>
        <w:t xml:space="preserve"> </w:t>
      </w:r>
      <w:r w:rsidR="00DE7C14" w:rsidRPr="00AC2E9A">
        <w:rPr>
          <w:rFonts w:ascii="Arial" w:hAnsi="Arial" w:cs="Arial"/>
        </w:rPr>
        <w:t xml:space="preserve"> i</w:t>
      </w:r>
      <w:r w:rsidR="003766BC" w:rsidRPr="00AC2E9A">
        <w:rPr>
          <w:rFonts w:ascii="Arial" w:hAnsi="Arial" w:cs="Arial"/>
        </w:rPr>
        <w:t xml:space="preserve"> </w:t>
      </w:r>
      <w:r w:rsidR="00DE7C14" w:rsidRPr="00AC2E9A">
        <w:rPr>
          <w:rFonts w:ascii="Arial" w:hAnsi="Arial" w:cs="Arial"/>
        </w:rPr>
        <w:t xml:space="preserve"> nie</w:t>
      </w:r>
      <w:r w:rsidR="003766BC" w:rsidRPr="00AC2E9A">
        <w:rPr>
          <w:rFonts w:ascii="Arial" w:hAnsi="Arial" w:cs="Arial"/>
        </w:rPr>
        <w:t xml:space="preserve"> </w:t>
      </w:r>
      <w:r w:rsidR="00DE7C14" w:rsidRPr="00AC2E9A">
        <w:rPr>
          <w:rFonts w:ascii="Arial" w:hAnsi="Arial" w:cs="Arial"/>
        </w:rPr>
        <w:t xml:space="preserve"> są</w:t>
      </w:r>
      <w:r w:rsidR="003766BC" w:rsidRPr="00AC2E9A">
        <w:rPr>
          <w:rFonts w:ascii="Arial" w:hAnsi="Arial" w:cs="Arial"/>
        </w:rPr>
        <w:t xml:space="preserve"> </w:t>
      </w:r>
      <w:r w:rsidR="00DE7C14" w:rsidRPr="00AC2E9A">
        <w:rPr>
          <w:rFonts w:ascii="Arial" w:hAnsi="Arial" w:cs="Arial"/>
        </w:rPr>
        <w:t xml:space="preserve"> istotne</w:t>
      </w:r>
      <w:r w:rsidR="003766BC" w:rsidRPr="00AC2E9A">
        <w:rPr>
          <w:rFonts w:ascii="Arial" w:hAnsi="Arial" w:cs="Arial"/>
        </w:rPr>
        <w:t xml:space="preserve"> </w:t>
      </w:r>
      <w:r w:rsidRPr="00AC2E9A">
        <w:rPr>
          <w:rFonts w:ascii="Arial" w:hAnsi="Arial" w:cs="Arial"/>
        </w:rPr>
        <w:t xml:space="preserve"> </w:t>
      </w:r>
      <w:r w:rsidR="00DE7C14" w:rsidRPr="00AC2E9A">
        <w:rPr>
          <w:rFonts w:ascii="Arial" w:hAnsi="Arial" w:cs="Arial"/>
        </w:rPr>
        <w:t xml:space="preserve">- </w:t>
      </w:r>
      <w:r w:rsidR="003766BC" w:rsidRPr="00AC2E9A">
        <w:rPr>
          <w:rFonts w:ascii="Arial" w:hAnsi="Arial" w:cs="Arial"/>
        </w:rPr>
        <w:t xml:space="preserve"> </w:t>
      </w:r>
      <w:r w:rsidRPr="00AC2E9A">
        <w:rPr>
          <w:rFonts w:ascii="Arial" w:hAnsi="Arial" w:cs="Arial"/>
        </w:rPr>
        <w:t>może</w:t>
      </w:r>
      <w:r w:rsidR="003766BC" w:rsidRPr="00AC2E9A">
        <w:rPr>
          <w:rFonts w:ascii="Arial" w:hAnsi="Arial" w:cs="Arial"/>
        </w:rPr>
        <w:t xml:space="preserve"> </w:t>
      </w:r>
      <w:r w:rsidRPr="00AC2E9A">
        <w:rPr>
          <w:rFonts w:ascii="Arial" w:hAnsi="Arial" w:cs="Arial"/>
        </w:rPr>
        <w:t xml:space="preserve"> obniżyć</w:t>
      </w:r>
      <w:r w:rsidR="003766BC" w:rsidRPr="00AC2E9A">
        <w:rPr>
          <w:rFonts w:ascii="Arial" w:hAnsi="Arial" w:cs="Arial"/>
        </w:rPr>
        <w:t xml:space="preserve"> </w:t>
      </w:r>
      <w:r w:rsidR="00DE7C14" w:rsidRPr="00AC2E9A">
        <w:rPr>
          <w:rFonts w:ascii="Arial" w:hAnsi="Arial" w:cs="Arial"/>
        </w:rPr>
        <w:t xml:space="preserve"> </w:t>
      </w:r>
      <w:r w:rsidRPr="00AC2E9A">
        <w:rPr>
          <w:rFonts w:ascii="Arial" w:hAnsi="Arial" w:cs="Arial"/>
        </w:rPr>
        <w:t>wynagrodzenie,</w:t>
      </w:r>
    </w:p>
    <w:p w:rsidR="004F159A" w:rsidRPr="00AC2E9A" w:rsidRDefault="003766BC" w:rsidP="00363C0D">
      <w:pPr>
        <w:pStyle w:val="Akapitzlist"/>
        <w:widowControl w:val="0"/>
        <w:numPr>
          <w:ilvl w:val="0"/>
          <w:numId w:val="109"/>
        </w:numPr>
        <w:tabs>
          <w:tab w:val="left" w:pos="173"/>
          <w:tab w:val="left" w:pos="392"/>
        </w:tabs>
        <w:autoSpaceDE w:val="0"/>
        <w:spacing w:line="276" w:lineRule="auto"/>
        <w:ind w:left="714" w:hanging="357"/>
        <w:jc w:val="both"/>
        <w:rPr>
          <w:rFonts w:ascii="Arial" w:hAnsi="Arial" w:cs="Arial"/>
        </w:rPr>
      </w:pPr>
      <w:r w:rsidRPr="00AC2E9A">
        <w:rPr>
          <w:rFonts w:ascii="Arial" w:hAnsi="Arial" w:cs="Arial"/>
        </w:rPr>
        <w:t>w  przypadku  wad  istotnych nie nadających się do usunięcia - odmówi odbioru i może odstąpić</w:t>
      </w:r>
      <w:r w:rsidR="004F159A" w:rsidRPr="00AC2E9A">
        <w:rPr>
          <w:rFonts w:ascii="Arial" w:hAnsi="Arial" w:cs="Arial"/>
        </w:rPr>
        <w:t xml:space="preserve"> </w:t>
      </w:r>
      <w:r w:rsidRPr="00AC2E9A">
        <w:rPr>
          <w:rFonts w:ascii="Arial" w:hAnsi="Arial" w:cs="Arial"/>
        </w:rPr>
        <w:t>od umowy</w:t>
      </w:r>
      <w:r w:rsidR="004F159A" w:rsidRPr="00AC2E9A">
        <w:rPr>
          <w:rFonts w:ascii="Arial" w:hAnsi="Arial" w:cs="Arial"/>
        </w:rPr>
        <w:t>,</w:t>
      </w:r>
    </w:p>
    <w:p w:rsidR="00D2124E" w:rsidRPr="00AC2E9A" w:rsidRDefault="00115A9A" w:rsidP="00363C0D">
      <w:pPr>
        <w:pStyle w:val="Akapitzlist"/>
        <w:widowControl w:val="0"/>
        <w:numPr>
          <w:ilvl w:val="0"/>
          <w:numId w:val="109"/>
        </w:numPr>
        <w:tabs>
          <w:tab w:val="left" w:pos="173"/>
          <w:tab w:val="left" w:pos="392"/>
        </w:tabs>
        <w:autoSpaceDE w:val="0"/>
        <w:spacing w:line="276" w:lineRule="auto"/>
        <w:ind w:left="714" w:hanging="357"/>
        <w:jc w:val="both"/>
        <w:rPr>
          <w:rFonts w:ascii="Arial" w:hAnsi="Arial" w:cs="Arial"/>
        </w:rPr>
      </w:pPr>
      <w:r w:rsidRPr="00AC2E9A">
        <w:rPr>
          <w:rFonts w:ascii="Arial" w:hAnsi="Arial" w:cs="Arial"/>
        </w:rPr>
        <w:t>jeżeli wady są nieistotne i nadają się do usunięcia - dokona odbioru i wezwie do usunięcia wad</w:t>
      </w:r>
      <w:r w:rsidR="00D2124E" w:rsidRPr="00AC2E9A">
        <w:rPr>
          <w:rFonts w:ascii="Arial" w:hAnsi="Arial" w:cs="Arial"/>
        </w:rPr>
        <w:t>.</w:t>
      </w:r>
    </w:p>
    <w:p w:rsidR="0022364C" w:rsidRPr="00AC2E9A" w:rsidRDefault="00D2124E" w:rsidP="00363C0D">
      <w:pPr>
        <w:pStyle w:val="Akapitzlist"/>
        <w:widowControl w:val="0"/>
        <w:numPr>
          <w:ilvl w:val="0"/>
          <w:numId w:val="94"/>
        </w:numPr>
        <w:tabs>
          <w:tab w:val="left" w:pos="173"/>
          <w:tab w:val="left" w:pos="392"/>
        </w:tabs>
        <w:autoSpaceDE w:val="0"/>
        <w:spacing w:line="276" w:lineRule="auto"/>
        <w:ind w:left="357" w:hanging="357"/>
        <w:jc w:val="both"/>
        <w:rPr>
          <w:rFonts w:ascii="Arial" w:hAnsi="Arial" w:cs="Arial"/>
        </w:rPr>
      </w:pPr>
      <w:r w:rsidRPr="00AC2E9A">
        <w:rPr>
          <w:rFonts w:ascii="Arial" w:hAnsi="Arial" w:cs="Arial"/>
        </w:rPr>
        <w:t>Wykonawca</w:t>
      </w:r>
      <w:r w:rsidR="00286D30" w:rsidRPr="00AC2E9A">
        <w:rPr>
          <w:rFonts w:ascii="Arial" w:hAnsi="Arial" w:cs="Arial"/>
        </w:rPr>
        <w:t xml:space="preserve"> </w:t>
      </w:r>
      <w:r w:rsidRPr="00AC2E9A">
        <w:rPr>
          <w:rFonts w:ascii="Arial" w:hAnsi="Arial" w:cs="Arial"/>
        </w:rPr>
        <w:t xml:space="preserve"> </w:t>
      </w:r>
      <w:r w:rsidR="00286D30" w:rsidRPr="00AC2E9A">
        <w:rPr>
          <w:rFonts w:ascii="Arial" w:hAnsi="Arial" w:cs="Arial"/>
        </w:rPr>
        <w:t xml:space="preserve"> </w:t>
      </w:r>
      <w:r w:rsidRPr="00AC2E9A">
        <w:rPr>
          <w:rFonts w:ascii="Arial" w:hAnsi="Arial" w:cs="Arial"/>
        </w:rPr>
        <w:t xml:space="preserve">ma </w:t>
      </w:r>
      <w:r w:rsidR="00286D30" w:rsidRPr="00AC2E9A">
        <w:rPr>
          <w:rFonts w:ascii="Arial" w:hAnsi="Arial" w:cs="Arial"/>
        </w:rPr>
        <w:t xml:space="preserve">  </w:t>
      </w:r>
      <w:r w:rsidRPr="00AC2E9A">
        <w:rPr>
          <w:rFonts w:ascii="Arial" w:hAnsi="Arial" w:cs="Arial"/>
        </w:rPr>
        <w:t xml:space="preserve">prawo </w:t>
      </w:r>
      <w:r w:rsidR="00286D30" w:rsidRPr="00AC2E9A">
        <w:rPr>
          <w:rFonts w:ascii="Arial" w:hAnsi="Arial" w:cs="Arial"/>
        </w:rPr>
        <w:t xml:space="preserve"> </w:t>
      </w:r>
      <w:r w:rsidRPr="00AC2E9A">
        <w:rPr>
          <w:rFonts w:ascii="Arial" w:hAnsi="Arial" w:cs="Arial"/>
        </w:rPr>
        <w:t xml:space="preserve">do </w:t>
      </w:r>
      <w:r w:rsidR="00286D30" w:rsidRPr="00AC2E9A">
        <w:rPr>
          <w:rFonts w:ascii="Arial" w:hAnsi="Arial" w:cs="Arial"/>
        </w:rPr>
        <w:t xml:space="preserve"> </w:t>
      </w:r>
      <w:r w:rsidRPr="00AC2E9A">
        <w:rPr>
          <w:rFonts w:ascii="Arial" w:hAnsi="Arial" w:cs="Arial"/>
        </w:rPr>
        <w:t xml:space="preserve">wystawienia </w:t>
      </w:r>
      <w:r w:rsidR="00286D30" w:rsidRPr="00AC2E9A">
        <w:rPr>
          <w:rFonts w:ascii="Arial" w:hAnsi="Arial" w:cs="Arial"/>
        </w:rPr>
        <w:t xml:space="preserve"> </w:t>
      </w:r>
      <w:r w:rsidRPr="00AC2E9A">
        <w:rPr>
          <w:rFonts w:ascii="Arial" w:hAnsi="Arial" w:cs="Arial"/>
        </w:rPr>
        <w:t xml:space="preserve">faktury </w:t>
      </w:r>
      <w:r w:rsidR="00286D30" w:rsidRPr="00AC2E9A">
        <w:rPr>
          <w:rFonts w:ascii="Arial" w:hAnsi="Arial" w:cs="Arial"/>
        </w:rPr>
        <w:t xml:space="preserve"> </w:t>
      </w:r>
      <w:r w:rsidRPr="00AC2E9A">
        <w:rPr>
          <w:rFonts w:ascii="Arial" w:hAnsi="Arial" w:cs="Arial"/>
        </w:rPr>
        <w:t xml:space="preserve">po </w:t>
      </w:r>
      <w:r w:rsidR="00286D30" w:rsidRPr="00AC2E9A">
        <w:rPr>
          <w:rFonts w:ascii="Arial" w:hAnsi="Arial" w:cs="Arial"/>
        </w:rPr>
        <w:t xml:space="preserve"> </w:t>
      </w:r>
      <w:r w:rsidRPr="00AC2E9A">
        <w:rPr>
          <w:rFonts w:ascii="Arial" w:hAnsi="Arial" w:cs="Arial"/>
        </w:rPr>
        <w:t xml:space="preserve">usunięciu </w:t>
      </w:r>
      <w:r w:rsidR="00286D30" w:rsidRPr="00AC2E9A">
        <w:rPr>
          <w:rFonts w:ascii="Arial" w:hAnsi="Arial" w:cs="Arial"/>
        </w:rPr>
        <w:t xml:space="preserve"> </w:t>
      </w:r>
      <w:r w:rsidRPr="00AC2E9A">
        <w:rPr>
          <w:rFonts w:ascii="Arial" w:hAnsi="Arial" w:cs="Arial"/>
        </w:rPr>
        <w:t xml:space="preserve">wszystkich </w:t>
      </w:r>
      <w:r w:rsidR="00286D30" w:rsidRPr="00AC2E9A">
        <w:rPr>
          <w:rFonts w:ascii="Arial" w:hAnsi="Arial" w:cs="Arial"/>
        </w:rPr>
        <w:t xml:space="preserve"> </w:t>
      </w:r>
      <w:r w:rsidRPr="00AC2E9A">
        <w:rPr>
          <w:rFonts w:ascii="Arial" w:hAnsi="Arial" w:cs="Arial"/>
        </w:rPr>
        <w:t xml:space="preserve">wad. </w:t>
      </w:r>
      <w:r w:rsidR="00286D30" w:rsidRPr="00AC2E9A">
        <w:rPr>
          <w:rFonts w:ascii="Arial" w:hAnsi="Arial" w:cs="Arial"/>
        </w:rPr>
        <w:t xml:space="preserve"> </w:t>
      </w:r>
      <w:r w:rsidRPr="00AC2E9A">
        <w:rPr>
          <w:rFonts w:ascii="Arial" w:hAnsi="Arial" w:cs="Arial"/>
        </w:rPr>
        <w:t>Potwierdzenie</w:t>
      </w:r>
      <w:r w:rsidR="004A4890" w:rsidRPr="00AC2E9A">
        <w:rPr>
          <w:rFonts w:ascii="Arial" w:hAnsi="Arial" w:cs="Arial"/>
        </w:rPr>
        <w:t xml:space="preserve"> </w:t>
      </w:r>
      <w:r w:rsidRPr="00AC2E9A">
        <w:rPr>
          <w:rFonts w:ascii="Arial" w:hAnsi="Arial" w:cs="Arial"/>
        </w:rPr>
        <w:t xml:space="preserve">usunięcia </w:t>
      </w:r>
      <w:r w:rsidR="00286D30" w:rsidRPr="00AC2E9A">
        <w:rPr>
          <w:rFonts w:ascii="Arial" w:hAnsi="Arial" w:cs="Arial"/>
        </w:rPr>
        <w:t xml:space="preserve"> </w:t>
      </w:r>
      <w:r w:rsidRPr="00AC2E9A">
        <w:rPr>
          <w:rFonts w:ascii="Arial" w:hAnsi="Arial" w:cs="Arial"/>
        </w:rPr>
        <w:t xml:space="preserve">wad </w:t>
      </w:r>
      <w:r w:rsidR="00286D30" w:rsidRPr="00AC2E9A">
        <w:rPr>
          <w:rFonts w:ascii="Arial" w:hAnsi="Arial" w:cs="Arial"/>
        </w:rPr>
        <w:t xml:space="preserve"> </w:t>
      </w:r>
      <w:r w:rsidRPr="00AC2E9A">
        <w:rPr>
          <w:rFonts w:ascii="Arial" w:hAnsi="Arial" w:cs="Arial"/>
        </w:rPr>
        <w:t>następuje</w:t>
      </w:r>
      <w:r w:rsidR="00286D30" w:rsidRPr="00AC2E9A">
        <w:rPr>
          <w:rFonts w:ascii="Arial" w:hAnsi="Arial" w:cs="Arial"/>
        </w:rPr>
        <w:t xml:space="preserve"> </w:t>
      </w:r>
      <w:r w:rsidRPr="00AC2E9A">
        <w:rPr>
          <w:rFonts w:ascii="Arial" w:hAnsi="Arial" w:cs="Arial"/>
        </w:rPr>
        <w:t xml:space="preserve"> w </w:t>
      </w:r>
      <w:r w:rsidR="00286D30" w:rsidRPr="00AC2E9A">
        <w:rPr>
          <w:rFonts w:ascii="Arial" w:hAnsi="Arial" w:cs="Arial"/>
        </w:rPr>
        <w:t xml:space="preserve"> </w:t>
      </w:r>
      <w:r w:rsidRPr="00AC2E9A">
        <w:rPr>
          <w:rFonts w:ascii="Arial" w:hAnsi="Arial" w:cs="Arial"/>
        </w:rPr>
        <w:t>formie</w:t>
      </w:r>
      <w:r w:rsidR="00286D30" w:rsidRPr="00AC2E9A">
        <w:rPr>
          <w:rFonts w:ascii="Arial" w:hAnsi="Arial" w:cs="Arial"/>
        </w:rPr>
        <w:t xml:space="preserve"> </w:t>
      </w:r>
      <w:r w:rsidRPr="00AC2E9A">
        <w:rPr>
          <w:rFonts w:ascii="Arial" w:hAnsi="Arial" w:cs="Arial"/>
        </w:rPr>
        <w:t xml:space="preserve"> pisemnej</w:t>
      </w:r>
      <w:r w:rsidR="00286D30" w:rsidRPr="00AC2E9A">
        <w:rPr>
          <w:rFonts w:ascii="Arial" w:hAnsi="Arial" w:cs="Arial"/>
        </w:rPr>
        <w:t xml:space="preserve"> </w:t>
      </w:r>
      <w:r w:rsidRPr="00AC2E9A">
        <w:rPr>
          <w:rFonts w:ascii="Arial" w:hAnsi="Arial" w:cs="Arial"/>
        </w:rPr>
        <w:t xml:space="preserve"> w</w:t>
      </w:r>
      <w:r w:rsidR="00286D30" w:rsidRPr="00AC2E9A">
        <w:rPr>
          <w:rFonts w:ascii="Arial" w:hAnsi="Arial" w:cs="Arial"/>
        </w:rPr>
        <w:t xml:space="preserve"> </w:t>
      </w:r>
      <w:r w:rsidRPr="00AC2E9A">
        <w:rPr>
          <w:rFonts w:ascii="Arial" w:hAnsi="Arial" w:cs="Arial"/>
        </w:rPr>
        <w:t xml:space="preserve"> ciągu </w:t>
      </w:r>
      <w:r w:rsidR="00286D30" w:rsidRPr="00AC2E9A">
        <w:rPr>
          <w:rFonts w:ascii="Arial" w:hAnsi="Arial" w:cs="Arial"/>
        </w:rPr>
        <w:t xml:space="preserve"> </w:t>
      </w:r>
      <w:r w:rsidRPr="00AC2E9A">
        <w:rPr>
          <w:rFonts w:ascii="Arial" w:hAnsi="Arial" w:cs="Arial"/>
        </w:rPr>
        <w:t xml:space="preserve">5 </w:t>
      </w:r>
      <w:r w:rsidR="00286D30" w:rsidRPr="00AC2E9A">
        <w:rPr>
          <w:rFonts w:ascii="Arial" w:hAnsi="Arial" w:cs="Arial"/>
        </w:rPr>
        <w:t xml:space="preserve"> </w:t>
      </w:r>
      <w:r w:rsidRPr="00AC2E9A">
        <w:rPr>
          <w:rFonts w:ascii="Arial" w:hAnsi="Arial" w:cs="Arial"/>
        </w:rPr>
        <w:t xml:space="preserve">dni </w:t>
      </w:r>
      <w:r w:rsidR="00286D30" w:rsidRPr="00AC2E9A">
        <w:rPr>
          <w:rFonts w:ascii="Arial" w:hAnsi="Arial" w:cs="Arial"/>
        </w:rPr>
        <w:t xml:space="preserve"> </w:t>
      </w:r>
      <w:r w:rsidRPr="00AC2E9A">
        <w:rPr>
          <w:rFonts w:ascii="Arial" w:hAnsi="Arial" w:cs="Arial"/>
        </w:rPr>
        <w:t xml:space="preserve">roboczych </w:t>
      </w:r>
      <w:r w:rsidR="00286D30" w:rsidRPr="00AC2E9A">
        <w:rPr>
          <w:rFonts w:ascii="Arial" w:hAnsi="Arial" w:cs="Arial"/>
        </w:rPr>
        <w:t xml:space="preserve"> </w:t>
      </w:r>
      <w:r w:rsidRPr="00AC2E9A">
        <w:rPr>
          <w:rFonts w:ascii="Arial" w:hAnsi="Arial" w:cs="Arial"/>
        </w:rPr>
        <w:t>od daty zgłoszenia ich</w:t>
      </w:r>
      <w:r w:rsidR="004A4890" w:rsidRPr="00AC2E9A">
        <w:rPr>
          <w:rFonts w:ascii="Arial" w:hAnsi="Arial" w:cs="Arial"/>
        </w:rPr>
        <w:t xml:space="preserve"> </w:t>
      </w:r>
      <w:r w:rsidRPr="00AC2E9A">
        <w:rPr>
          <w:rFonts w:ascii="Arial" w:hAnsi="Arial" w:cs="Arial"/>
        </w:rPr>
        <w:t>usunięcia przez</w:t>
      </w:r>
      <w:r w:rsidRPr="00AC2E9A">
        <w:rPr>
          <w:rFonts w:ascii="Arial" w:eastAsia="Tahoma" w:hAnsi="Arial" w:cs="Arial"/>
        </w:rPr>
        <w:t xml:space="preserve"> </w:t>
      </w:r>
      <w:r w:rsidRPr="00AC2E9A">
        <w:rPr>
          <w:rFonts w:ascii="Arial" w:hAnsi="Arial" w:cs="Arial"/>
        </w:rPr>
        <w:t>Wykonawcę. Z czynności tych zostanie spisany protokół odbioru końcowego.</w:t>
      </w:r>
    </w:p>
    <w:p w:rsidR="00FA403B" w:rsidRPr="00AC2E9A" w:rsidRDefault="00286D30" w:rsidP="00363C0D">
      <w:pPr>
        <w:pStyle w:val="Akapitzlist"/>
        <w:widowControl w:val="0"/>
        <w:numPr>
          <w:ilvl w:val="0"/>
          <w:numId w:val="94"/>
        </w:numPr>
        <w:tabs>
          <w:tab w:val="left" w:pos="173"/>
          <w:tab w:val="left" w:pos="392"/>
        </w:tabs>
        <w:autoSpaceDE w:val="0"/>
        <w:spacing w:line="276" w:lineRule="auto"/>
        <w:ind w:left="357" w:hanging="357"/>
        <w:jc w:val="both"/>
        <w:rPr>
          <w:rFonts w:ascii="Arial" w:hAnsi="Arial" w:cs="Arial"/>
        </w:rPr>
      </w:pPr>
      <w:r w:rsidRPr="00AC2E9A">
        <w:rPr>
          <w:rFonts w:ascii="Arial" w:hAnsi="Arial" w:cs="Arial"/>
        </w:rPr>
        <w:t xml:space="preserve">Żądając </w:t>
      </w:r>
      <w:r w:rsidR="006D4B88" w:rsidRPr="00AC2E9A">
        <w:rPr>
          <w:rFonts w:ascii="Arial" w:hAnsi="Arial" w:cs="Arial"/>
        </w:rPr>
        <w:t xml:space="preserve">  </w:t>
      </w:r>
      <w:r w:rsidRPr="00AC2E9A">
        <w:rPr>
          <w:rFonts w:ascii="Arial" w:hAnsi="Arial" w:cs="Arial"/>
        </w:rPr>
        <w:t xml:space="preserve">usunięcia </w:t>
      </w:r>
      <w:r w:rsidR="006D4B88" w:rsidRPr="00AC2E9A">
        <w:rPr>
          <w:rFonts w:ascii="Arial" w:hAnsi="Arial" w:cs="Arial"/>
        </w:rPr>
        <w:t xml:space="preserve">  </w:t>
      </w:r>
      <w:r w:rsidRPr="00AC2E9A">
        <w:rPr>
          <w:rFonts w:ascii="Arial" w:hAnsi="Arial" w:cs="Arial"/>
        </w:rPr>
        <w:t>stwierdzonych</w:t>
      </w:r>
      <w:r w:rsidR="006D4B88" w:rsidRPr="00AC2E9A">
        <w:rPr>
          <w:rFonts w:ascii="Arial" w:hAnsi="Arial" w:cs="Arial"/>
        </w:rPr>
        <w:t xml:space="preserve"> </w:t>
      </w:r>
      <w:r w:rsidRPr="00AC2E9A">
        <w:rPr>
          <w:rFonts w:ascii="Arial" w:hAnsi="Arial" w:cs="Arial"/>
        </w:rPr>
        <w:t xml:space="preserve"> wad </w:t>
      </w:r>
      <w:r w:rsidR="006D4B88" w:rsidRPr="00AC2E9A">
        <w:rPr>
          <w:rFonts w:ascii="Arial" w:hAnsi="Arial" w:cs="Arial"/>
        </w:rPr>
        <w:t xml:space="preserve"> </w:t>
      </w:r>
      <w:r w:rsidRPr="00AC2E9A">
        <w:rPr>
          <w:rFonts w:ascii="Arial" w:hAnsi="Arial" w:cs="Arial"/>
        </w:rPr>
        <w:t xml:space="preserve">Zamawiający </w:t>
      </w:r>
      <w:r w:rsidR="006D4B88" w:rsidRPr="00AC2E9A">
        <w:rPr>
          <w:rFonts w:ascii="Arial" w:hAnsi="Arial" w:cs="Arial"/>
        </w:rPr>
        <w:t xml:space="preserve"> </w:t>
      </w:r>
      <w:r w:rsidRPr="00AC2E9A">
        <w:rPr>
          <w:rFonts w:ascii="Arial" w:hAnsi="Arial" w:cs="Arial"/>
        </w:rPr>
        <w:t>wyznaczy</w:t>
      </w:r>
      <w:r w:rsidR="006D4B88" w:rsidRPr="00AC2E9A">
        <w:rPr>
          <w:rFonts w:ascii="Arial" w:hAnsi="Arial" w:cs="Arial"/>
        </w:rPr>
        <w:t xml:space="preserve"> </w:t>
      </w:r>
      <w:r w:rsidRPr="00AC2E9A">
        <w:rPr>
          <w:rFonts w:ascii="Arial" w:hAnsi="Arial" w:cs="Arial"/>
        </w:rPr>
        <w:t xml:space="preserve"> Wykonawcy </w:t>
      </w:r>
      <w:r w:rsidR="006D4B88" w:rsidRPr="00AC2E9A">
        <w:rPr>
          <w:rFonts w:ascii="Arial" w:hAnsi="Arial" w:cs="Arial"/>
        </w:rPr>
        <w:t xml:space="preserve"> </w:t>
      </w:r>
      <w:r w:rsidRPr="00AC2E9A">
        <w:rPr>
          <w:rFonts w:ascii="Arial" w:hAnsi="Arial" w:cs="Arial"/>
        </w:rPr>
        <w:t>termin</w:t>
      </w:r>
      <w:r w:rsidR="006D4B88" w:rsidRPr="00AC2E9A">
        <w:rPr>
          <w:rFonts w:ascii="Arial" w:hAnsi="Arial" w:cs="Arial"/>
        </w:rPr>
        <w:t xml:space="preserve"> </w:t>
      </w:r>
      <w:r w:rsidRPr="00AC2E9A">
        <w:rPr>
          <w:rFonts w:ascii="Arial" w:hAnsi="Arial" w:cs="Arial"/>
        </w:rPr>
        <w:t xml:space="preserve"> technicznie</w:t>
      </w:r>
      <w:r w:rsidR="0022364C" w:rsidRPr="00AC2E9A">
        <w:rPr>
          <w:rFonts w:ascii="Arial" w:hAnsi="Arial" w:cs="Arial"/>
        </w:rPr>
        <w:t xml:space="preserve"> </w:t>
      </w:r>
      <w:r w:rsidRPr="00AC2E9A">
        <w:rPr>
          <w:rFonts w:ascii="Arial" w:hAnsi="Arial" w:cs="Arial"/>
        </w:rPr>
        <w:t xml:space="preserve">uzasadniony </w:t>
      </w:r>
      <w:r w:rsidR="006D4B88" w:rsidRPr="00AC2E9A">
        <w:rPr>
          <w:rFonts w:ascii="Arial" w:hAnsi="Arial" w:cs="Arial"/>
        </w:rPr>
        <w:t xml:space="preserve"> </w:t>
      </w:r>
      <w:r w:rsidRPr="00AC2E9A">
        <w:rPr>
          <w:rFonts w:ascii="Arial" w:hAnsi="Arial" w:cs="Arial"/>
        </w:rPr>
        <w:t>na</w:t>
      </w:r>
      <w:r w:rsidR="006D4B88" w:rsidRPr="00AC2E9A">
        <w:rPr>
          <w:rFonts w:ascii="Arial" w:hAnsi="Arial" w:cs="Arial"/>
        </w:rPr>
        <w:t xml:space="preserve"> </w:t>
      </w:r>
      <w:r w:rsidRPr="00AC2E9A">
        <w:rPr>
          <w:rFonts w:ascii="Arial" w:hAnsi="Arial" w:cs="Arial"/>
        </w:rPr>
        <w:t xml:space="preserve"> ich</w:t>
      </w:r>
      <w:r w:rsidR="006D4B88" w:rsidRPr="00AC2E9A">
        <w:rPr>
          <w:rFonts w:ascii="Arial" w:hAnsi="Arial" w:cs="Arial"/>
        </w:rPr>
        <w:t xml:space="preserve"> </w:t>
      </w:r>
      <w:r w:rsidRPr="00AC2E9A">
        <w:rPr>
          <w:rFonts w:ascii="Arial" w:hAnsi="Arial" w:cs="Arial"/>
        </w:rPr>
        <w:t xml:space="preserve"> usunięcie.</w:t>
      </w:r>
      <w:r w:rsidR="006D4B88" w:rsidRPr="00AC2E9A">
        <w:rPr>
          <w:rFonts w:ascii="Arial" w:hAnsi="Arial" w:cs="Arial"/>
        </w:rPr>
        <w:t xml:space="preserve"> </w:t>
      </w:r>
      <w:r w:rsidRPr="00AC2E9A">
        <w:rPr>
          <w:rFonts w:ascii="Arial" w:hAnsi="Arial" w:cs="Arial"/>
        </w:rPr>
        <w:t xml:space="preserve"> Wykonawca</w:t>
      </w:r>
      <w:r w:rsidR="006D4B88" w:rsidRPr="00AC2E9A">
        <w:rPr>
          <w:rFonts w:ascii="Arial" w:hAnsi="Arial" w:cs="Arial"/>
        </w:rPr>
        <w:t xml:space="preserve"> </w:t>
      </w:r>
      <w:r w:rsidRPr="00AC2E9A">
        <w:rPr>
          <w:rFonts w:ascii="Arial" w:hAnsi="Arial" w:cs="Arial"/>
        </w:rPr>
        <w:t xml:space="preserve"> nie</w:t>
      </w:r>
      <w:r w:rsidR="006D4B88" w:rsidRPr="00AC2E9A">
        <w:rPr>
          <w:rFonts w:ascii="Arial" w:hAnsi="Arial" w:cs="Arial"/>
        </w:rPr>
        <w:t xml:space="preserve"> </w:t>
      </w:r>
      <w:r w:rsidRPr="00AC2E9A">
        <w:rPr>
          <w:rFonts w:ascii="Arial" w:hAnsi="Arial" w:cs="Arial"/>
        </w:rPr>
        <w:t xml:space="preserve"> może</w:t>
      </w:r>
      <w:r w:rsidR="006D4B88" w:rsidRPr="00AC2E9A">
        <w:rPr>
          <w:rFonts w:ascii="Arial" w:hAnsi="Arial" w:cs="Arial"/>
        </w:rPr>
        <w:t xml:space="preserve"> </w:t>
      </w:r>
      <w:r w:rsidRPr="00AC2E9A">
        <w:rPr>
          <w:rFonts w:ascii="Arial" w:hAnsi="Arial" w:cs="Arial"/>
        </w:rPr>
        <w:t xml:space="preserve"> odmówić</w:t>
      </w:r>
      <w:r w:rsidR="006D4B88" w:rsidRPr="00AC2E9A">
        <w:rPr>
          <w:rFonts w:ascii="Arial" w:hAnsi="Arial" w:cs="Arial"/>
        </w:rPr>
        <w:t xml:space="preserve"> </w:t>
      </w:r>
      <w:r w:rsidRPr="00AC2E9A">
        <w:rPr>
          <w:rFonts w:ascii="Arial" w:hAnsi="Arial" w:cs="Arial"/>
        </w:rPr>
        <w:t xml:space="preserve"> usunięcia </w:t>
      </w:r>
      <w:r w:rsidR="006D4B88" w:rsidRPr="00AC2E9A">
        <w:rPr>
          <w:rFonts w:ascii="Arial" w:hAnsi="Arial" w:cs="Arial"/>
        </w:rPr>
        <w:t xml:space="preserve"> </w:t>
      </w:r>
      <w:r w:rsidRPr="00AC2E9A">
        <w:rPr>
          <w:rFonts w:ascii="Arial" w:hAnsi="Arial" w:cs="Arial"/>
        </w:rPr>
        <w:t xml:space="preserve">wad </w:t>
      </w:r>
      <w:r w:rsidR="006D4B88" w:rsidRPr="00AC2E9A">
        <w:rPr>
          <w:rFonts w:ascii="Arial" w:hAnsi="Arial" w:cs="Arial"/>
        </w:rPr>
        <w:t xml:space="preserve"> </w:t>
      </w:r>
      <w:r w:rsidRPr="00AC2E9A">
        <w:rPr>
          <w:rFonts w:ascii="Arial" w:hAnsi="Arial" w:cs="Arial"/>
        </w:rPr>
        <w:t>bez względu na</w:t>
      </w:r>
      <w:r w:rsidR="0022364C" w:rsidRPr="00AC2E9A">
        <w:rPr>
          <w:rFonts w:ascii="Arial" w:hAnsi="Arial" w:cs="Arial"/>
        </w:rPr>
        <w:t xml:space="preserve"> </w:t>
      </w:r>
      <w:r w:rsidRPr="00AC2E9A">
        <w:rPr>
          <w:rFonts w:ascii="Arial" w:hAnsi="Arial" w:cs="Arial"/>
        </w:rPr>
        <w:t>wysokość</w:t>
      </w:r>
      <w:r w:rsidRPr="00AC2E9A">
        <w:rPr>
          <w:rFonts w:ascii="Arial" w:eastAsia="Tahoma" w:hAnsi="Arial" w:cs="Arial"/>
        </w:rPr>
        <w:t xml:space="preserve"> </w:t>
      </w:r>
      <w:r w:rsidRPr="00AC2E9A">
        <w:rPr>
          <w:rFonts w:ascii="Arial" w:hAnsi="Arial" w:cs="Arial"/>
        </w:rPr>
        <w:t>związanych z tym kosztów.</w:t>
      </w:r>
    </w:p>
    <w:p w:rsidR="007C1702" w:rsidRPr="00AC2E9A" w:rsidRDefault="00286D30" w:rsidP="00363C0D">
      <w:pPr>
        <w:pStyle w:val="Akapitzlist"/>
        <w:widowControl w:val="0"/>
        <w:numPr>
          <w:ilvl w:val="0"/>
          <w:numId w:val="94"/>
        </w:numPr>
        <w:tabs>
          <w:tab w:val="left" w:pos="173"/>
          <w:tab w:val="left" w:pos="392"/>
        </w:tabs>
        <w:autoSpaceDE w:val="0"/>
        <w:spacing w:line="276" w:lineRule="auto"/>
        <w:ind w:left="357" w:hanging="357"/>
        <w:jc w:val="both"/>
        <w:rPr>
          <w:rFonts w:ascii="Arial" w:hAnsi="Arial" w:cs="Arial"/>
        </w:rPr>
      </w:pPr>
      <w:r w:rsidRPr="00AC2E9A">
        <w:rPr>
          <w:rFonts w:ascii="Arial" w:hAnsi="Arial" w:cs="Arial"/>
        </w:rPr>
        <w:t xml:space="preserve">W </w:t>
      </w:r>
      <w:r w:rsidR="006D4B88" w:rsidRPr="00AC2E9A">
        <w:rPr>
          <w:rFonts w:ascii="Arial" w:hAnsi="Arial" w:cs="Arial"/>
        </w:rPr>
        <w:t xml:space="preserve">  </w:t>
      </w:r>
      <w:r w:rsidRPr="00AC2E9A">
        <w:rPr>
          <w:rFonts w:ascii="Arial" w:hAnsi="Arial" w:cs="Arial"/>
        </w:rPr>
        <w:t xml:space="preserve">przypadku </w:t>
      </w:r>
      <w:r w:rsidR="006D4B88" w:rsidRPr="00AC2E9A">
        <w:rPr>
          <w:rFonts w:ascii="Arial" w:hAnsi="Arial" w:cs="Arial"/>
        </w:rPr>
        <w:t xml:space="preserve">  </w:t>
      </w:r>
      <w:r w:rsidRPr="00AC2E9A">
        <w:rPr>
          <w:rFonts w:ascii="Arial" w:hAnsi="Arial" w:cs="Arial"/>
        </w:rPr>
        <w:t xml:space="preserve">nie </w:t>
      </w:r>
      <w:r w:rsidR="006D4B88" w:rsidRPr="00AC2E9A">
        <w:rPr>
          <w:rFonts w:ascii="Arial" w:hAnsi="Arial" w:cs="Arial"/>
        </w:rPr>
        <w:t xml:space="preserve">  </w:t>
      </w:r>
      <w:r w:rsidRPr="00AC2E9A">
        <w:rPr>
          <w:rFonts w:ascii="Arial" w:hAnsi="Arial" w:cs="Arial"/>
        </w:rPr>
        <w:t xml:space="preserve">usunięcia </w:t>
      </w:r>
      <w:r w:rsidR="006D4B88" w:rsidRPr="00AC2E9A">
        <w:rPr>
          <w:rFonts w:ascii="Arial" w:hAnsi="Arial" w:cs="Arial"/>
        </w:rPr>
        <w:t xml:space="preserve">  </w:t>
      </w:r>
      <w:r w:rsidRPr="00AC2E9A">
        <w:rPr>
          <w:rFonts w:ascii="Arial" w:hAnsi="Arial" w:cs="Arial"/>
        </w:rPr>
        <w:t xml:space="preserve">przez </w:t>
      </w:r>
      <w:r w:rsidR="006D4B88" w:rsidRPr="00AC2E9A">
        <w:rPr>
          <w:rFonts w:ascii="Arial" w:hAnsi="Arial" w:cs="Arial"/>
        </w:rPr>
        <w:t xml:space="preserve">  </w:t>
      </w:r>
      <w:r w:rsidRPr="00AC2E9A">
        <w:rPr>
          <w:rFonts w:ascii="Arial" w:hAnsi="Arial" w:cs="Arial"/>
        </w:rPr>
        <w:t xml:space="preserve">Wykonawcę </w:t>
      </w:r>
      <w:r w:rsidR="006D4B88" w:rsidRPr="00AC2E9A">
        <w:rPr>
          <w:rFonts w:ascii="Arial" w:hAnsi="Arial" w:cs="Arial"/>
        </w:rPr>
        <w:t xml:space="preserve"> </w:t>
      </w:r>
      <w:r w:rsidRPr="00AC2E9A">
        <w:rPr>
          <w:rFonts w:ascii="Arial" w:hAnsi="Arial" w:cs="Arial"/>
        </w:rPr>
        <w:t>zgłoszon</w:t>
      </w:r>
      <w:r w:rsidR="00AE5702" w:rsidRPr="00AC2E9A">
        <w:rPr>
          <w:rFonts w:ascii="Arial" w:hAnsi="Arial" w:cs="Arial"/>
        </w:rPr>
        <w:t>ych</w:t>
      </w:r>
      <w:r w:rsidRPr="00AC2E9A">
        <w:rPr>
          <w:rFonts w:ascii="Arial" w:hAnsi="Arial" w:cs="Arial"/>
        </w:rPr>
        <w:t xml:space="preserve"> </w:t>
      </w:r>
      <w:r w:rsidR="006D4B88" w:rsidRPr="00AC2E9A">
        <w:rPr>
          <w:rFonts w:ascii="Arial" w:hAnsi="Arial" w:cs="Arial"/>
        </w:rPr>
        <w:t xml:space="preserve"> </w:t>
      </w:r>
      <w:r w:rsidRPr="00AC2E9A">
        <w:rPr>
          <w:rFonts w:ascii="Arial" w:hAnsi="Arial" w:cs="Arial"/>
        </w:rPr>
        <w:t xml:space="preserve">wad </w:t>
      </w:r>
      <w:r w:rsidR="006D4B88" w:rsidRPr="00AC2E9A">
        <w:rPr>
          <w:rFonts w:ascii="Arial" w:hAnsi="Arial" w:cs="Arial"/>
        </w:rPr>
        <w:t xml:space="preserve"> </w:t>
      </w:r>
      <w:r w:rsidRPr="00AC2E9A">
        <w:rPr>
          <w:rFonts w:ascii="Arial" w:hAnsi="Arial" w:cs="Arial"/>
        </w:rPr>
        <w:t xml:space="preserve">w </w:t>
      </w:r>
      <w:r w:rsidR="006D4B88" w:rsidRPr="00AC2E9A">
        <w:rPr>
          <w:rFonts w:ascii="Arial" w:hAnsi="Arial" w:cs="Arial"/>
        </w:rPr>
        <w:t xml:space="preserve"> </w:t>
      </w:r>
      <w:r w:rsidRPr="00AC2E9A">
        <w:rPr>
          <w:rFonts w:ascii="Arial" w:hAnsi="Arial" w:cs="Arial"/>
        </w:rPr>
        <w:t xml:space="preserve">wyznaczonym </w:t>
      </w:r>
      <w:r w:rsidR="006D4B88" w:rsidRPr="00AC2E9A">
        <w:rPr>
          <w:rFonts w:ascii="Arial" w:hAnsi="Arial" w:cs="Arial"/>
        </w:rPr>
        <w:t xml:space="preserve"> </w:t>
      </w:r>
      <w:r w:rsidRPr="00AC2E9A">
        <w:rPr>
          <w:rFonts w:ascii="Arial" w:hAnsi="Arial" w:cs="Arial"/>
        </w:rPr>
        <w:t>terminie,</w:t>
      </w:r>
      <w:r w:rsidR="005279DB" w:rsidRPr="00AC2E9A">
        <w:rPr>
          <w:rFonts w:ascii="Arial" w:hAnsi="Arial" w:cs="Arial"/>
        </w:rPr>
        <w:t xml:space="preserve"> </w:t>
      </w:r>
      <w:r w:rsidRPr="00AC2E9A">
        <w:rPr>
          <w:rFonts w:ascii="Arial" w:hAnsi="Arial" w:cs="Arial"/>
        </w:rPr>
        <w:t>Zamawiający</w:t>
      </w:r>
      <w:r w:rsidRPr="00AC2E9A">
        <w:rPr>
          <w:rFonts w:ascii="Arial" w:eastAsia="Tahoma" w:hAnsi="Arial" w:cs="Arial"/>
        </w:rPr>
        <w:t xml:space="preserve"> </w:t>
      </w:r>
      <w:r w:rsidR="006D4B88" w:rsidRPr="00AC2E9A">
        <w:rPr>
          <w:rFonts w:ascii="Arial" w:eastAsia="Tahoma" w:hAnsi="Arial" w:cs="Arial"/>
        </w:rPr>
        <w:t xml:space="preserve">  </w:t>
      </w:r>
      <w:r w:rsidRPr="00AC2E9A">
        <w:rPr>
          <w:rFonts w:ascii="Arial" w:hAnsi="Arial" w:cs="Arial"/>
        </w:rPr>
        <w:t xml:space="preserve">może </w:t>
      </w:r>
      <w:r w:rsidR="006D4B88" w:rsidRPr="00AC2E9A">
        <w:rPr>
          <w:rFonts w:ascii="Arial" w:hAnsi="Arial" w:cs="Arial"/>
        </w:rPr>
        <w:t xml:space="preserve">  </w:t>
      </w:r>
      <w:r w:rsidRPr="00AC2E9A">
        <w:rPr>
          <w:rFonts w:ascii="Arial" w:hAnsi="Arial" w:cs="Arial"/>
        </w:rPr>
        <w:t xml:space="preserve">usunąć </w:t>
      </w:r>
      <w:r w:rsidR="006D4B88" w:rsidRPr="00AC2E9A">
        <w:rPr>
          <w:rFonts w:ascii="Arial" w:hAnsi="Arial" w:cs="Arial"/>
        </w:rPr>
        <w:t xml:space="preserve"> </w:t>
      </w:r>
      <w:r w:rsidRPr="00AC2E9A">
        <w:rPr>
          <w:rFonts w:ascii="Arial" w:hAnsi="Arial" w:cs="Arial"/>
        </w:rPr>
        <w:t>wad</w:t>
      </w:r>
      <w:r w:rsidR="00110BBA" w:rsidRPr="00AC2E9A">
        <w:rPr>
          <w:rFonts w:ascii="Arial" w:hAnsi="Arial" w:cs="Arial"/>
        </w:rPr>
        <w:t>y</w:t>
      </w:r>
      <w:r w:rsidRPr="00AC2E9A">
        <w:rPr>
          <w:rFonts w:ascii="Arial" w:hAnsi="Arial" w:cs="Arial"/>
        </w:rPr>
        <w:t xml:space="preserve"> </w:t>
      </w:r>
      <w:r w:rsidR="006D4B88" w:rsidRPr="00AC2E9A">
        <w:rPr>
          <w:rFonts w:ascii="Arial" w:hAnsi="Arial" w:cs="Arial"/>
        </w:rPr>
        <w:t xml:space="preserve"> </w:t>
      </w:r>
      <w:r w:rsidRPr="00AC2E9A">
        <w:rPr>
          <w:rFonts w:ascii="Arial" w:hAnsi="Arial" w:cs="Arial"/>
        </w:rPr>
        <w:t xml:space="preserve">w </w:t>
      </w:r>
      <w:r w:rsidR="006D4B88" w:rsidRPr="00AC2E9A">
        <w:rPr>
          <w:rFonts w:ascii="Arial" w:hAnsi="Arial" w:cs="Arial"/>
        </w:rPr>
        <w:t xml:space="preserve"> </w:t>
      </w:r>
      <w:r w:rsidRPr="00AC2E9A">
        <w:rPr>
          <w:rFonts w:ascii="Arial" w:hAnsi="Arial" w:cs="Arial"/>
        </w:rPr>
        <w:t xml:space="preserve">zastępstwie </w:t>
      </w:r>
      <w:r w:rsidR="006D4B88" w:rsidRPr="00AC2E9A">
        <w:rPr>
          <w:rFonts w:ascii="Arial" w:hAnsi="Arial" w:cs="Arial"/>
        </w:rPr>
        <w:t xml:space="preserve"> </w:t>
      </w:r>
      <w:r w:rsidRPr="00AC2E9A">
        <w:rPr>
          <w:rFonts w:ascii="Arial" w:hAnsi="Arial" w:cs="Arial"/>
        </w:rPr>
        <w:t>Wykonawcy</w:t>
      </w:r>
      <w:r w:rsidR="006D4B88" w:rsidRPr="00AC2E9A">
        <w:rPr>
          <w:rFonts w:ascii="Arial" w:hAnsi="Arial" w:cs="Arial"/>
        </w:rPr>
        <w:t xml:space="preserve"> </w:t>
      </w:r>
      <w:r w:rsidRPr="00AC2E9A">
        <w:rPr>
          <w:rFonts w:ascii="Arial" w:hAnsi="Arial" w:cs="Arial"/>
        </w:rPr>
        <w:t xml:space="preserve"> i</w:t>
      </w:r>
      <w:r w:rsidR="006D4B88" w:rsidRPr="00AC2E9A">
        <w:rPr>
          <w:rFonts w:ascii="Arial" w:hAnsi="Arial" w:cs="Arial"/>
        </w:rPr>
        <w:t xml:space="preserve"> </w:t>
      </w:r>
      <w:r w:rsidRPr="00AC2E9A">
        <w:rPr>
          <w:rFonts w:ascii="Arial" w:hAnsi="Arial" w:cs="Arial"/>
        </w:rPr>
        <w:t xml:space="preserve"> na</w:t>
      </w:r>
      <w:r w:rsidR="006D4B88" w:rsidRPr="00AC2E9A">
        <w:rPr>
          <w:rFonts w:ascii="Arial" w:hAnsi="Arial" w:cs="Arial"/>
        </w:rPr>
        <w:t xml:space="preserve"> </w:t>
      </w:r>
      <w:r w:rsidRPr="00AC2E9A">
        <w:rPr>
          <w:rFonts w:ascii="Arial" w:hAnsi="Arial" w:cs="Arial"/>
        </w:rPr>
        <w:t xml:space="preserve"> jego</w:t>
      </w:r>
      <w:r w:rsidR="006D4B88" w:rsidRPr="00AC2E9A">
        <w:rPr>
          <w:rFonts w:ascii="Arial" w:hAnsi="Arial" w:cs="Arial"/>
        </w:rPr>
        <w:t xml:space="preserve"> </w:t>
      </w:r>
      <w:r w:rsidRPr="00AC2E9A">
        <w:rPr>
          <w:rFonts w:ascii="Arial" w:hAnsi="Arial" w:cs="Arial"/>
        </w:rPr>
        <w:t xml:space="preserve"> koszt</w:t>
      </w:r>
      <w:r w:rsidR="006D4B88" w:rsidRPr="00AC2E9A">
        <w:rPr>
          <w:rFonts w:ascii="Arial" w:hAnsi="Arial" w:cs="Arial"/>
        </w:rPr>
        <w:t xml:space="preserve"> </w:t>
      </w:r>
      <w:r w:rsidRPr="00AC2E9A">
        <w:rPr>
          <w:rFonts w:ascii="Arial" w:hAnsi="Arial" w:cs="Arial"/>
        </w:rPr>
        <w:t xml:space="preserve"> po</w:t>
      </w:r>
      <w:r w:rsidR="006D4B88" w:rsidRPr="00AC2E9A">
        <w:rPr>
          <w:rFonts w:ascii="Arial" w:hAnsi="Arial" w:cs="Arial"/>
        </w:rPr>
        <w:t xml:space="preserve"> </w:t>
      </w:r>
      <w:r w:rsidRPr="00AC2E9A">
        <w:rPr>
          <w:rFonts w:ascii="Arial" w:hAnsi="Arial" w:cs="Arial"/>
        </w:rPr>
        <w:t xml:space="preserve"> uprzednim</w:t>
      </w:r>
      <w:r w:rsidR="00FA403B" w:rsidRPr="00AC2E9A">
        <w:rPr>
          <w:rFonts w:ascii="Arial" w:hAnsi="Arial" w:cs="Arial"/>
        </w:rPr>
        <w:t xml:space="preserve"> </w:t>
      </w:r>
      <w:r w:rsidRPr="00AC2E9A">
        <w:rPr>
          <w:rFonts w:ascii="Arial" w:hAnsi="Arial" w:cs="Arial"/>
        </w:rPr>
        <w:t>pisemnym powiadomieniu</w:t>
      </w:r>
      <w:r w:rsidRPr="00AC2E9A">
        <w:rPr>
          <w:rFonts w:ascii="Arial" w:eastAsia="Tahoma" w:hAnsi="Arial" w:cs="Arial"/>
        </w:rPr>
        <w:t xml:space="preserve"> </w:t>
      </w:r>
      <w:r w:rsidRPr="00AC2E9A">
        <w:rPr>
          <w:rFonts w:ascii="Arial" w:hAnsi="Arial" w:cs="Arial"/>
        </w:rPr>
        <w:t>Wykonawcy.</w:t>
      </w:r>
    </w:p>
    <w:p w:rsidR="007C1702" w:rsidRPr="00AC2E9A" w:rsidRDefault="00286D30" w:rsidP="00363C0D">
      <w:pPr>
        <w:pStyle w:val="Akapitzlist"/>
        <w:widowControl w:val="0"/>
        <w:numPr>
          <w:ilvl w:val="0"/>
          <w:numId w:val="94"/>
        </w:numPr>
        <w:tabs>
          <w:tab w:val="left" w:pos="173"/>
          <w:tab w:val="left" w:pos="392"/>
        </w:tabs>
        <w:autoSpaceDE w:val="0"/>
        <w:spacing w:line="276" w:lineRule="auto"/>
        <w:ind w:left="357" w:hanging="357"/>
        <w:jc w:val="both"/>
        <w:rPr>
          <w:rFonts w:ascii="Arial" w:hAnsi="Arial" w:cs="Arial"/>
        </w:rPr>
      </w:pPr>
      <w:r w:rsidRPr="00AC2E9A">
        <w:rPr>
          <w:rFonts w:ascii="Arial" w:hAnsi="Arial" w:cs="Arial"/>
        </w:rPr>
        <w:t>Do czasu zakończenia odbioru Wykonawca ponosi pełną odpowiedzialność za wykonane roboty</w:t>
      </w:r>
      <w:r w:rsidRPr="00AC2E9A">
        <w:rPr>
          <w:rFonts w:ascii="Arial" w:eastAsia="Tahoma" w:hAnsi="Arial" w:cs="Arial"/>
        </w:rPr>
        <w:t xml:space="preserve"> </w:t>
      </w:r>
      <w:r w:rsidRPr="00AC2E9A">
        <w:rPr>
          <w:rFonts w:ascii="Arial" w:hAnsi="Arial" w:cs="Arial"/>
        </w:rPr>
        <w:t>i za teren budowy.</w:t>
      </w:r>
    </w:p>
    <w:p w:rsidR="00095F66" w:rsidRPr="00AC2E9A" w:rsidRDefault="003766BC" w:rsidP="00363C0D">
      <w:pPr>
        <w:pStyle w:val="Akapitzlist"/>
        <w:widowControl w:val="0"/>
        <w:numPr>
          <w:ilvl w:val="0"/>
          <w:numId w:val="94"/>
        </w:numPr>
        <w:tabs>
          <w:tab w:val="left" w:pos="173"/>
          <w:tab w:val="left" w:pos="392"/>
        </w:tabs>
        <w:autoSpaceDE w:val="0"/>
        <w:spacing w:line="276" w:lineRule="auto"/>
        <w:ind w:left="357" w:hanging="357"/>
        <w:jc w:val="both"/>
        <w:rPr>
          <w:rFonts w:ascii="Arial" w:hAnsi="Arial" w:cs="Arial"/>
        </w:rPr>
      </w:pPr>
      <w:r w:rsidRPr="00AC2E9A">
        <w:rPr>
          <w:rFonts w:ascii="Arial" w:hAnsi="Arial" w:cs="Arial"/>
        </w:rPr>
        <w:t xml:space="preserve">Końcowy </w:t>
      </w:r>
      <w:r w:rsidR="0028783B" w:rsidRPr="00AC2E9A">
        <w:rPr>
          <w:rFonts w:ascii="Arial" w:hAnsi="Arial" w:cs="Arial"/>
        </w:rPr>
        <w:t xml:space="preserve"> </w:t>
      </w:r>
      <w:r w:rsidRPr="00AC2E9A">
        <w:rPr>
          <w:rFonts w:ascii="Arial" w:hAnsi="Arial" w:cs="Arial"/>
        </w:rPr>
        <w:t xml:space="preserve">odbiór </w:t>
      </w:r>
      <w:r w:rsidR="0028783B" w:rsidRPr="00AC2E9A">
        <w:rPr>
          <w:rFonts w:ascii="Arial" w:hAnsi="Arial" w:cs="Arial"/>
        </w:rPr>
        <w:t xml:space="preserve"> </w:t>
      </w:r>
      <w:r w:rsidRPr="00AC2E9A">
        <w:rPr>
          <w:rFonts w:ascii="Arial" w:hAnsi="Arial" w:cs="Arial"/>
        </w:rPr>
        <w:t xml:space="preserve">przedmiotu </w:t>
      </w:r>
      <w:r w:rsidR="0028783B" w:rsidRPr="00AC2E9A">
        <w:rPr>
          <w:rFonts w:ascii="Arial" w:hAnsi="Arial" w:cs="Arial"/>
        </w:rPr>
        <w:t xml:space="preserve"> </w:t>
      </w:r>
      <w:r w:rsidRPr="00AC2E9A">
        <w:rPr>
          <w:rFonts w:ascii="Arial" w:hAnsi="Arial" w:cs="Arial"/>
        </w:rPr>
        <w:t xml:space="preserve">umowy </w:t>
      </w:r>
      <w:r w:rsidR="0028783B" w:rsidRPr="00AC2E9A">
        <w:rPr>
          <w:rFonts w:ascii="Arial" w:hAnsi="Arial" w:cs="Arial"/>
        </w:rPr>
        <w:t xml:space="preserve"> </w:t>
      </w:r>
      <w:r w:rsidRPr="00AC2E9A">
        <w:rPr>
          <w:rFonts w:ascii="Arial" w:hAnsi="Arial" w:cs="Arial"/>
        </w:rPr>
        <w:t xml:space="preserve">jest </w:t>
      </w:r>
      <w:r w:rsidR="0028783B" w:rsidRPr="00AC2E9A">
        <w:rPr>
          <w:rFonts w:ascii="Arial" w:hAnsi="Arial" w:cs="Arial"/>
        </w:rPr>
        <w:t xml:space="preserve"> </w:t>
      </w:r>
      <w:r w:rsidRPr="00AC2E9A">
        <w:rPr>
          <w:rFonts w:ascii="Arial" w:hAnsi="Arial" w:cs="Arial"/>
        </w:rPr>
        <w:t xml:space="preserve">tożsamy </w:t>
      </w:r>
      <w:r w:rsidR="0028783B" w:rsidRPr="00AC2E9A">
        <w:rPr>
          <w:rFonts w:ascii="Arial" w:hAnsi="Arial" w:cs="Arial"/>
        </w:rPr>
        <w:t xml:space="preserve"> </w:t>
      </w:r>
      <w:r w:rsidRPr="00AC2E9A">
        <w:rPr>
          <w:rFonts w:ascii="Arial" w:hAnsi="Arial" w:cs="Arial"/>
        </w:rPr>
        <w:t xml:space="preserve">z </w:t>
      </w:r>
      <w:r w:rsidR="0028783B" w:rsidRPr="00AC2E9A">
        <w:rPr>
          <w:rFonts w:ascii="Arial" w:hAnsi="Arial" w:cs="Arial"/>
        </w:rPr>
        <w:t xml:space="preserve"> </w:t>
      </w:r>
      <w:r w:rsidRPr="00AC2E9A">
        <w:rPr>
          <w:rFonts w:ascii="Arial" w:hAnsi="Arial" w:cs="Arial"/>
        </w:rPr>
        <w:t>odbiorem</w:t>
      </w:r>
      <w:r w:rsidR="0028783B" w:rsidRPr="00AC2E9A">
        <w:rPr>
          <w:rFonts w:ascii="Arial" w:hAnsi="Arial" w:cs="Arial"/>
        </w:rPr>
        <w:t xml:space="preserve">  prac  zleconych  na  podstawie</w:t>
      </w:r>
      <w:r w:rsidRPr="00AC2E9A">
        <w:rPr>
          <w:rFonts w:ascii="Arial" w:hAnsi="Arial" w:cs="Arial"/>
        </w:rPr>
        <w:t xml:space="preserve"> ostatniego</w:t>
      </w:r>
      <w:r w:rsidR="009A60EC" w:rsidRPr="00AC2E9A">
        <w:rPr>
          <w:rFonts w:ascii="Arial" w:hAnsi="Arial" w:cs="Arial"/>
        </w:rPr>
        <w:t xml:space="preserve">  zlecenia.</w:t>
      </w:r>
    </w:p>
    <w:p w:rsidR="00C03EFA" w:rsidRDefault="00C03EFA" w:rsidP="00F92F04">
      <w:pPr>
        <w:widowControl w:val="0"/>
        <w:spacing w:line="276" w:lineRule="auto"/>
        <w:jc w:val="center"/>
        <w:rPr>
          <w:rFonts w:ascii="Arial" w:hAnsi="Arial" w:cs="Arial"/>
          <w:b/>
        </w:rPr>
      </w:pPr>
    </w:p>
    <w:p w:rsidR="00B20D66" w:rsidRPr="00AC2E9A" w:rsidRDefault="00A45459" w:rsidP="00F92F04">
      <w:pPr>
        <w:widowControl w:val="0"/>
        <w:spacing w:line="276" w:lineRule="auto"/>
        <w:jc w:val="center"/>
        <w:rPr>
          <w:rFonts w:ascii="Arial" w:hAnsi="Arial" w:cs="Arial"/>
        </w:rPr>
      </w:pPr>
      <w:r w:rsidRPr="00AC2E9A">
        <w:rPr>
          <w:rFonts w:ascii="Arial" w:hAnsi="Arial" w:cs="Arial"/>
          <w:b/>
        </w:rPr>
        <w:t>§ 8</w:t>
      </w:r>
    </w:p>
    <w:p w:rsidR="00F366D9" w:rsidRDefault="00F366D9" w:rsidP="00F92F04">
      <w:pPr>
        <w:widowControl w:val="0"/>
        <w:autoSpaceDE w:val="0"/>
        <w:spacing w:line="276" w:lineRule="auto"/>
        <w:jc w:val="center"/>
        <w:rPr>
          <w:rFonts w:ascii="Arial" w:hAnsi="Arial" w:cs="Arial"/>
          <w:b/>
        </w:rPr>
      </w:pPr>
      <w:r w:rsidRPr="00AC2E9A">
        <w:rPr>
          <w:rFonts w:ascii="Arial" w:hAnsi="Arial" w:cs="Arial"/>
          <w:b/>
        </w:rPr>
        <w:t>KARY UMOWNE</w:t>
      </w:r>
    </w:p>
    <w:p w:rsidR="00C03EFA" w:rsidRPr="00AC2E9A" w:rsidRDefault="00C03EFA" w:rsidP="00F92F04">
      <w:pPr>
        <w:widowControl w:val="0"/>
        <w:autoSpaceDE w:val="0"/>
        <w:spacing w:line="276" w:lineRule="auto"/>
        <w:jc w:val="center"/>
        <w:rPr>
          <w:rFonts w:ascii="Arial" w:hAnsi="Arial" w:cs="Arial"/>
          <w:b/>
        </w:rPr>
      </w:pPr>
    </w:p>
    <w:p w:rsidR="00F366D9" w:rsidRPr="00AC2E9A" w:rsidRDefault="00F366D9" w:rsidP="00363C0D">
      <w:pPr>
        <w:widowControl w:val="0"/>
        <w:numPr>
          <w:ilvl w:val="0"/>
          <w:numId w:val="96"/>
        </w:numPr>
        <w:suppressAutoHyphens/>
        <w:autoSpaceDE w:val="0"/>
        <w:spacing w:line="276" w:lineRule="auto"/>
        <w:ind w:left="357" w:hanging="357"/>
        <w:jc w:val="both"/>
        <w:rPr>
          <w:rFonts w:ascii="Arial" w:hAnsi="Arial" w:cs="Arial"/>
        </w:rPr>
      </w:pPr>
      <w:r w:rsidRPr="00AC2E9A">
        <w:rPr>
          <w:rFonts w:ascii="Arial" w:hAnsi="Arial" w:cs="Arial"/>
        </w:rPr>
        <w:t>Wykonawca zapłaci Zamawiającemu karę umowną:</w:t>
      </w:r>
    </w:p>
    <w:p w:rsidR="00F366D9" w:rsidRPr="00AC2E9A" w:rsidRDefault="0073689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w przypadku nie</w:t>
      </w:r>
      <w:r w:rsidR="00F366D9" w:rsidRPr="00AC2E9A">
        <w:rPr>
          <w:rFonts w:ascii="Arial" w:hAnsi="Arial" w:cs="Arial"/>
        </w:rPr>
        <w:t xml:space="preserve">dotrzymania terminu zakończenia prac uzgodnionego w </w:t>
      </w:r>
      <w:r w:rsidR="00901AF0" w:rsidRPr="00AC2E9A">
        <w:rPr>
          <w:rFonts w:ascii="Arial" w:hAnsi="Arial" w:cs="Arial"/>
        </w:rPr>
        <w:t xml:space="preserve">zleceniu </w:t>
      </w:r>
      <w:r w:rsidR="002876D3" w:rsidRPr="00AC2E9A">
        <w:rPr>
          <w:rFonts w:ascii="Arial" w:hAnsi="Arial" w:cs="Arial"/>
        </w:rPr>
        <w:br/>
      </w:r>
      <w:r w:rsidR="00F366D9" w:rsidRPr="00AC2E9A">
        <w:rPr>
          <w:rFonts w:ascii="Arial" w:hAnsi="Arial" w:cs="Arial"/>
        </w:rPr>
        <w:t>w wysokości 0,2% wartości</w:t>
      </w:r>
      <w:r w:rsidR="00990F4B" w:rsidRPr="00AC2E9A">
        <w:rPr>
          <w:rFonts w:ascii="Arial" w:hAnsi="Arial" w:cs="Arial"/>
        </w:rPr>
        <w:t xml:space="preserve"> brutto</w:t>
      </w:r>
      <w:r w:rsidR="00F366D9" w:rsidRPr="00AC2E9A">
        <w:rPr>
          <w:rFonts w:ascii="Arial" w:hAnsi="Arial" w:cs="Arial"/>
        </w:rPr>
        <w:t xml:space="preserve"> prac objętych </w:t>
      </w:r>
      <w:r w:rsidR="0028783B" w:rsidRPr="00AC2E9A">
        <w:rPr>
          <w:rFonts w:ascii="Arial" w:hAnsi="Arial" w:cs="Arial"/>
        </w:rPr>
        <w:t>zleceniem</w:t>
      </w:r>
      <w:r w:rsidR="00F366D9" w:rsidRPr="00AC2E9A">
        <w:rPr>
          <w:rFonts w:ascii="Arial" w:hAnsi="Arial" w:cs="Arial"/>
        </w:rPr>
        <w:t xml:space="preserve"> za każdy dzień zwłoki,</w:t>
      </w:r>
      <w:r w:rsidR="00901AF0" w:rsidRPr="00AC2E9A">
        <w:rPr>
          <w:rFonts w:ascii="Arial" w:hAnsi="Arial" w:cs="Arial"/>
        </w:rPr>
        <w:t xml:space="preserve"> </w:t>
      </w:r>
      <w:r w:rsidR="002876D3" w:rsidRPr="00AC2E9A">
        <w:rPr>
          <w:rFonts w:ascii="Arial" w:hAnsi="Arial" w:cs="Arial"/>
        </w:rPr>
        <w:br/>
      </w:r>
      <w:r w:rsidR="00F366D9" w:rsidRPr="00AC2E9A">
        <w:rPr>
          <w:rFonts w:ascii="Arial" w:hAnsi="Arial" w:cs="Arial"/>
        </w:rPr>
        <w:t xml:space="preserve">z wyjątkiem przypadków określonych w § 11 ust. 2 </w:t>
      </w:r>
      <w:r w:rsidR="0049281C" w:rsidRPr="00AC2E9A">
        <w:rPr>
          <w:rFonts w:ascii="Arial" w:hAnsi="Arial" w:cs="Arial"/>
        </w:rPr>
        <w:t>pkt</w:t>
      </w:r>
      <w:r w:rsidR="00F366D9" w:rsidRPr="00AC2E9A">
        <w:rPr>
          <w:rFonts w:ascii="Arial" w:hAnsi="Arial" w:cs="Arial"/>
        </w:rPr>
        <w:t xml:space="preserve"> 1) litera a) umowy jakie mogą zaistnieć,</w:t>
      </w:r>
    </w:p>
    <w:p w:rsidR="00F366D9" w:rsidRPr="00AC2E9A" w:rsidRDefault="0073689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w przypadku nie</w:t>
      </w:r>
      <w:r w:rsidR="00F366D9" w:rsidRPr="00AC2E9A">
        <w:rPr>
          <w:rFonts w:ascii="Arial" w:hAnsi="Arial" w:cs="Arial"/>
        </w:rPr>
        <w:t xml:space="preserve">wykonania robót w dodatkowym terminie (uzgodnionym </w:t>
      </w:r>
      <w:r w:rsidR="00DE6902" w:rsidRPr="00AC2E9A">
        <w:rPr>
          <w:rFonts w:ascii="Arial" w:hAnsi="Arial" w:cs="Arial"/>
        </w:rPr>
        <w:t>w protokole odbioru</w:t>
      </w:r>
      <w:r w:rsidR="00F366D9" w:rsidRPr="00AC2E9A">
        <w:rPr>
          <w:rFonts w:ascii="Arial" w:hAnsi="Arial" w:cs="Arial"/>
        </w:rPr>
        <w:t>) – 30% wartości</w:t>
      </w:r>
      <w:r w:rsidR="00990F4B" w:rsidRPr="00AC2E9A">
        <w:rPr>
          <w:rFonts w:ascii="Arial" w:hAnsi="Arial" w:cs="Arial"/>
        </w:rPr>
        <w:t xml:space="preserve"> brutto</w:t>
      </w:r>
      <w:r w:rsidR="00F366D9" w:rsidRPr="00AC2E9A">
        <w:rPr>
          <w:rFonts w:ascii="Arial" w:hAnsi="Arial" w:cs="Arial"/>
        </w:rPr>
        <w:t xml:space="preserve"> prac objętych </w:t>
      </w:r>
      <w:r w:rsidR="00DE6902" w:rsidRPr="00AC2E9A">
        <w:rPr>
          <w:rFonts w:ascii="Arial" w:hAnsi="Arial" w:cs="Arial"/>
        </w:rPr>
        <w:t>zleceniem</w:t>
      </w:r>
      <w:r w:rsidR="00A47C89" w:rsidRPr="00AC2E9A">
        <w:rPr>
          <w:rFonts w:ascii="Arial" w:hAnsi="Arial" w:cs="Arial"/>
        </w:rPr>
        <w:t>,</w:t>
      </w:r>
      <w:r w:rsidR="00F366D9" w:rsidRPr="00AC2E9A">
        <w:rPr>
          <w:rFonts w:ascii="Arial" w:hAnsi="Arial" w:cs="Arial"/>
        </w:rPr>
        <w:t xml:space="preserve"> lecz nie mniej niż 200 zł brutto,</w:t>
      </w:r>
      <w:r w:rsidR="00DE6902" w:rsidRPr="00AC2E9A">
        <w:rPr>
          <w:rFonts w:ascii="Arial" w:hAnsi="Arial" w:cs="Arial"/>
        </w:rPr>
        <w:t xml:space="preserve"> </w:t>
      </w:r>
      <w:r w:rsidR="00F366D9" w:rsidRPr="00AC2E9A">
        <w:rPr>
          <w:rFonts w:ascii="Arial" w:hAnsi="Arial" w:cs="Arial"/>
        </w:rPr>
        <w:t xml:space="preserve">a jednocześnie Zamawiający ma prawo powierzyć roboty innemu wykonawcy, </w:t>
      </w:r>
      <w:r w:rsidR="002876D3" w:rsidRPr="00AC2E9A">
        <w:rPr>
          <w:rFonts w:ascii="Arial" w:hAnsi="Arial" w:cs="Arial"/>
        </w:rPr>
        <w:br/>
      </w:r>
      <w:r w:rsidR="00F366D9" w:rsidRPr="00AC2E9A">
        <w:rPr>
          <w:rFonts w:ascii="Arial" w:hAnsi="Arial" w:cs="Arial"/>
        </w:rPr>
        <w:t>a kosztami ich realizacji obciążyć Wykonawcę niniejszej umowy,</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 xml:space="preserve">za zwłokę w usunięciu wad stwierdzonych przy odbiorze końcowym robót oraz </w:t>
      </w:r>
      <w:r w:rsidR="002876D3" w:rsidRPr="00AC2E9A">
        <w:rPr>
          <w:rFonts w:ascii="Arial" w:hAnsi="Arial" w:cs="Arial"/>
        </w:rPr>
        <w:br/>
      </w:r>
      <w:r w:rsidRPr="00AC2E9A">
        <w:rPr>
          <w:rFonts w:ascii="Arial" w:hAnsi="Arial" w:cs="Arial"/>
        </w:rPr>
        <w:t>w okresie gwara</w:t>
      </w:r>
      <w:r w:rsidR="00A47C89" w:rsidRPr="00AC2E9A">
        <w:rPr>
          <w:rFonts w:ascii="Arial" w:hAnsi="Arial" w:cs="Arial"/>
        </w:rPr>
        <w:t xml:space="preserve">ncji, </w:t>
      </w:r>
      <w:r w:rsidRPr="00AC2E9A">
        <w:rPr>
          <w:rFonts w:ascii="Arial" w:hAnsi="Arial" w:cs="Arial"/>
        </w:rPr>
        <w:t xml:space="preserve">w wysokości 1,0% wynagrodzenia określonego w </w:t>
      </w:r>
      <w:r w:rsidR="00901AF0" w:rsidRPr="00AC2E9A">
        <w:rPr>
          <w:rFonts w:ascii="Arial" w:hAnsi="Arial" w:cs="Arial"/>
        </w:rPr>
        <w:t>zleceniu</w:t>
      </w:r>
      <w:r w:rsidRPr="00AC2E9A">
        <w:rPr>
          <w:rFonts w:ascii="Arial" w:hAnsi="Arial" w:cs="Arial"/>
        </w:rPr>
        <w:t xml:space="preserve"> za każdy dzień zwłoki liczonej od dnia wyznaczonego na usunięcie wad,</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 xml:space="preserve">w przypadku stwierdzenia protokołami z trzech kontroli niewykonania lub nienależytego wykonania zadań zawartych w </w:t>
      </w:r>
      <w:r w:rsidR="00901AF0" w:rsidRPr="00AC2E9A">
        <w:rPr>
          <w:rFonts w:ascii="Arial" w:hAnsi="Arial" w:cs="Arial"/>
        </w:rPr>
        <w:t>zleceniu</w:t>
      </w:r>
      <w:r w:rsidRPr="00AC2E9A">
        <w:rPr>
          <w:rFonts w:ascii="Arial" w:hAnsi="Arial" w:cs="Arial"/>
        </w:rPr>
        <w:t xml:space="preserve">, Zamawiający ma prawo odstąpić od umowy </w:t>
      </w:r>
      <w:r w:rsidR="00896138" w:rsidRPr="00AC2E9A">
        <w:rPr>
          <w:rFonts w:ascii="Arial" w:hAnsi="Arial" w:cs="Arial"/>
        </w:rPr>
        <w:br/>
      </w:r>
      <w:r w:rsidRPr="00AC2E9A">
        <w:rPr>
          <w:rFonts w:ascii="Arial" w:hAnsi="Arial" w:cs="Arial"/>
        </w:rPr>
        <w:lastRenderedPageBreak/>
        <w:t>z winy Wykonawcy.</w:t>
      </w:r>
      <w:r w:rsidR="00896138" w:rsidRPr="00AC2E9A">
        <w:rPr>
          <w:rFonts w:ascii="Arial" w:hAnsi="Arial" w:cs="Arial"/>
        </w:rPr>
        <w:t xml:space="preserve"> </w:t>
      </w:r>
      <w:r w:rsidRPr="00AC2E9A">
        <w:rPr>
          <w:rFonts w:ascii="Arial" w:hAnsi="Arial" w:cs="Arial"/>
        </w:rPr>
        <w:t>W takim przypadku Wykonawca zapłaci karę umowną w wysokości 10% wynagrodzenia umownego brutto</w:t>
      </w:r>
      <w:r w:rsidR="00DE6902" w:rsidRPr="00AC2E9A">
        <w:rPr>
          <w:rFonts w:ascii="Arial" w:hAnsi="Arial" w:cs="Arial"/>
        </w:rPr>
        <w:t xml:space="preserve"> określonego</w:t>
      </w:r>
      <w:r w:rsidR="006F64BF" w:rsidRPr="00AC2E9A">
        <w:rPr>
          <w:rFonts w:ascii="Arial" w:hAnsi="Arial" w:cs="Arial"/>
        </w:rPr>
        <w:t xml:space="preserve"> </w:t>
      </w:r>
      <w:r w:rsidR="00DE6902" w:rsidRPr="00AC2E9A">
        <w:rPr>
          <w:rFonts w:ascii="Arial" w:hAnsi="Arial" w:cs="Arial"/>
        </w:rPr>
        <w:t>w §</w:t>
      </w:r>
      <w:r w:rsidR="00896138" w:rsidRPr="00AC2E9A">
        <w:rPr>
          <w:rFonts w:ascii="Arial" w:hAnsi="Arial" w:cs="Arial"/>
        </w:rPr>
        <w:t xml:space="preserve"> </w:t>
      </w:r>
      <w:r w:rsidR="00DE6902" w:rsidRPr="00AC2E9A">
        <w:rPr>
          <w:rFonts w:ascii="Arial" w:hAnsi="Arial" w:cs="Arial"/>
        </w:rPr>
        <w:t>5</w:t>
      </w:r>
      <w:r w:rsidR="0019067A" w:rsidRPr="00AC2E9A">
        <w:rPr>
          <w:rFonts w:ascii="Arial" w:hAnsi="Arial" w:cs="Arial"/>
        </w:rPr>
        <w:t xml:space="preserve"> </w:t>
      </w:r>
      <w:r w:rsidR="00DE6902" w:rsidRPr="00AC2E9A">
        <w:rPr>
          <w:rFonts w:ascii="Arial" w:hAnsi="Arial" w:cs="Arial"/>
        </w:rPr>
        <w:t>ust. 1</w:t>
      </w:r>
      <w:r w:rsidR="00624B7A" w:rsidRPr="00AC2E9A">
        <w:rPr>
          <w:rFonts w:ascii="Arial" w:hAnsi="Arial" w:cs="Arial"/>
        </w:rPr>
        <w:t>,</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 xml:space="preserve">za niewykonanie lub nienależyte wykonanie przedmiotu umowy inne niż określone </w:t>
      </w:r>
      <w:r w:rsidR="00896138" w:rsidRPr="00AC2E9A">
        <w:rPr>
          <w:rFonts w:ascii="Arial" w:hAnsi="Arial" w:cs="Arial"/>
        </w:rPr>
        <w:br/>
      </w:r>
      <w:r w:rsidRPr="00AC2E9A">
        <w:rPr>
          <w:rFonts w:ascii="Arial" w:hAnsi="Arial" w:cs="Arial"/>
        </w:rPr>
        <w:t>w § 8 ust. 1</w:t>
      </w:r>
      <w:r w:rsidR="00896138" w:rsidRPr="00AC2E9A">
        <w:rPr>
          <w:rFonts w:ascii="Arial" w:hAnsi="Arial" w:cs="Arial"/>
        </w:rPr>
        <w:t xml:space="preserve"> </w:t>
      </w:r>
      <w:r w:rsidRPr="00AC2E9A">
        <w:rPr>
          <w:rFonts w:ascii="Arial" w:hAnsi="Arial" w:cs="Arial"/>
        </w:rPr>
        <w:t>pkt 1), 2), 3) w wysokości 10% wynagrodzenia umownego brutto</w:t>
      </w:r>
      <w:r w:rsidR="002B3CF3">
        <w:rPr>
          <w:rFonts w:ascii="Arial" w:hAnsi="Arial" w:cs="Arial"/>
        </w:rPr>
        <w:t xml:space="preserve"> </w:t>
      </w:r>
      <w:r w:rsidR="00DE6902" w:rsidRPr="00AC2E9A">
        <w:rPr>
          <w:rFonts w:ascii="Arial" w:hAnsi="Arial" w:cs="Arial"/>
        </w:rPr>
        <w:t>określonego</w:t>
      </w:r>
      <w:r w:rsidR="006F64BF" w:rsidRPr="00AC2E9A">
        <w:rPr>
          <w:rFonts w:ascii="Arial" w:hAnsi="Arial" w:cs="Arial"/>
        </w:rPr>
        <w:t xml:space="preserve"> </w:t>
      </w:r>
      <w:r w:rsidR="00DE6902" w:rsidRPr="00AC2E9A">
        <w:rPr>
          <w:rFonts w:ascii="Arial" w:hAnsi="Arial" w:cs="Arial"/>
        </w:rPr>
        <w:t>w §</w:t>
      </w:r>
      <w:r w:rsidR="005A0FA2" w:rsidRPr="00AC2E9A">
        <w:rPr>
          <w:rFonts w:ascii="Arial" w:hAnsi="Arial" w:cs="Arial"/>
        </w:rPr>
        <w:t xml:space="preserve"> </w:t>
      </w:r>
      <w:r w:rsidR="00DE6902" w:rsidRPr="00AC2E9A">
        <w:rPr>
          <w:rFonts w:ascii="Arial" w:hAnsi="Arial" w:cs="Arial"/>
        </w:rPr>
        <w:t>5</w:t>
      </w:r>
      <w:r w:rsidR="0019067A" w:rsidRPr="00AC2E9A">
        <w:rPr>
          <w:rFonts w:ascii="Arial" w:hAnsi="Arial" w:cs="Arial"/>
        </w:rPr>
        <w:t xml:space="preserve"> </w:t>
      </w:r>
      <w:r w:rsidR="00DE6902" w:rsidRPr="00AC2E9A">
        <w:rPr>
          <w:rFonts w:ascii="Arial" w:hAnsi="Arial" w:cs="Arial"/>
        </w:rPr>
        <w:t>ust. 1</w:t>
      </w:r>
      <w:r w:rsidR="00624B7A" w:rsidRPr="00AC2E9A">
        <w:rPr>
          <w:rFonts w:ascii="Arial" w:hAnsi="Arial" w:cs="Arial"/>
        </w:rPr>
        <w:t>,</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braku zapłaty lub nieterminowej zapłaty wynagrodzenia należnego podwykonawcom lub dalszym podwykonawcom w wysokości 500,00 złotych brutto, gdy Zamawiający dokona bezpośredniej zapłaty podwykonawcy lub dalszemu podwykonawcy,</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nieterminowej zapłaty wynagrodzenia należnego podwykonawcom lub dalszym podwykonawcom</w:t>
      </w:r>
      <w:r w:rsidR="00557315" w:rsidRPr="00AC2E9A">
        <w:rPr>
          <w:rFonts w:ascii="Arial" w:hAnsi="Arial" w:cs="Arial"/>
        </w:rPr>
        <w:t xml:space="preserve"> </w:t>
      </w:r>
      <w:r w:rsidRPr="00AC2E9A">
        <w:rPr>
          <w:rFonts w:ascii="Arial" w:hAnsi="Arial" w:cs="Arial"/>
        </w:rPr>
        <w:t xml:space="preserve">w wysokości 200,00 złotych brutto za każdy dzień opóźnienia </w:t>
      </w:r>
      <w:r w:rsidR="00557315" w:rsidRPr="00AC2E9A">
        <w:rPr>
          <w:rFonts w:ascii="Arial" w:hAnsi="Arial" w:cs="Arial"/>
        </w:rPr>
        <w:br/>
      </w:r>
      <w:r w:rsidRPr="00AC2E9A">
        <w:rPr>
          <w:rFonts w:ascii="Arial" w:hAnsi="Arial" w:cs="Arial"/>
        </w:rPr>
        <w:t>w stosunku do terminu określonego</w:t>
      </w:r>
      <w:r w:rsidR="00557315" w:rsidRPr="00AC2E9A">
        <w:rPr>
          <w:rFonts w:ascii="Arial" w:hAnsi="Arial" w:cs="Arial"/>
        </w:rPr>
        <w:t xml:space="preserve"> </w:t>
      </w:r>
      <w:r w:rsidRPr="00AC2E9A">
        <w:rPr>
          <w:rFonts w:ascii="Arial" w:hAnsi="Arial" w:cs="Arial"/>
        </w:rPr>
        <w:t>z podwykonawcą/dalszym podwykonawcą,</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za nieprzedłożenie przez Wykonawcę Zamawiającemu do zaakceptowania projektu umowy</w:t>
      </w:r>
      <w:r w:rsidR="00C66DCE" w:rsidRPr="00AC2E9A">
        <w:rPr>
          <w:rFonts w:ascii="Arial" w:hAnsi="Arial" w:cs="Arial"/>
        </w:rPr>
        <w:t xml:space="preserve"> </w:t>
      </w:r>
      <w:r w:rsidRPr="00AC2E9A">
        <w:rPr>
          <w:rFonts w:ascii="Arial" w:hAnsi="Arial" w:cs="Arial"/>
        </w:rPr>
        <w:t xml:space="preserve">o podwykonawstwo, której przedmiotem są roboty </w:t>
      </w:r>
      <w:r w:rsidR="00624B7A" w:rsidRPr="00AC2E9A">
        <w:rPr>
          <w:rFonts w:ascii="Arial" w:hAnsi="Arial" w:cs="Arial"/>
        </w:rPr>
        <w:t>określone w §</w:t>
      </w:r>
      <w:r w:rsidR="00792F51" w:rsidRPr="00AC2E9A">
        <w:rPr>
          <w:rFonts w:ascii="Arial" w:hAnsi="Arial" w:cs="Arial"/>
        </w:rPr>
        <w:t xml:space="preserve"> </w:t>
      </w:r>
      <w:r w:rsidR="00624B7A" w:rsidRPr="00AC2E9A">
        <w:rPr>
          <w:rFonts w:ascii="Arial" w:hAnsi="Arial" w:cs="Arial"/>
        </w:rPr>
        <w:t xml:space="preserve">1 ust. 1 </w:t>
      </w:r>
      <w:r w:rsidR="00C66DCE" w:rsidRPr="00AC2E9A">
        <w:rPr>
          <w:rFonts w:ascii="Arial" w:hAnsi="Arial" w:cs="Arial"/>
        </w:rPr>
        <w:br/>
      </w:r>
      <w:r w:rsidRPr="00AC2E9A">
        <w:rPr>
          <w:rFonts w:ascii="Arial" w:hAnsi="Arial" w:cs="Arial"/>
        </w:rPr>
        <w:t>w wys</w:t>
      </w:r>
      <w:r w:rsidR="00624B7A" w:rsidRPr="00AC2E9A">
        <w:rPr>
          <w:rFonts w:ascii="Arial" w:hAnsi="Arial" w:cs="Arial"/>
        </w:rPr>
        <w:t>okości 1</w:t>
      </w:r>
      <w:r w:rsidRPr="00AC2E9A">
        <w:rPr>
          <w:rFonts w:ascii="Arial" w:hAnsi="Arial" w:cs="Arial"/>
        </w:rPr>
        <w:t>000,00 złotych brutto,</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 xml:space="preserve">nieprzedłożenia poświadczonej za zgodność z oryginałem kopii umowy </w:t>
      </w:r>
      <w:r w:rsidR="00FA12BB" w:rsidRPr="00AC2E9A">
        <w:rPr>
          <w:rFonts w:ascii="Arial" w:hAnsi="Arial" w:cs="Arial"/>
        </w:rPr>
        <w:br/>
      </w:r>
      <w:r w:rsidRPr="00AC2E9A">
        <w:rPr>
          <w:rFonts w:ascii="Arial" w:hAnsi="Arial" w:cs="Arial"/>
        </w:rPr>
        <w:t>o podwykonawstwo lub jej zmiany w wysokości 500,00 złotych brutto,</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braku zmiany umowy o podwykonawstwo w zakresie terminu zapłaty w wysokości 200,00 złotych brutto,</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od każdeg</w:t>
      </w:r>
      <w:r w:rsidR="006E6971" w:rsidRPr="00AC2E9A">
        <w:rPr>
          <w:rFonts w:ascii="Arial" w:hAnsi="Arial" w:cs="Arial"/>
        </w:rPr>
        <w:t>o nieujawnionego Zamawiającemu p</w:t>
      </w:r>
      <w:r w:rsidRPr="00AC2E9A">
        <w:rPr>
          <w:rFonts w:ascii="Arial" w:hAnsi="Arial" w:cs="Arial"/>
        </w:rPr>
        <w:t>odwykonawcy robót 500,00 złotych brutto,</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za nieprzedstawieni</w:t>
      </w:r>
      <w:r w:rsidR="006E6971" w:rsidRPr="00AC2E9A">
        <w:rPr>
          <w:rFonts w:ascii="Arial" w:hAnsi="Arial" w:cs="Arial"/>
        </w:rPr>
        <w:t>e w terminie zakreślonym przez Z</w:t>
      </w:r>
      <w:r w:rsidRPr="00AC2E9A">
        <w:rPr>
          <w:rFonts w:ascii="Arial" w:hAnsi="Arial" w:cs="Arial"/>
        </w:rPr>
        <w:t>amawiającego wykazu pracowników wykonujących czynności, które polegają na wykonaniu pracy w sposób określony w art. 22 §</w:t>
      </w:r>
      <w:r w:rsidR="00792F51" w:rsidRPr="00AC2E9A">
        <w:rPr>
          <w:rFonts w:ascii="Arial" w:hAnsi="Arial" w:cs="Arial"/>
        </w:rPr>
        <w:t xml:space="preserve"> </w:t>
      </w:r>
      <w:r w:rsidRPr="00AC2E9A">
        <w:rPr>
          <w:rFonts w:ascii="Arial" w:hAnsi="Arial" w:cs="Arial"/>
        </w:rPr>
        <w:t xml:space="preserve">1 ustawy z dnia 26 czerwca 1974 r. - Kodeks pracy </w:t>
      </w:r>
      <w:r w:rsidR="00E24196" w:rsidRPr="00AC2E9A">
        <w:rPr>
          <w:rFonts w:ascii="Arial" w:hAnsi="Arial" w:cs="Arial"/>
        </w:rPr>
        <w:br/>
      </w:r>
      <w:r w:rsidRPr="00AC2E9A">
        <w:rPr>
          <w:rFonts w:ascii="Arial" w:hAnsi="Arial" w:cs="Arial"/>
          <w:lang w:eastAsia="pl-PL"/>
        </w:rPr>
        <w:t>(</w:t>
      </w:r>
      <w:proofErr w:type="spellStart"/>
      <w:r w:rsidR="00785C95" w:rsidRPr="00AC2E9A">
        <w:rPr>
          <w:rFonts w:ascii="Arial" w:hAnsi="Arial" w:cs="Arial"/>
          <w:lang w:eastAsia="pl-PL"/>
        </w:rPr>
        <w:t>t.j</w:t>
      </w:r>
      <w:proofErr w:type="spellEnd"/>
      <w:r w:rsidR="00785C95" w:rsidRPr="00AC2E9A">
        <w:rPr>
          <w:rFonts w:ascii="Arial" w:hAnsi="Arial" w:cs="Arial"/>
          <w:lang w:eastAsia="pl-PL"/>
        </w:rPr>
        <w:t>.</w:t>
      </w:r>
      <w:r w:rsidRPr="00AC2E9A">
        <w:rPr>
          <w:rFonts w:ascii="Arial" w:hAnsi="Arial" w:cs="Arial"/>
          <w:lang w:eastAsia="pl-PL"/>
        </w:rPr>
        <w:t xml:space="preserve"> Dz. U. z 202</w:t>
      </w:r>
      <w:r w:rsidR="007F6AA0" w:rsidRPr="00AC2E9A">
        <w:rPr>
          <w:rFonts w:ascii="Arial" w:hAnsi="Arial" w:cs="Arial"/>
          <w:lang w:eastAsia="pl-PL"/>
        </w:rPr>
        <w:t>5</w:t>
      </w:r>
      <w:r w:rsidRPr="00AC2E9A">
        <w:rPr>
          <w:rFonts w:ascii="Arial" w:hAnsi="Arial" w:cs="Arial"/>
          <w:lang w:eastAsia="pl-PL"/>
        </w:rPr>
        <w:t xml:space="preserve"> r. poz. </w:t>
      </w:r>
      <w:r w:rsidR="007F6AA0" w:rsidRPr="00AC2E9A">
        <w:rPr>
          <w:rFonts w:ascii="Arial" w:hAnsi="Arial" w:cs="Arial"/>
          <w:lang w:eastAsia="pl-PL"/>
        </w:rPr>
        <w:t>277</w:t>
      </w:r>
      <w:r w:rsidR="00747598" w:rsidRPr="00AC2E9A">
        <w:rPr>
          <w:rFonts w:ascii="Arial" w:hAnsi="Arial" w:cs="Arial"/>
          <w:lang w:eastAsia="pl-PL"/>
        </w:rPr>
        <w:t xml:space="preserve"> ze zm.</w:t>
      </w:r>
      <w:r w:rsidRPr="00AC2E9A">
        <w:rPr>
          <w:rFonts w:ascii="Arial" w:hAnsi="Arial" w:cs="Arial"/>
          <w:lang w:eastAsia="pl-PL"/>
        </w:rPr>
        <w:t>)</w:t>
      </w:r>
      <w:r w:rsidR="006F64BF" w:rsidRPr="00AC2E9A">
        <w:rPr>
          <w:rFonts w:ascii="Arial" w:hAnsi="Arial" w:cs="Arial"/>
          <w:lang w:eastAsia="pl-PL"/>
        </w:rPr>
        <w:t xml:space="preserve"> </w:t>
      </w:r>
      <w:r w:rsidRPr="00AC2E9A">
        <w:rPr>
          <w:rFonts w:ascii="Arial" w:hAnsi="Arial" w:cs="Arial"/>
        </w:rPr>
        <w:t>w</w:t>
      </w:r>
      <w:r w:rsidR="00747598" w:rsidRPr="00AC2E9A">
        <w:rPr>
          <w:rFonts w:ascii="Arial" w:hAnsi="Arial" w:cs="Arial"/>
        </w:rPr>
        <w:t xml:space="preserve"> </w:t>
      </w:r>
      <w:r w:rsidRPr="00AC2E9A">
        <w:rPr>
          <w:rFonts w:ascii="Arial" w:hAnsi="Arial" w:cs="Arial"/>
        </w:rPr>
        <w:t>wysokości 100,00 złoty</w:t>
      </w:r>
      <w:r w:rsidR="00747598" w:rsidRPr="00AC2E9A">
        <w:rPr>
          <w:rFonts w:ascii="Arial" w:hAnsi="Arial" w:cs="Arial"/>
        </w:rPr>
        <w:t>ch brutto za każdy dzień zwłoki,</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za obecność na budowie pracowników nie wykazanych w wykazie pracowni</w:t>
      </w:r>
      <w:r w:rsidR="006E6971" w:rsidRPr="00AC2E9A">
        <w:rPr>
          <w:rFonts w:ascii="Arial" w:hAnsi="Arial" w:cs="Arial"/>
        </w:rPr>
        <w:t>ków przedstawionym na wezwanie Z</w:t>
      </w:r>
      <w:r w:rsidRPr="00AC2E9A">
        <w:rPr>
          <w:rFonts w:ascii="Arial" w:hAnsi="Arial" w:cs="Arial"/>
        </w:rPr>
        <w:t xml:space="preserve">amawiającego stanowiącego załącznik nr </w:t>
      </w:r>
      <w:r w:rsidR="009C1E31" w:rsidRPr="00AC2E9A">
        <w:rPr>
          <w:rFonts w:ascii="Arial" w:hAnsi="Arial" w:cs="Arial"/>
        </w:rPr>
        <w:t>3</w:t>
      </w:r>
      <w:r w:rsidRPr="00AC2E9A">
        <w:rPr>
          <w:rFonts w:ascii="Arial" w:hAnsi="Arial" w:cs="Arial"/>
        </w:rPr>
        <w:t xml:space="preserve"> do powyższej umowy, a wykonujących czynności, które polegają na wykonaniu pracy </w:t>
      </w:r>
      <w:r w:rsidR="00412298" w:rsidRPr="00AC2E9A">
        <w:rPr>
          <w:rFonts w:ascii="Arial" w:hAnsi="Arial" w:cs="Arial"/>
        </w:rPr>
        <w:br/>
      </w:r>
      <w:r w:rsidRPr="00AC2E9A">
        <w:rPr>
          <w:rFonts w:ascii="Arial" w:hAnsi="Arial" w:cs="Arial"/>
        </w:rPr>
        <w:t>w sposób określony w art. 22 §</w:t>
      </w:r>
      <w:r w:rsidR="00792F51" w:rsidRPr="00AC2E9A">
        <w:rPr>
          <w:rFonts w:ascii="Arial" w:hAnsi="Arial" w:cs="Arial"/>
        </w:rPr>
        <w:t xml:space="preserve"> </w:t>
      </w:r>
      <w:r w:rsidRPr="00AC2E9A">
        <w:rPr>
          <w:rFonts w:ascii="Arial" w:hAnsi="Arial" w:cs="Arial"/>
        </w:rPr>
        <w:t>1 ustawy z dnia</w:t>
      </w:r>
      <w:r w:rsidR="00412298" w:rsidRPr="00AC2E9A">
        <w:rPr>
          <w:rFonts w:ascii="Arial" w:hAnsi="Arial" w:cs="Arial"/>
        </w:rPr>
        <w:t xml:space="preserve"> </w:t>
      </w:r>
      <w:r w:rsidRPr="00AC2E9A">
        <w:rPr>
          <w:rFonts w:ascii="Arial" w:hAnsi="Arial" w:cs="Arial"/>
        </w:rPr>
        <w:t xml:space="preserve">26 czerwca 1974 r. - Kodeks pracy </w:t>
      </w:r>
      <w:r w:rsidR="00E24196" w:rsidRPr="00AC2E9A">
        <w:rPr>
          <w:rFonts w:ascii="Arial" w:hAnsi="Arial" w:cs="Arial"/>
        </w:rPr>
        <w:br/>
      </w:r>
      <w:r w:rsidRPr="00AC2E9A">
        <w:rPr>
          <w:rFonts w:ascii="Arial" w:hAnsi="Arial" w:cs="Arial"/>
          <w:lang w:eastAsia="pl-PL"/>
        </w:rPr>
        <w:t>(</w:t>
      </w:r>
      <w:proofErr w:type="spellStart"/>
      <w:r w:rsidR="00785C95" w:rsidRPr="00AC2E9A">
        <w:rPr>
          <w:rFonts w:ascii="Arial" w:hAnsi="Arial" w:cs="Arial"/>
          <w:lang w:eastAsia="pl-PL"/>
        </w:rPr>
        <w:t>t.j</w:t>
      </w:r>
      <w:proofErr w:type="spellEnd"/>
      <w:r w:rsidR="00785C95" w:rsidRPr="00AC2E9A">
        <w:rPr>
          <w:rFonts w:ascii="Arial" w:hAnsi="Arial" w:cs="Arial"/>
          <w:lang w:eastAsia="pl-PL"/>
        </w:rPr>
        <w:t>.</w:t>
      </w:r>
      <w:r w:rsidRPr="00AC2E9A">
        <w:rPr>
          <w:rFonts w:ascii="Arial" w:hAnsi="Arial" w:cs="Arial"/>
          <w:lang w:eastAsia="pl-PL"/>
        </w:rPr>
        <w:t xml:space="preserve"> Dz. U. z 202</w:t>
      </w:r>
      <w:r w:rsidR="007F6AA0" w:rsidRPr="00AC2E9A">
        <w:rPr>
          <w:rFonts w:ascii="Arial" w:hAnsi="Arial" w:cs="Arial"/>
          <w:lang w:eastAsia="pl-PL"/>
        </w:rPr>
        <w:t>5</w:t>
      </w:r>
      <w:r w:rsidRPr="00AC2E9A">
        <w:rPr>
          <w:rFonts w:ascii="Arial" w:hAnsi="Arial" w:cs="Arial"/>
          <w:lang w:eastAsia="pl-PL"/>
        </w:rPr>
        <w:t xml:space="preserve"> r. poz. </w:t>
      </w:r>
      <w:r w:rsidR="007F6AA0" w:rsidRPr="00AC2E9A">
        <w:rPr>
          <w:rFonts w:ascii="Arial" w:hAnsi="Arial" w:cs="Arial"/>
          <w:lang w:eastAsia="pl-PL"/>
        </w:rPr>
        <w:t>277</w:t>
      </w:r>
      <w:r w:rsidR="00EA3960" w:rsidRPr="00AC2E9A">
        <w:rPr>
          <w:rFonts w:ascii="Arial" w:hAnsi="Arial" w:cs="Arial"/>
          <w:lang w:eastAsia="pl-PL"/>
        </w:rPr>
        <w:t xml:space="preserve"> ze zm.</w:t>
      </w:r>
      <w:r w:rsidRPr="00AC2E9A">
        <w:rPr>
          <w:rFonts w:ascii="Arial" w:hAnsi="Arial" w:cs="Arial"/>
          <w:lang w:eastAsia="pl-PL"/>
        </w:rPr>
        <w:t xml:space="preserve">) </w:t>
      </w:r>
      <w:r w:rsidRPr="00AC2E9A">
        <w:rPr>
          <w:rFonts w:ascii="Arial" w:hAnsi="Arial" w:cs="Arial"/>
        </w:rPr>
        <w:t xml:space="preserve">w wysokości 1 000,00 złotych brutto za każdego pracownika; powyższe dotyczy podwykonawcy, </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 xml:space="preserve">Wykonawca zapłaci karę umowną w przypadku niedostarczenia w wymaganym przez Zamawiającego terminie dokumentów potwierdzających zatrudnienie na podstawie umowy o pracę osób, o których mowa w § </w:t>
      </w:r>
      <w:r w:rsidR="008155FD" w:rsidRPr="00AC2E9A">
        <w:rPr>
          <w:rFonts w:ascii="Arial" w:hAnsi="Arial" w:cs="Arial"/>
        </w:rPr>
        <w:t>14</w:t>
      </w:r>
      <w:r w:rsidRPr="00AC2E9A">
        <w:rPr>
          <w:rFonts w:ascii="Arial" w:hAnsi="Arial" w:cs="Arial"/>
        </w:rPr>
        <w:t xml:space="preserve"> ust. </w:t>
      </w:r>
      <w:r w:rsidR="008155FD" w:rsidRPr="00AC2E9A">
        <w:rPr>
          <w:rFonts w:ascii="Arial" w:hAnsi="Arial" w:cs="Arial"/>
        </w:rPr>
        <w:t>3</w:t>
      </w:r>
      <w:r w:rsidRPr="00AC2E9A">
        <w:rPr>
          <w:rFonts w:ascii="Arial" w:hAnsi="Arial" w:cs="Arial"/>
        </w:rPr>
        <w:t xml:space="preserve"> w wysokości 100,00 zł za każdy dzień zwłoki</w:t>
      </w:r>
      <w:r w:rsidR="00412298" w:rsidRPr="00AC2E9A">
        <w:rPr>
          <w:rFonts w:ascii="Arial" w:hAnsi="Arial" w:cs="Arial"/>
        </w:rPr>
        <w:t>,</w:t>
      </w:r>
    </w:p>
    <w:p w:rsidR="00F366D9" w:rsidRPr="00AC2E9A" w:rsidRDefault="00F366D9"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 xml:space="preserve">za brak udziału innego podmiotu (na którego zasoby Wykonawca powoływał się na zasadach określonych art. </w:t>
      </w:r>
      <w:r w:rsidR="006B5977" w:rsidRPr="00AC2E9A">
        <w:rPr>
          <w:rFonts w:ascii="Arial" w:hAnsi="Arial" w:cs="Arial"/>
        </w:rPr>
        <w:t>118</w:t>
      </w:r>
      <w:r w:rsidRPr="00AC2E9A">
        <w:rPr>
          <w:rFonts w:ascii="Arial" w:hAnsi="Arial" w:cs="Arial"/>
        </w:rPr>
        <w:t xml:space="preserve"> ustawy </w:t>
      </w:r>
      <w:proofErr w:type="spellStart"/>
      <w:r w:rsidRPr="00AC2E9A">
        <w:rPr>
          <w:rFonts w:ascii="Arial" w:hAnsi="Arial" w:cs="Arial"/>
        </w:rPr>
        <w:t>Pzp</w:t>
      </w:r>
      <w:proofErr w:type="spellEnd"/>
      <w:r w:rsidRPr="00AC2E9A">
        <w:rPr>
          <w:rFonts w:ascii="Arial" w:hAnsi="Arial" w:cs="Arial"/>
        </w:rPr>
        <w:t>, w celu wykazania spełniania warunków udziału w postępowaniu w realizacji zamówienia) w wysokości 5% wynagrodzenia umownego</w:t>
      </w:r>
      <w:r w:rsidR="00412298" w:rsidRPr="00AC2E9A">
        <w:rPr>
          <w:rFonts w:ascii="Arial" w:hAnsi="Arial" w:cs="Arial"/>
        </w:rPr>
        <w:t>,</w:t>
      </w:r>
    </w:p>
    <w:p w:rsidR="00801A50" w:rsidRPr="00AC2E9A" w:rsidRDefault="00801A50" w:rsidP="00363C0D">
      <w:pPr>
        <w:widowControl w:val="0"/>
        <w:numPr>
          <w:ilvl w:val="0"/>
          <w:numId w:val="95"/>
        </w:numPr>
        <w:tabs>
          <w:tab w:val="left" w:pos="-218"/>
        </w:tabs>
        <w:suppressAutoHyphens/>
        <w:autoSpaceDE w:val="0"/>
        <w:spacing w:line="276" w:lineRule="auto"/>
        <w:ind w:left="714" w:hanging="357"/>
        <w:jc w:val="both"/>
        <w:rPr>
          <w:rFonts w:ascii="Arial" w:hAnsi="Arial" w:cs="Arial"/>
        </w:rPr>
      </w:pPr>
      <w:r w:rsidRPr="00AC2E9A">
        <w:rPr>
          <w:rFonts w:ascii="Arial" w:hAnsi="Arial" w:cs="Arial"/>
        </w:rPr>
        <w:t>w przypadku odstąpienia od umowy przez Wykonawcę lub Zamawiającego z przyczyn, za które ponosi odpowiedzialność Wykonawca, Wykonawca zapłaci Zamawiającemu karę umowną</w:t>
      </w:r>
      <w:r w:rsidR="00412298" w:rsidRPr="00AC2E9A">
        <w:rPr>
          <w:rFonts w:ascii="Arial" w:hAnsi="Arial" w:cs="Arial"/>
        </w:rPr>
        <w:t xml:space="preserve"> </w:t>
      </w:r>
      <w:r w:rsidRPr="00AC2E9A">
        <w:rPr>
          <w:rFonts w:ascii="Arial" w:hAnsi="Arial" w:cs="Arial"/>
        </w:rPr>
        <w:t xml:space="preserve">w wysokości 10% wynagrodzenia umownego brutto, o którym mowa </w:t>
      </w:r>
      <w:r w:rsidR="00412298" w:rsidRPr="00AC2E9A">
        <w:rPr>
          <w:rFonts w:ascii="Arial" w:hAnsi="Arial" w:cs="Arial"/>
        </w:rPr>
        <w:br/>
      </w:r>
      <w:r w:rsidRPr="00AC2E9A">
        <w:rPr>
          <w:rFonts w:ascii="Arial" w:hAnsi="Arial" w:cs="Arial"/>
        </w:rPr>
        <w:t>w § 5 ust. 1 umowy</w:t>
      </w:r>
      <w:r w:rsidR="00E56D03" w:rsidRPr="00AC2E9A">
        <w:rPr>
          <w:rFonts w:ascii="Arial" w:hAnsi="Arial" w:cs="Arial"/>
        </w:rPr>
        <w:t>.</w:t>
      </w:r>
    </w:p>
    <w:p w:rsidR="00F366D9" w:rsidRPr="00AC2E9A" w:rsidRDefault="007D7179" w:rsidP="00363C0D">
      <w:pPr>
        <w:widowControl w:val="0"/>
        <w:numPr>
          <w:ilvl w:val="0"/>
          <w:numId w:val="97"/>
        </w:numPr>
        <w:tabs>
          <w:tab w:val="clear" w:pos="720"/>
          <w:tab w:val="num" w:pos="0"/>
        </w:tabs>
        <w:suppressAutoHyphens/>
        <w:autoSpaceDE w:val="0"/>
        <w:spacing w:line="276" w:lineRule="auto"/>
        <w:ind w:left="357" w:hanging="357"/>
        <w:jc w:val="both"/>
        <w:rPr>
          <w:rFonts w:ascii="Arial" w:hAnsi="Arial" w:cs="Arial"/>
        </w:rPr>
      </w:pPr>
      <w:r w:rsidRPr="00AC2E9A">
        <w:rPr>
          <w:rFonts w:ascii="Arial" w:hAnsi="Arial" w:cs="Arial"/>
        </w:rPr>
        <w:t>Zamawiający zapłaci Wykonawcy karę umowną w wysokości 10% wynagrodzenia umownego brutto o którym mowa w § 5 ust. 1 umowy, w przypadku odstąpienia od umowy przez Wykonawcę lub Zamawiającego z przyczyn, za które ponosi odpowiedzialność Zamawiający.</w:t>
      </w:r>
    </w:p>
    <w:p w:rsidR="00F366D9" w:rsidRPr="00AC2E9A" w:rsidRDefault="00F366D9" w:rsidP="00363C0D">
      <w:pPr>
        <w:widowControl w:val="0"/>
        <w:numPr>
          <w:ilvl w:val="0"/>
          <w:numId w:val="97"/>
        </w:numPr>
        <w:tabs>
          <w:tab w:val="clear" w:pos="720"/>
          <w:tab w:val="num" w:pos="0"/>
        </w:tabs>
        <w:suppressAutoHyphens/>
        <w:autoSpaceDE w:val="0"/>
        <w:spacing w:line="276" w:lineRule="auto"/>
        <w:ind w:left="360"/>
        <w:jc w:val="both"/>
        <w:rPr>
          <w:rFonts w:ascii="Arial" w:hAnsi="Arial" w:cs="Arial"/>
        </w:rPr>
      </w:pPr>
      <w:r w:rsidRPr="00AC2E9A">
        <w:rPr>
          <w:rFonts w:ascii="Arial" w:hAnsi="Arial" w:cs="Arial"/>
        </w:rPr>
        <w:t xml:space="preserve">W razie naliczenia kar umownych Zamawiający potrąci je z wystawionej faktury </w:t>
      </w:r>
      <w:r w:rsidRPr="00AC2E9A">
        <w:rPr>
          <w:rFonts w:ascii="Arial" w:hAnsi="Arial" w:cs="Arial"/>
        </w:rPr>
        <w:lastRenderedPageBreak/>
        <w:t>Wykonawcy.</w:t>
      </w:r>
    </w:p>
    <w:p w:rsidR="00F366D9" w:rsidRPr="00AC2E9A" w:rsidRDefault="00F366D9" w:rsidP="00363C0D">
      <w:pPr>
        <w:widowControl w:val="0"/>
        <w:numPr>
          <w:ilvl w:val="0"/>
          <w:numId w:val="97"/>
        </w:numPr>
        <w:tabs>
          <w:tab w:val="clear" w:pos="720"/>
          <w:tab w:val="num" w:pos="0"/>
        </w:tabs>
        <w:suppressAutoHyphens/>
        <w:autoSpaceDE w:val="0"/>
        <w:spacing w:line="276" w:lineRule="auto"/>
        <w:ind w:left="360"/>
        <w:jc w:val="both"/>
        <w:rPr>
          <w:rFonts w:ascii="Arial" w:hAnsi="Arial" w:cs="Arial"/>
        </w:rPr>
      </w:pPr>
      <w:r w:rsidRPr="00AC2E9A">
        <w:rPr>
          <w:rFonts w:ascii="Arial" w:hAnsi="Arial" w:cs="Arial"/>
          <w:b/>
        </w:rPr>
        <w:t xml:space="preserve">Łączna maksymalna wysokość kar umownych, które mogą dochodzić Strony nie może przekroczyć 20% wynagrodzenia umownego brutto, o którym mowa </w:t>
      </w:r>
      <w:r w:rsidR="006B5977" w:rsidRPr="00AC2E9A">
        <w:rPr>
          <w:rFonts w:ascii="Arial" w:hAnsi="Arial" w:cs="Arial"/>
          <w:b/>
        </w:rPr>
        <w:br/>
      </w:r>
      <w:r w:rsidRPr="00AC2E9A">
        <w:rPr>
          <w:rFonts w:ascii="Arial" w:hAnsi="Arial" w:cs="Arial"/>
          <w:b/>
        </w:rPr>
        <w:t xml:space="preserve">w § </w:t>
      </w:r>
      <w:r w:rsidR="00792F51" w:rsidRPr="00AC2E9A">
        <w:rPr>
          <w:rFonts w:ascii="Arial" w:hAnsi="Arial" w:cs="Arial"/>
          <w:b/>
        </w:rPr>
        <w:t>5</w:t>
      </w:r>
      <w:r w:rsidRPr="00AC2E9A">
        <w:rPr>
          <w:rFonts w:ascii="Arial" w:hAnsi="Arial" w:cs="Arial"/>
          <w:b/>
        </w:rPr>
        <w:t xml:space="preserve"> ust. 1 umowy</w:t>
      </w:r>
      <w:r w:rsidRPr="00AC2E9A">
        <w:rPr>
          <w:rFonts w:ascii="Arial" w:hAnsi="Arial" w:cs="Arial"/>
        </w:rPr>
        <w:t>.</w:t>
      </w:r>
    </w:p>
    <w:p w:rsidR="00F366D9" w:rsidRPr="00AC2E9A" w:rsidRDefault="00F366D9" w:rsidP="00363C0D">
      <w:pPr>
        <w:widowControl w:val="0"/>
        <w:numPr>
          <w:ilvl w:val="0"/>
          <w:numId w:val="97"/>
        </w:numPr>
        <w:tabs>
          <w:tab w:val="clear" w:pos="720"/>
          <w:tab w:val="num" w:pos="0"/>
        </w:tabs>
        <w:suppressAutoHyphens/>
        <w:autoSpaceDE w:val="0"/>
        <w:spacing w:line="276" w:lineRule="auto"/>
        <w:ind w:left="360"/>
        <w:jc w:val="both"/>
        <w:rPr>
          <w:rFonts w:ascii="Arial" w:hAnsi="Arial" w:cs="Arial"/>
        </w:rPr>
      </w:pPr>
      <w:r w:rsidRPr="00AC2E9A">
        <w:rPr>
          <w:rFonts w:ascii="Arial" w:hAnsi="Arial" w:cs="Arial"/>
        </w:rPr>
        <w:t>Strony dopuszczają możliwość dochodzenia odszkodowania rzeczywistego, przewyższającego wysokość zastrzeżonej łącznej kary umownej, o której mowa w ust. 4, do wysokości szkody rzeczywiści poniesionej.</w:t>
      </w:r>
    </w:p>
    <w:p w:rsidR="00095F66" w:rsidRPr="00AC2E9A" w:rsidRDefault="00F366D9" w:rsidP="00363C0D">
      <w:pPr>
        <w:widowControl w:val="0"/>
        <w:numPr>
          <w:ilvl w:val="0"/>
          <w:numId w:val="97"/>
        </w:numPr>
        <w:tabs>
          <w:tab w:val="clear" w:pos="720"/>
          <w:tab w:val="num" w:pos="0"/>
        </w:tabs>
        <w:suppressAutoHyphens/>
        <w:autoSpaceDE w:val="0"/>
        <w:spacing w:line="276" w:lineRule="auto"/>
        <w:ind w:left="360"/>
        <w:jc w:val="both"/>
        <w:rPr>
          <w:rFonts w:ascii="Arial" w:hAnsi="Arial" w:cs="Arial"/>
        </w:rPr>
      </w:pPr>
      <w:r w:rsidRPr="00AC2E9A">
        <w:rPr>
          <w:rFonts w:ascii="Arial" w:hAnsi="Arial" w:cs="Arial"/>
        </w:rPr>
        <w:t>W przypadku opóźnienia w opłaceniu faktur Zamawiający zapłaci Wykonawcy odsetki ustawowe.</w:t>
      </w:r>
    </w:p>
    <w:p w:rsidR="00C03EFA" w:rsidRDefault="00C03EFA" w:rsidP="00F92F04">
      <w:pPr>
        <w:spacing w:line="276" w:lineRule="auto"/>
        <w:jc w:val="center"/>
        <w:rPr>
          <w:rFonts w:ascii="Arial" w:hAnsi="Arial" w:cs="Arial"/>
          <w:b/>
        </w:rPr>
      </w:pPr>
    </w:p>
    <w:p w:rsidR="00B20D66" w:rsidRPr="00AC2E9A" w:rsidRDefault="00A45459" w:rsidP="00F92F04">
      <w:pPr>
        <w:spacing w:line="276" w:lineRule="auto"/>
        <w:jc w:val="center"/>
        <w:rPr>
          <w:rFonts w:ascii="Arial" w:hAnsi="Arial" w:cs="Arial"/>
        </w:rPr>
      </w:pPr>
      <w:r w:rsidRPr="00AC2E9A">
        <w:rPr>
          <w:rFonts w:ascii="Arial" w:hAnsi="Arial" w:cs="Arial"/>
          <w:b/>
        </w:rPr>
        <w:t>§ 9</w:t>
      </w:r>
    </w:p>
    <w:p w:rsidR="009E07B6" w:rsidRDefault="009E07B6" w:rsidP="00F92F04">
      <w:pPr>
        <w:spacing w:line="276" w:lineRule="auto"/>
        <w:jc w:val="center"/>
        <w:rPr>
          <w:rFonts w:ascii="Arial" w:hAnsi="Arial" w:cs="Arial"/>
          <w:b/>
        </w:rPr>
      </w:pPr>
      <w:r w:rsidRPr="00AC2E9A">
        <w:rPr>
          <w:rFonts w:ascii="Arial" w:hAnsi="Arial" w:cs="Arial"/>
          <w:b/>
        </w:rPr>
        <w:t>GWARANCJA I RĘKOJMIA</w:t>
      </w:r>
    </w:p>
    <w:p w:rsidR="00C03EFA" w:rsidRPr="00AC2E9A" w:rsidRDefault="00C03EFA" w:rsidP="00F92F04">
      <w:pPr>
        <w:spacing w:line="276" w:lineRule="auto"/>
        <w:jc w:val="center"/>
        <w:rPr>
          <w:rFonts w:ascii="Arial" w:hAnsi="Arial" w:cs="Arial"/>
          <w:b/>
        </w:rPr>
      </w:pPr>
    </w:p>
    <w:p w:rsidR="009E07B6" w:rsidRPr="00AC2E9A" w:rsidRDefault="009E07B6" w:rsidP="00363C0D">
      <w:pPr>
        <w:numPr>
          <w:ilvl w:val="0"/>
          <w:numId w:val="98"/>
        </w:numPr>
        <w:suppressAutoHyphens/>
        <w:spacing w:line="276" w:lineRule="auto"/>
        <w:ind w:left="357" w:hanging="357"/>
        <w:jc w:val="both"/>
        <w:rPr>
          <w:rFonts w:ascii="Arial" w:hAnsi="Arial" w:cs="Arial"/>
        </w:rPr>
      </w:pPr>
      <w:r w:rsidRPr="00AC2E9A">
        <w:rPr>
          <w:rFonts w:ascii="Arial" w:hAnsi="Arial" w:cs="Arial"/>
        </w:rPr>
        <w:t>Wykonawca niniejszym udziela:</w:t>
      </w:r>
    </w:p>
    <w:p w:rsidR="00363C0D" w:rsidRPr="00046613" w:rsidRDefault="00363C0D" w:rsidP="00363C0D">
      <w:pPr>
        <w:numPr>
          <w:ilvl w:val="1"/>
          <w:numId w:val="98"/>
        </w:numPr>
        <w:suppressAutoHyphens/>
        <w:spacing w:line="276" w:lineRule="auto"/>
        <w:jc w:val="both"/>
        <w:rPr>
          <w:rFonts w:ascii="Tahoma" w:hAnsi="Tahoma" w:cs="Tahoma"/>
          <w:sz w:val="20"/>
          <w:szCs w:val="20"/>
        </w:rPr>
      </w:pPr>
      <w:r w:rsidRPr="002534DA">
        <w:rPr>
          <w:rFonts w:ascii="Tahoma" w:eastAsia="Tahoma" w:hAnsi="Tahoma" w:cs="Tahoma"/>
          <w:sz w:val="20"/>
          <w:szCs w:val="20"/>
        </w:rPr>
        <w:t xml:space="preserve">…… </w:t>
      </w:r>
      <w:r w:rsidRPr="002534DA">
        <w:rPr>
          <w:rFonts w:ascii="Tahoma" w:hAnsi="Tahoma" w:cs="Tahoma"/>
          <w:sz w:val="20"/>
          <w:szCs w:val="20"/>
        </w:rPr>
        <w:t xml:space="preserve">miesięcy gwarancji na wykonane roboty wykonane z nowych materiałów wraz                             z materiałami </w:t>
      </w:r>
      <w:r w:rsidRPr="002534DA">
        <w:rPr>
          <w:rFonts w:ascii="Tahoma" w:eastAsia="Tahoma" w:hAnsi="Tahoma" w:cs="Tahoma"/>
          <w:sz w:val="20"/>
          <w:szCs w:val="20"/>
        </w:rPr>
        <w:t xml:space="preserve">liczonej </w:t>
      </w:r>
      <w:r w:rsidRPr="002534DA">
        <w:rPr>
          <w:rFonts w:ascii="Tahoma" w:hAnsi="Tahoma" w:cs="Tahoma"/>
          <w:sz w:val="20"/>
          <w:szCs w:val="20"/>
        </w:rPr>
        <w:t xml:space="preserve">od daty podpisania przez Zamawiającego i Wykonawcę protokołu odbioru </w:t>
      </w:r>
      <w:bookmarkStart w:id="1" w:name="_GoBack"/>
      <w:r w:rsidRPr="00046613">
        <w:rPr>
          <w:rFonts w:ascii="Tahoma" w:hAnsi="Tahoma" w:cs="Tahoma"/>
          <w:sz w:val="20"/>
          <w:szCs w:val="20"/>
        </w:rPr>
        <w:t>końcowego,</w:t>
      </w:r>
    </w:p>
    <w:p w:rsidR="009E07B6" w:rsidRPr="00046613" w:rsidRDefault="008A0508" w:rsidP="00363C0D">
      <w:pPr>
        <w:numPr>
          <w:ilvl w:val="1"/>
          <w:numId w:val="98"/>
        </w:numPr>
        <w:suppressAutoHyphens/>
        <w:spacing w:line="276" w:lineRule="auto"/>
        <w:ind w:left="714" w:hanging="357"/>
        <w:jc w:val="both"/>
        <w:rPr>
          <w:rFonts w:ascii="Arial" w:hAnsi="Arial" w:cs="Arial"/>
        </w:rPr>
      </w:pPr>
      <w:r w:rsidRPr="00046613">
        <w:rPr>
          <w:rFonts w:ascii="Arial" w:eastAsia="Tahoma" w:hAnsi="Arial" w:cs="Arial"/>
        </w:rPr>
        <w:t xml:space="preserve">12 </w:t>
      </w:r>
      <w:r w:rsidR="009E07B6" w:rsidRPr="00046613">
        <w:rPr>
          <w:rFonts w:ascii="Arial" w:hAnsi="Arial" w:cs="Arial"/>
        </w:rPr>
        <w:t>miesięcy gwarancji na remonty nawierzchni wykonane z materiałów pochodzących</w:t>
      </w:r>
      <w:r w:rsidR="00652632" w:rsidRPr="00046613">
        <w:rPr>
          <w:rFonts w:ascii="Arial" w:hAnsi="Arial" w:cs="Arial"/>
        </w:rPr>
        <w:t xml:space="preserve"> </w:t>
      </w:r>
      <w:r w:rsidR="009E07B6" w:rsidRPr="00046613">
        <w:rPr>
          <w:rFonts w:ascii="Arial" w:hAnsi="Arial" w:cs="Arial"/>
        </w:rPr>
        <w:t>z odzysku, licząc od daty podpisania przez Zamawiającego i Wykonawcę protokołu odbioru końcowego.</w:t>
      </w:r>
    </w:p>
    <w:p w:rsidR="0056405A" w:rsidRPr="00046613" w:rsidRDefault="0056405A" w:rsidP="00F92F04">
      <w:pPr>
        <w:suppressAutoHyphens/>
        <w:spacing w:line="276" w:lineRule="auto"/>
        <w:ind w:left="360"/>
        <w:jc w:val="both"/>
        <w:rPr>
          <w:rFonts w:ascii="Arial" w:hAnsi="Arial" w:cs="Arial"/>
        </w:rPr>
      </w:pPr>
      <w:r w:rsidRPr="00046613">
        <w:rPr>
          <w:rFonts w:ascii="Arial" w:hAnsi="Arial" w:cs="Arial"/>
        </w:rPr>
        <w:t>W przypadku wystąpienia wad w trakcie odbioru końcowego</w:t>
      </w:r>
      <w:r w:rsidR="00DF1376" w:rsidRPr="00046613">
        <w:rPr>
          <w:rFonts w:ascii="Arial" w:hAnsi="Arial" w:cs="Arial"/>
        </w:rPr>
        <w:t xml:space="preserve"> zlecenia bieg terminu gwarancji</w:t>
      </w:r>
      <w:r w:rsidR="00652632" w:rsidRPr="00046613">
        <w:rPr>
          <w:rFonts w:ascii="Arial" w:hAnsi="Arial" w:cs="Arial"/>
        </w:rPr>
        <w:t xml:space="preserve"> </w:t>
      </w:r>
      <w:r w:rsidR="00DF1376" w:rsidRPr="00046613">
        <w:rPr>
          <w:rFonts w:ascii="Arial" w:hAnsi="Arial" w:cs="Arial"/>
        </w:rPr>
        <w:t xml:space="preserve">i rękojmi rozpoczyna się z dniem podpisania </w:t>
      </w:r>
      <w:r w:rsidR="00E5340C" w:rsidRPr="00046613">
        <w:rPr>
          <w:rFonts w:ascii="Arial" w:hAnsi="Arial" w:cs="Arial"/>
        </w:rPr>
        <w:t>protokołu odbioru usunięcia wad.</w:t>
      </w:r>
    </w:p>
    <w:p w:rsidR="009E07B6" w:rsidRPr="00AC2E9A" w:rsidRDefault="009E07B6" w:rsidP="00363C0D">
      <w:pPr>
        <w:numPr>
          <w:ilvl w:val="0"/>
          <w:numId w:val="98"/>
        </w:numPr>
        <w:suppressAutoHyphens/>
        <w:spacing w:line="276" w:lineRule="auto"/>
        <w:ind w:left="357" w:hanging="357"/>
        <w:jc w:val="both"/>
        <w:rPr>
          <w:rFonts w:ascii="Arial" w:hAnsi="Arial" w:cs="Arial"/>
        </w:rPr>
      </w:pPr>
      <w:r w:rsidRPr="00046613">
        <w:rPr>
          <w:rFonts w:ascii="Arial" w:hAnsi="Arial" w:cs="Arial"/>
        </w:rPr>
        <w:t xml:space="preserve">Wady ujawnione w okresie gwarancji Wykonawca zobowiązany jest usunąć lub dostarczyć rzeczy wolne od wad w wyznaczonym </w:t>
      </w:r>
      <w:bookmarkEnd w:id="1"/>
      <w:r w:rsidRPr="00AC2E9A">
        <w:rPr>
          <w:rFonts w:ascii="Arial" w:hAnsi="Arial" w:cs="Arial"/>
        </w:rPr>
        <w:t>terminie, po zawiadomieniu i wydaniu polecenia przez Zamawiającego.</w:t>
      </w:r>
    </w:p>
    <w:p w:rsidR="009E07B6" w:rsidRPr="00AC2E9A" w:rsidRDefault="009E07B6" w:rsidP="00363C0D">
      <w:pPr>
        <w:numPr>
          <w:ilvl w:val="0"/>
          <w:numId w:val="98"/>
        </w:numPr>
        <w:suppressAutoHyphens/>
        <w:spacing w:line="276" w:lineRule="auto"/>
        <w:jc w:val="both"/>
        <w:rPr>
          <w:rFonts w:ascii="Arial" w:hAnsi="Arial" w:cs="Arial"/>
        </w:rPr>
      </w:pPr>
      <w:r w:rsidRPr="00AC2E9A">
        <w:rPr>
          <w:rFonts w:ascii="Arial" w:hAnsi="Arial" w:cs="Arial"/>
        </w:rPr>
        <w:t xml:space="preserve">W przypadku nie zachowania terminu wyznaczonego przez Zamawiającego, Zamawiający ma prawo powierzyć usunięcie wady osobie trzeciej na wyłączny koszt i ryzyko Wykonawcy, co nie pozbawia Zamawiającego dochodzenia innych roszczeń przewidzianych niniejszą umową. </w:t>
      </w:r>
    </w:p>
    <w:p w:rsidR="009E07B6" w:rsidRPr="00AC2E9A" w:rsidRDefault="009E07B6" w:rsidP="00363C0D">
      <w:pPr>
        <w:numPr>
          <w:ilvl w:val="0"/>
          <w:numId w:val="98"/>
        </w:numPr>
        <w:suppressAutoHyphens/>
        <w:spacing w:line="276" w:lineRule="auto"/>
        <w:jc w:val="both"/>
        <w:rPr>
          <w:rFonts w:ascii="Arial" w:hAnsi="Arial" w:cs="Arial"/>
        </w:rPr>
      </w:pPr>
      <w:r w:rsidRPr="00AC2E9A">
        <w:rPr>
          <w:rFonts w:ascii="Arial" w:hAnsi="Arial" w:cs="Arial"/>
        </w:rPr>
        <w:t xml:space="preserve">Zgłoszenie wad dokonywane będzie przez Zamawiającego niezwłocznie w formie pisemnej lub emailem. Wszelkie koszty związane z wykonywaniem gwarancji ponosi Wykonawca. </w:t>
      </w:r>
    </w:p>
    <w:p w:rsidR="009E07B6" w:rsidRPr="00AC2E9A" w:rsidRDefault="009E07B6" w:rsidP="00363C0D">
      <w:pPr>
        <w:numPr>
          <w:ilvl w:val="0"/>
          <w:numId w:val="98"/>
        </w:numPr>
        <w:suppressAutoHyphens/>
        <w:spacing w:line="276" w:lineRule="auto"/>
        <w:jc w:val="both"/>
        <w:rPr>
          <w:rFonts w:ascii="Arial" w:hAnsi="Arial" w:cs="Arial"/>
        </w:rPr>
      </w:pPr>
      <w:r w:rsidRPr="00AC2E9A">
        <w:rPr>
          <w:rFonts w:ascii="Arial" w:hAnsi="Arial" w:cs="Arial"/>
        </w:rPr>
        <w:t xml:space="preserve">Wykonawca udziela Zamawiającemu rękojmi na przedmiot umowy na okres równy okresowi udzielonej gwarancji. </w:t>
      </w:r>
    </w:p>
    <w:p w:rsidR="009E07B6" w:rsidRPr="00AC2E9A" w:rsidRDefault="009E07B6" w:rsidP="00363C0D">
      <w:pPr>
        <w:numPr>
          <w:ilvl w:val="0"/>
          <w:numId w:val="98"/>
        </w:numPr>
        <w:suppressAutoHyphens/>
        <w:spacing w:line="276" w:lineRule="auto"/>
        <w:jc w:val="both"/>
        <w:rPr>
          <w:rFonts w:ascii="Arial" w:hAnsi="Arial" w:cs="Arial"/>
        </w:rPr>
      </w:pPr>
      <w:r w:rsidRPr="00AC2E9A">
        <w:rPr>
          <w:rFonts w:ascii="Arial" w:hAnsi="Arial" w:cs="Arial"/>
        </w:rPr>
        <w:t>W okresie rękojmi i gwarancji Wykonawca zobowiązany jest do pisemnego zawiadomienia Zamawiającego o:</w:t>
      </w:r>
    </w:p>
    <w:p w:rsidR="009E07B6" w:rsidRPr="00AC2E9A" w:rsidRDefault="009E07B6" w:rsidP="00363C0D">
      <w:pPr>
        <w:pStyle w:val="Akapitzlist"/>
        <w:numPr>
          <w:ilvl w:val="0"/>
          <w:numId w:val="110"/>
        </w:numPr>
        <w:suppressAutoHyphens/>
        <w:spacing w:line="276" w:lineRule="auto"/>
        <w:ind w:left="714" w:hanging="357"/>
        <w:jc w:val="both"/>
        <w:rPr>
          <w:rFonts w:ascii="Arial" w:hAnsi="Arial" w:cs="Arial"/>
        </w:rPr>
      </w:pPr>
      <w:r w:rsidRPr="00AC2E9A">
        <w:rPr>
          <w:rFonts w:ascii="Arial" w:hAnsi="Arial" w:cs="Arial"/>
        </w:rPr>
        <w:t>zmianie siedziby lub nazwy firmy Wykonawcy,</w:t>
      </w:r>
    </w:p>
    <w:p w:rsidR="009E07B6" w:rsidRPr="00AC2E9A" w:rsidRDefault="009E07B6" w:rsidP="00363C0D">
      <w:pPr>
        <w:numPr>
          <w:ilvl w:val="0"/>
          <w:numId w:val="110"/>
        </w:numPr>
        <w:suppressAutoHyphens/>
        <w:spacing w:line="276" w:lineRule="auto"/>
        <w:ind w:left="714" w:hanging="357"/>
        <w:jc w:val="both"/>
        <w:rPr>
          <w:rFonts w:ascii="Arial" w:hAnsi="Arial" w:cs="Arial"/>
        </w:rPr>
      </w:pPr>
      <w:r w:rsidRPr="00AC2E9A">
        <w:rPr>
          <w:rFonts w:ascii="Arial" w:hAnsi="Arial" w:cs="Arial"/>
        </w:rPr>
        <w:t>zmianie osób reprezentujących firmę Wykonawcy,</w:t>
      </w:r>
    </w:p>
    <w:p w:rsidR="009E07B6" w:rsidRPr="00AC2E9A" w:rsidRDefault="009E07B6" w:rsidP="00363C0D">
      <w:pPr>
        <w:numPr>
          <w:ilvl w:val="0"/>
          <w:numId w:val="110"/>
        </w:numPr>
        <w:suppressAutoHyphens/>
        <w:spacing w:line="276" w:lineRule="auto"/>
        <w:ind w:left="714" w:hanging="357"/>
        <w:jc w:val="both"/>
        <w:rPr>
          <w:rFonts w:ascii="Arial" w:hAnsi="Arial" w:cs="Arial"/>
        </w:rPr>
      </w:pPr>
      <w:r w:rsidRPr="00AC2E9A">
        <w:rPr>
          <w:rFonts w:ascii="Arial" w:hAnsi="Arial" w:cs="Arial"/>
        </w:rPr>
        <w:t>ogłoszeniu upadłości firmy Wykonawcy,</w:t>
      </w:r>
    </w:p>
    <w:p w:rsidR="009E07B6" w:rsidRPr="00AC2E9A" w:rsidRDefault="009E07B6" w:rsidP="00363C0D">
      <w:pPr>
        <w:numPr>
          <w:ilvl w:val="0"/>
          <w:numId w:val="110"/>
        </w:numPr>
        <w:suppressAutoHyphens/>
        <w:spacing w:line="276" w:lineRule="auto"/>
        <w:ind w:left="714" w:hanging="357"/>
        <w:jc w:val="both"/>
        <w:rPr>
          <w:rFonts w:ascii="Arial" w:hAnsi="Arial" w:cs="Arial"/>
        </w:rPr>
      </w:pPr>
      <w:r w:rsidRPr="00AC2E9A">
        <w:rPr>
          <w:rFonts w:ascii="Arial" w:hAnsi="Arial" w:cs="Arial"/>
        </w:rPr>
        <w:t>wszczęciu postępowania układowego, w stosunku do Wykonawcy,</w:t>
      </w:r>
    </w:p>
    <w:p w:rsidR="009E07B6" w:rsidRPr="00AC2E9A" w:rsidRDefault="009E07B6" w:rsidP="00363C0D">
      <w:pPr>
        <w:numPr>
          <w:ilvl w:val="0"/>
          <w:numId w:val="110"/>
        </w:numPr>
        <w:suppressAutoHyphens/>
        <w:spacing w:line="276" w:lineRule="auto"/>
        <w:ind w:left="714" w:hanging="357"/>
        <w:jc w:val="both"/>
        <w:rPr>
          <w:rFonts w:ascii="Arial" w:hAnsi="Arial" w:cs="Arial"/>
        </w:rPr>
      </w:pPr>
      <w:r w:rsidRPr="00AC2E9A">
        <w:rPr>
          <w:rFonts w:ascii="Arial" w:hAnsi="Arial" w:cs="Arial"/>
        </w:rPr>
        <w:t>ogłoszeniu likwidacji firmy Wykonawcy,</w:t>
      </w:r>
    </w:p>
    <w:p w:rsidR="00095F66" w:rsidRPr="00363C0D" w:rsidRDefault="009E07B6" w:rsidP="00363C0D">
      <w:pPr>
        <w:pStyle w:val="Akapitzlist"/>
        <w:numPr>
          <w:ilvl w:val="0"/>
          <w:numId w:val="110"/>
        </w:numPr>
        <w:spacing w:line="276" w:lineRule="auto"/>
        <w:ind w:left="714" w:hanging="357"/>
        <w:jc w:val="both"/>
        <w:rPr>
          <w:rFonts w:ascii="Arial" w:hAnsi="Arial" w:cs="Arial"/>
          <w:color w:val="000000" w:themeColor="text1"/>
        </w:rPr>
      </w:pPr>
      <w:r w:rsidRPr="00363C0D">
        <w:rPr>
          <w:rFonts w:ascii="Arial" w:hAnsi="Arial" w:cs="Arial"/>
          <w:color w:val="000000" w:themeColor="text1"/>
        </w:rPr>
        <w:t>zawieszeniu działalności firmy Wykonawcy.</w:t>
      </w:r>
    </w:p>
    <w:p w:rsidR="006C517B" w:rsidRPr="00363C0D" w:rsidRDefault="006C517B" w:rsidP="00F92F04">
      <w:pPr>
        <w:spacing w:line="276" w:lineRule="auto"/>
        <w:jc w:val="center"/>
        <w:rPr>
          <w:rFonts w:ascii="Arial" w:hAnsi="Arial" w:cs="Arial"/>
          <w:b/>
          <w:color w:val="000000" w:themeColor="text1"/>
        </w:rPr>
      </w:pPr>
    </w:p>
    <w:p w:rsidR="00B20D66" w:rsidRPr="00363C0D" w:rsidRDefault="00A45459" w:rsidP="00F92F04">
      <w:pPr>
        <w:spacing w:line="276" w:lineRule="auto"/>
        <w:jc w:val="center"/>
        <w:rPr>
          <w:rFonts w:ascii="Arial" w:hAnsi="Arial" w:cs="Arial"/>
          <w:color w:val="000000" w:themeColor="text1"/>
        </w:rPr>
      </w:pPr>
      <w:r w:rsidRPr="00363C0D">
        <w:rPr>
          <w:rFonts w:ascii="Arial" w:hAnsi="Arial" w:cs="Arial"/>
          <w:b/>
          <w:color w:val="000000" w:themeColor="text1"/>
        </w:rPr>
        <w:t>§ 10</w:t>
      </w:r>
    </w:p>
    <w:p w:rsidR="00B20D66" w:rsidRPr="00363C0D" w:rsidRDefault="00A45459" w:rsidP="00F92F04">
      <w:pPr>
        <w:spacing w:line="276" w:lineRule="auto"/>
        <w:jc w:val="center"/>
        <w:rPr>
          <w:rFonts w:ascii="Arial" w:hAnsi="Arial" w:cs="Arial"/>
          <w:b/>
          <w:color w:val="000000" w:themeColor="text1"/>
        </w:rPr>
      </w:pPr>
      <w:r w:rsidRPr="00363C0D">
        <w:rPr>
          <w:rFonts w:ascii="Arial" w:hAnsi="Arial" w:cs="Arial"/>
          <w:b/>
          <w:color w:val="000000" w:themeColor="text1"/>
        </w:rPr>
        <w:t>PRZEDSTAWICIELSTWO STRON</w:t>
      </w:r>
    </w:p>
    <w:p w:rsidR="00C03EFA" w:rsidRPr="00363C0D" w:rsidRDefault="00C03EFA" w:rsidP="00F92F04">
      <w:pPr>
        <w:spacing w:line="276" w:lineRule="auto"/>
        <w:jc w:val="center"/>
        <w:rPr>
          <w:rFonts w:ascii="Arial" w:hAnsi="Arial" w:cs="Arial"/>
          <w:color w:val="000000" w:themeColor="text1"/>
        </w:rPr>
      </w:pPr>
    </w:p>
    <w:p w:rsidR="00B20D66" w:rsidRPr="00363C0D" w:rsidRDefault="00A45459" w:rsidP="00363C0D">
      <w:pPr>
        <w:numPr>
          <w:ilvl w:val="0"/>
          <w:numId w:val="7"/>
        </w:numPr>
        <w:spacing w:line="276" w:lineRule="auto"/>
        <w:ind w:left="357" w:hanging="357"/>
        <w:jc w:val="both"/>
        <w:rPr>
          <w:rFonts w:ascii="Arial" w:hAnsi="Arial" w:cs="Arial"/>
          <w:color w:val="000000" w:themeColor="text1"/>
        </w:rPr>
      </w:pPr>
      <w:r w:rsidRPr="00363C0D">
        <w:rPr>
          <w:rFonts w:ascii="Arial" w:hAnsi="Arial" w:cs="Arial"/>
          <w:color w:val="000000" w:themeColor="text1"/>
        </w:rPr>
        <w:t>Przedstawicielami Wykonawcy będą:</w:t>
      </w:r>
    </w:p>
    <w:p w:rsidR="00363C0D" w:rsidRPr="00363C0D" w:rsidRDefault="00363C0D" w:rsidP="00363C0D">
      <w:pPr>
        <w:numPr>
          <w:ilvl w:val="0"/>
          <w:numId w:val="8"/>
        </w:numPr>
        <w:spacing w:line="288" w:lineRule="auto"/>
        <w:jc w:val="both"/>
        <w:rPr>
          <w:rFonts w:ascii="Tahoma" w:hAnsi="Tahoma"/>
          <w:color w:val="000000" w:themeColor="text1"/>
          <w:sz w:val="20"/>
          <w:szCs w:val="20"/>
        </w:rPr>
      </w:pPr>
      <w:r w:rsidRPr="00363C0D">
        <w:rPr>
          <w:rFonts w:ascii="Tahoma" w:hAnsi="Tahoma" w:cs="Tahoma"/>
          <w:color w:val="000000" w:themeColor="text1"/>
          <w:sz w:val="20"/>
          <w:szCs w:val="20"/>
        </w:rPr>
        <w:lastRenderedPageBreak/>
        <w:t xml:space="preserve">upoważniony przedstawiciel Wykonawcy - </w:t>
      </w:r>
      <w:r w:rsidRPr="00363C0D">
        <w:rPr>
          <w:color w:val="000000" w:themeColor="text1"/>
        </w:rPr>
        <w:t>………………………………………………, tel. ………………………….</w:t>
      </w:r>
    </w:p>
    <w:p w:rsidR="00363C0D" w:rsidRPr="00363C0D" w:rsidRDefault="00363C0D" w:rsidP="00363C0D">
      <w:pPr>
        <w:pStyle w:val="2-pkt"/>
        <w:numPr>
          <w:ilvl w:val="0"/>
          <w:numId w:val="8"/>
        </w:numPr>
        <w:spacing w:line="276" w:lineRule="auto"/>
        <w:rPr>
          <w:color w:val="000000" w:themeColor="text1"/>
        </w:rPr>
      </w:pPr>
      <w:r w:rsidRPr="00363C0D">
        <w:rPr>
          <w:color w:val="000000" w:themeColor="text1"/>
        </w:rPr>
        <w:t>kierownik robót: ……………………...……………………………………….., tel. ………………………….</w:t>
      </w:r>
    </w:p>
    <w:p w:rsidR="00363C0D" w:rsidRPr="00363C0D" w:rsidRDefault="00363C0D" w:rsidP="00363C0D">
      <w:pPr>
        <w:numPr>
          <w:ilvl w:val="0"/>
          <w:numId w:val="9"/>
        </w:numPr>
        <w:spacing w:line="288" w:lineRule="auto"/>
        <w:jc w:val="both"/>
        <w:rPr>
          <w:rFonts w:ascii="Tahoma" w:hAnsi="Tahoma"/>
          <w:color w:val="000000" w:themeColor="text1"/>
          <w:sz w:val="20"/>
          <w:szCs w:val="20"/>
        </w:rPr>
      </w:pPr>
      <w:r w:rsidRPr="00363C0D">
        <w:rPr>
          <w:rFonts w:ascii="Tahoma" w:hAnsi="Tahoma" w:cs="Tahoma"/>
          <w:color w:val="000000" w:themeColor="text1"/>
          <w:sz w:val="20"/>
          <w:szCs w:val="20"/>
        </w:rPr>
        <w:t>Nadzór inwestorski sprawować będą:</w:t>
      </w:r>
    </w:p>
    <w:p w:rsidR="00363C0D" w:rsidRPr="00363C0D" w:rsidRDefault="00363C0D" w:rsidP="00363C0D">
      <w:pPr>
        <w:numPr>
          <w:ilvl w:val="0"/>
          <w:numId w:val="10"/>
        </w:numPr>
        <w:spacing w:line="288" w:lineRule="auto"/>
        <w:jc w:val="both"/>
        <w:rPr>
          <w:rFonts w:ascii="Tahoma" w:hAnsi="Tahoma"/>
          <w:color w:val="000000" w:themeColor="text1"/>
          <w:sz w:val="20"/>
          <w:szCs w:val="20"/>
        </w:rPr>
      </w:pPr>
      <w:r w:rsidRPr="00363C0D">
        <w:rPr>
          <w:rFonts w:ascii="Tahoma" w:hAnsi="Tahoma" w:cs="Tahoma"/>
          <w:color w:val="000000" w:themeColor="text1"/>
          <w:sz w:val="20"/>
          <w:szCs w:val="20"/>
        </w:rPr>
        <w:t>inspektor robót budowlanych – Marek Niewiński</w:t>
      </w:r>
    </w:p>
    <w:p w:rsidR="00B20D66" w:rsidRPr="00363C0D" w:rsidRDefault="009C1E31" w:rsidP="00363C0D">
      <w:pPr>
        <w:numPr>
          <w:ilvl w:val="0"/>
          <w:numId w:val="11"/>
        </w:numPr>
        <w:spacing w:line="276" w:lineRule="auto"/>
        <w:ind w:left="357" w:hanging="357"/>
        <w:jc w:val="both"/>
        <w:rPr>
          <w:rFonts w:ascii="Arial" w:hAnsi="Arial" w:cs="Arial"/>
          <w:color w:val="000000" w:themeColor="text1"/>
        </w:rPr>
      </w:pPr>
      <w:r w:rsidRPr="00363C0D">
        <w:rPr>
          <w:rFonts w:ascii="Arial" w:eastAsia="Trebuchet MS" w:hAnsi="Arial" w:cs="Arial"/>
          <w:color w:val="000000" w:themeColor="text1"/>
        </w:rPr>
        <w:t>Wskazany w §</w:t>
      </w:r>
      <w:r w:rsidR="00792F51" w:rsidRPr="00363C0D">
        <w:rPr>
          <w:rFonts w:ascii="Arial" w:eastAsia="Trebuchet MS" w:hAnsi="Arial" w:cs="Arial"/>
          <w:color w:val="000000" w:themeColor="text1"/>
        </w:rPr>
        <w:t xml:space="preserve"> </w:t>
      </w:r>
      <w:r w:rsidRPr="00363C0D">
        <w:rPr>
          <w:rFonts w:ascii="Arial" w:eastAsia="Trebuchet MS" w:hAnsi="Arial" w:cs="Arial"/>
          <w:color w:val="000000" w:themeColor="text1"/>
        </w:rPr>
        <w:t>10, ust.</w:t>
      </w:r>
      <w:r w:rsidR="006C517B" w:rsidRPr="00363C0D">
        <w:rPr>
          <w:rFonts w:ascii="Arial" w:eastAsia="Trebuchet MS" w:hAnsi="Arial" w:cs="Arial"/>
          <w:color w:val="000000" w:themeColor="text1"/>
        </w:rPr>
        <w:t xml:space="preserve"> </w:t>
      </w:r>
      <w:r w:rsidRPr="00363C0D">
        <w:rPr>
          <w:rFonts w:ascii="Arial" w:eastAsia="Trebuchet MS" w:hAnsi="Arial" w:cs="Arial"/>
          <w:color w:val="000000" w:themeColor="text1"/>
        </w:rPr>
        <w:t xml:space="preserve">1 pkt </w:t>
      </w:r>
      <w:r w:rsidR="00585FF2" w:rsidRPr="00363C0D">
        <w:rPr>
          <w:rFonts w:ascii="Arial" w:eastAsia="Trebuchet MS" w:hAnsi="Arial" w:cs="Arial"/>
          <w:color w:val="000000" w:themeColor="text1"/>
        </w:rPr>
        <w:t>2 kierownik zobowiązany jest do posiadania przez cały okres trwania umowy</w:t>
      </w:r>
      <w:r w:rsidR="00D857F2" w:rsidRPr="00363C0D">
        <w:rPr>
          <w:rFonts w:ascii="Arial" w:eastAsia="Trebuchet MS" w:hAnsi="Arial" w:cs="Arial"/>
          <w:color w:val="000000" w:themeColor="text1"/>
        </w:rPr>
        <w:t xml:space="preserve"> </w:t>
      </w:r>
      <w:r w:rsidR="00585FF2" w:rsidRPr="00363C0D">
        <w:rPr>
          <w:rFonts w:ascii="Arial" w:eastAsia="SimSun" w:hAnsi="Arial" w:cs="Arial"/>
          <w:color w:val="000000" w:themeColor="text1"/>
          <w:shd w:val="clear" w:color="auto" w:fill="FFFFFF"/>
        </w:rPr>
        <w:t>uprawnień</w:t>
      </w:r>
      <w:r w:rsidR="00D857F2" w:rsidRPr="00363C0D">
        <w:rPr>
          <w:rFonts w:ascii="Arial" w:eastAsia="SimSun" w:hAnsi="Arial" w:cs="Arial"/>
          <w:color w:val="000000" w:themeColor="text1"/>
          <w:shd w:val="clear" w:color="auto" w:fill="FFFFFF"/>
        </w:rPr>
        <w:t xml:space="preserve"> </w:t>
      </w:r>
      <w:r w:rsidR="00AC1F5A" w:rsidRPr="00363C0D">
        <w:rPr>
          <w:rFonts w:ascii="Arial" w:hAnsi="Arial" w:cs="Arial"/>
          <w:color w:val="000000" w:themeColor="text1"/>
        </w:rPr>
        <w:t>budowlanych</w:t>
      </w:r>
      <w:r w:rsidR="00D857F2" w:rsidRPr="00363C0D">
        <w:rPr>
          <w:rFonts w:ascii="Arial" w:hAnsi="Arial" w:cs="Arial"/>
          <w:color w:val="000000" w:themeColor="text1"/>
        </w:rPr>
        <w:t xml:space="preserve"> </w:t>
      </w:r>
      <w:r w:rsidR="00AC1F5A" w:rsidRPr="00363C0D">
        <w:rPr>
          <w:rFonts w:ascii="Arial" w:hAnsi="Arial" w:cs="Arial"/>
          <w:color w:val="000000" w:themeColor="text1"/>
        </w:rPr>
        <w:t>do</w:t>
      </w:r>
      <w:r w:rsidR="00D857F2" w:rsidRPr="00363C0D">
        <w:rPr>
          <w:rFonts w:ascii="Arial" w:hAnsi="Arial" w:cs="Arial"/>
          <w:color w:val="000000" w:themeColor="text1"/>
        </w:rPr>
        <w:t xml:space="preserve"> </w:t>
      </w:r>
      <w:r w:rsidR="00AC1F5A" w:rsidRPr="00363C0D">
        <w:rPr>
          <w:rFonts w:ascii="Arial" w:hAnsi="Arial" w:cs="Arial"/>
          <w:color w:val="000000" w:themeColor="text1"/>
        </w:rPr>
        <w:t>kierowania</w:t>
      </w:r>
      <w:r w:rsidR="00D857F2" w:rsidRPr="00363C0D">
        <w:rPr>
          <w:rFonts w:ascii="Arial" w:hAnsi="Arial" w:cs="Arial"/>
          <w:color w:val="000000" w:themeColor="text1"/>
        </w:rPr>
        <w:t xml:space="preserve"> </w:t>
      </w:r>
      <w:r w:rsidR="00AC1F5A" w:rsidRPr="00363C0D">
        <w:rPr>
          <w:rFonts w:ascii="Arial" w:hAnsi="Arial" w:cs="Arial"/>
          <w:color w:val="000000" w:themeColor="text1"/>
        </w:rPr>
        <w:t>robotami</w:t>
      </w:r>
      <w:r w:rsidR="00D857F2" w:rsidRPr="00363C0D">
        <w:rPr>
          <w:rFonts w:ascii="Arial" w:hAnsi="Arial" w:cs="Arial"/>
          <w:color w:val="000000" w:themeColor="text1"/>
        </w:rPr>
        <w:t xml:space="preserve"> </w:t>
      </w:r>
      <w:r w:rsidR="00AC1F5A" w:rsidRPr="00363C0D">
        <w:rPr>
          <w:rFonts w:ascii="Arial" w:hAnsi="Arial" w:cs="Arial"/>
          <w:color w:val="000000" w:themeColor="text1"/>
        </w:rPr>
        <w:t>budowlanymi</w:t>
      </w:r>
      <w:r w:rsidR="00381374" w:rsidRPr="00363C0D">
        <w:rPr>
          <w:rFonts w:ascii="Arial" w:hAnsi="Arial" w:cs="Arial"/>
          <w:color w:val="000000" w:themeColor="text1"/>
        </w:rPr>
        <w:t xml:space="preserve"> </w:t>
      </w:r>
      <w:r w:rsidR="00381374" w:rsidRPr="00363C0D">
        <w:rPr>
          <w:rFonts w:ascii="Arial" w:hAnsi="Arial" w:cs="Arial"/>
          <w:color w:val="000000" w:themeColor="text1"/>
        </w:rPr>
        <w:br/>
      </w:r>
      <w:r w:rsidR="00AC1F5A" w:rsidRPr="00363C0D">
        <w:rPr>
          <w:rFonts w:ascii="Arial" w:hAnsi="Arial" w:cs="Arial"/>
          <w:color w:val="000000" w:themeColor="text1"/>
        </w:rPr>
        <w:t>w specjalności inżynieryjnej</w:t>
      </w:r>
      <w:r w:rsidR="00381374" w:rsidRPr="00363C0D">
        <w:rPr>
          <w:rFonts w:ascii="Arial" w:hAnsi="Arial" w:cs="Arial"/>
          <w:color w:val="000000" w:themeColor="text1"/>
        </w:rPr>
        <w:t xml:space="preserve"> </w:t>
      </w:r>
      <w:r w:rsidR="00AC1F5A" w:rsidRPr="00363C0D">
        <w:rPr>
          <w:rFonts w:ascii="Arial" w:hAnsi="Arial" w:cs="Arial"/>
          <w:color w:val="000000" w:themeColor="text1"/>
        </w:rPr>
        <w:t>drogowej bez ograniczeń</w:t>
      </w:r>
      <w:r w:rsidR="00585FF2" w:rsidRPr="00363C0D">
        <w:rPr>
          <w:rFonts w:ascii="Arial" w:eastAsia="SimSun" w:hAnsi="Arial" w:cs="Arial"/>
          <w:color w:val="000000" w:themeColor="text1"/>
          <w:shd w:val="clear" w:color="auto" w:fill="FFFFFF"/>
        </w:rPr>
        <w:t xml:space="preserve"> </w:t>
      </w:r>
      <w:r w:rsidR="00585FF2" w:rsidRPr="00363C0D">
        <w:rPr>
          <w:rFonts w:ascii="Arial" w:eastAsia="Trebuchet MS" w:hAnsi="Arial" w:cs="Arial"/>
          <w:color w:val="000000" w:themeColor="text1"/>
          <w:shd w:val="clear" w:color="auto" w:fill="FFFFFF"/>
        </w:rPr>
        <w:t>wraz z aktualnym zaświadczeniem o przynależności do właściwej Izby.</w:t>
      </w:r>
      <w:r w:rsidR="00585FF2" w:rsidRPr="00363C0D">
        <w:rPr>
          <w:rFonts w:ascii="Arial" w:eastAsia="Trebuchet MS" w:hAnsi="Arial" w:cs="Arial"/>
          <w:color w:val="000000" w:themeColor="text1"/>
        </w:rPr>
        <w:t xml:space="preserve"> </w:t>
      </w:r>
      <w:r w:rsidR="00585FF2" w:rsidRPr="00363C0D">
        <w:rPr>
          <w:rFonts w:ascii="Arial" w:eastAsia="SimSun" w:hAnsi="Arial" w:cs="Arial"/>
          <w:color w:val="000000" w:themeColor="text1"/>
          <w:shd w:val="clear" w:color="auto" w:fill="FFFFFF"/>
        </w:rPr>
        <w:t>Na żądanie</w:t>
      </w:r>
      <w:r w:rsidR="00585FF2" w:rsidRPr="00363C0D">
        <w:rPr>
          <w:rFonts w:ascii="Arial" w:eastAsia="Trebuchet MS" w:hAnsi="Arial" w:cs="Arial"/>
          <w:color w:val="000000" w:themeColor="text1"/>
          <w:shd w:val="clear" w:color="auto" w:fill="FFFFFF"/>
        </w:rPr>
        <w:t xml:space="preserve"> Zamawiającego Wykonawca zobowiązany je</w:t>
      </w:r>
      <w:r w:rsidR="00585FF2" w:rsidRPr="00363C0D">
        <w:rPr>
          <w:rFonts w:ascii="Arial" w:eastAsia="SimSun" w:hAnsi="Arial" w:cs="Arial"/>
          <w:color w:val="000000" w:themeColor="text1"/>
          <w:shd w:val="clear" w:color="auto" w:fill="FFFFFF"/>
        </w:rPr>
        <w:t>st</w:t>
      </w:r>
      <w:r w:rsidR="00585FF2" w:rsidRPr="00363C0D">
        <w:rPr>
          <w:rFonts w:ascii="Arial" w:eastAsia="Trebuchet MS" w:hAnsi="Arial" w:cs="Arial"/>
          <w:color w:val="000000" w:themeColor="text1"/>
          <w:shd w:val="clear" w:color="auto" w:fill="FFFFFF"/>
        </w:rPr>
        <w:t xml:space="preserve"> do przedłożenia w/w dokumentów.</w:t>
      </w:r>
    </w:p>
    <w:p w:rsidR="00585FF2" w:rsidRPr="003800BF" w:rsidRDefault="00585FF2" w:rsidP="00363C0D">
      <w:pPr>
        <w:numPr>
          <w:ilvl w:val="0"/>
          <w:numId w:val="11"/>
        </w:numPr>
        <w:spacing w:line="276" w:lineRule="auto"/>
        <w:ind w:left="357" w:hanging="357"/>
        <w:jc w:val="both"/>
        <w:rPr>
          <w:rFonts w:ascii="Arial" w:hAnsi="Arial" w:cs="Arial"/>
        </w:rPr>
      </w:pPr>
      <w:r w:rsidRPr="003800BF">
        <w:rPr>
          <w:rFonts w:ascii="Arial" w:hAnsi="Arial" w:cs="Arial"/>
        </w:rPr>
        <w:t>Jakakolwiek przerwa w realizacji zamówienia, wynikająca z braku kierownika robót będzie</w:t>
      </w:r>
      <w:r w:rsidR="00AF3EEE" w:rsidRPr="003800BF">
        <w:rPr>
          <w:rFonts w:ascii="Arial" w:hAnsi="Arial" w:cs="Arial"/>
        </w:rPr>
        <w:t xml:space="preserve"> </w:t>
      </w:r>
      <w:r w:rsidRPr="003800BF">
        <w:rPr>
          <w:rFonts w:ascii="Arial" w:hAnsi="Arial" w:cs="Arial"/>
        </w:rPr>
        <w:t>traktowana jako przerwa wynikła z przyczyn zależnych od Wykonawcy i nie może stanowić</w:t>
      </w:r>
      <w:r w:rsidR="00AF3EEE" w:rsidRPr="003800BF">
        <w:rPr>
          <w:rFonts w:ascii="Arial" w:hAnsi="Arial" w:cs="Arial"/>
        </w:rPr>
        <w:t xml:space="preserve"> </w:t>
      </w:r>
      <w:r w:rsidRPr="003800BF">
        <w:rPr>
          <w:rFonts w:ascii="Arial" w:hAnsi="Arial" w:cs="Arial"/>
        </w:rPr>
        <w:t>podstawy do zmiany terminu zakończenia robót.</w:t>
      </w:r>
    </w:p>
    <w:p w:rsidR="00BF643A" w:rsidRPr="00AC2E9A" w:rsidRDefault="00BF643A" w:rsidP="00363C0D">
      <w:pPr>
        <w:numPr>
          <w:ilvl w:val="0"/>
          <w:numId w:val="11"/>
        </w:numPr>
        <w:spacing w:line="276" w:lineRule="auto"/>
        <w:ind w:left="357" w:hanging="357"/>
        <w:jc w:val="both"/>
        <w:rPr>
          <w:rFonts w:ascii="Arial" w:hAnsi="Arial" w:cs="Arial"/>
        </w:rPr>
      </w:pPr>
      <w:r w:rsidRPr="00AC2E9A">
        <w:rPr>
          <w:rFonts w:ascii="Arial" w:eastAsia="Trebuchet MS" w:hAnsi="Arial" w:cs="Arial"/>
        </w:rPr>
        <w:t xml:space="preserve">Wykonawca może dokonywać zmiany swojego przedstawiciela przedstawionego </w:t>
      </w:r>
      <w:r w:rsidR="00381374" w:rsidRPr="00AC2E9A">
        <w:rPr>
          <w:rFonts w:ascii="Arial" w:eastAsia="Trebuchet MS" w:hAnsi="Arial" w:cs="Arial"/>
        </w:rPr>
        <w:br/>
      </w:r>
      <w:r w:rsidRPr="00AC2E9A">
        <w:rPr>
          <w:rFonts w:ascii="Arial" w:eastAsia="Trebuchet MS" w:hAnsi="Arial" w:cs="Arial"/>
        </w:rPr>
        <w:t>w ofercie, jedynie</w:t>
      </w:r>
      <w:r w:rsidR="00381374" w:rsidRPr="00AC2E9A">
        <w:rPr>
          <w:rFonts w:ascii="Arial" w:eastAsia="Trebuchet MS" w:hAnsi="Arial" w:cs="Arial"/>
        </w:rPr>
        <w:t xml:space="preserve"> </w:t>
      </w:r>
      <w:r w:rsidRPr="00AC2E9A">
        <w:rPr>
          <w:rFonts w:ascii="Arial" w:eastAsia="Trebuchet MS" w:hAnsi="Arial" w:cs="Arial"/>
        </w:rPr>
        <w:t>za uprzednią zgodą Zamawiającego, akceptującego nowego przedstawiciela Wykonawcy.</w:t>
      </w:r>
      <w:r w:rsidR="00057127" w:rsidRPr="00AC2E9A">
        <w:rPr>
          <w:rFonts w:ascii="Arial" w:eastAsia="Trebuchet MS" w:hAnsi="Arial" w:cs="Arial"/>
        </w:rPr>
        <w:t xml:space="preserve"> </w:t>
      </w:r>
      <w:r w:rsidR="00057127" w:rsidRPr="00AC2E9A">
        <w:rPr>
          <w:rFonts w:ascii="Arial" w:hAnsi="Arial" w:cs="Arial"/>
        </w:rPr>
        <w:t>Zmiana nie wymaga zmiany umowy.</w:t>
      </w:r>
    </w:p>
    <w:p w:rsidR="00BF643A" w:rsidRPr="00AC2E9A" w:rsidRDefault="00057127" w:rsidP="00363C0D">
      <w:pPr>
        <w:numPr>
          <w:ilvl w:val="0"/>
          <w:numId w:val="11"/>
        </w:numPr>
        <w:spacing w:line="276" w:lineRule="auto"/>
        <w:ind w:left="357" w:hanging="357"/>
        <w:jc w:val="both"/>
        <w:rPr>
          <w:rFonts w:ascii="Arial" w:hAnsi="Arial" w:cs="Arial"/>
        </w:rPr>
      </w:pPr>
      <w:r w:rsidRPr="00AC2E9A">
        <w:rPr>
          <w:rFonts w:ascii="Arial" w:hAnsi="Arial" w:cs="Arial"/>
        </w:rPr>
        <w:t>Zamawiający może zażądać od Wykonawcy zmiany kierownika, jeżeli uzna, że nie wykonuje</w:t>
      </w:r>
      <w:r w:rsidR="00381374" w:rsidRPr="00AC2E9A">
        <w:rPr>
          <w:rFonts w:ascii="Arial" w:hAnsi="Arial" w:cs="Arial"/>
        </w:rPr>
        <w:t xml:space="preserve"> </w:t>
      </w:r>
      <w:r w:rsidRPr="00AC2E9A">
        <w:rPr>
          <w:rFonts w:ascii="Arial" w:hAnsi="Arial" w:cs="Arial"/>
        </w:rPr>
        <w:t>on swoich obowiązków wynikających z umowy.</w:t>
      </w:r>
    </w:p>
    <w:p w:rsidR="00FB5431" w:rsidRPr="00AC2E9A" w:rsidRDefault="00057127" w:rsidP="00363C0D">
      <w:pPr>
        <w:numPr>
          <w:ilvl w:val="0"/>
          <w:numId w:val="11"/>
        </w:numPr>
        <w:spacing w:line="276" w:lineRule="auto"/>
        <w:ind w:left="357" w:hanging="357"/>
        <w:jc w:val="both"/>
        <w:rPr>
          <w:rFonts w:ascii="Arial" w:hAnsi="Arial" w:cs="Arial"/>
        </w:rPr>
      </w:pPr>
      <w:r w:rsidRPr="00AC2E9A">
        <w:rPr>
          <w:rFonts w:ascii="Arial" w:hAnsi="Arial" w:cs="Arial"/>
        </w:rPr>
        <w:t xml:space="preserve">W przypadku zmiany </w:t>
      </w:r>
      <w:r w:rsidR="00883177" w:rsidRPr="00AC2E9A">
        <w:rPr>
          <w:rFonts w:ascii="Arial" w:hAnsi="Arial" w:cs="Arial"/>
        </w:rPr>
        <w:t xml:space="preserve">kierownika </w:t>
      </w:r>
      <w:r w:rsidRPr="00AC2E9A">
        <w:rPr>
          <w:rFonts w:ascii="Arial" w:hAnsi="Arial" w:cs="Arial"/>
        </w:rPr>
        <w:t xml:space="preserve">Wykonawcy, nowy musi posiadać uprawnienia stosowne </w:t>
      </w:r>
      <w:r w:rsidRPr="00AC2E9A">
        <w:rPr>
          <w:rFonts w:ascii="Arial" w:hAnsi="Arial" w:cs="Arial"/>
        </w:rPr>
        <w:br/>
        <w:t>do wykonywanych czynności oraz kwalifikacje i doświadczenie takie same lub wyższe od kwalifikacji</w:t>
      </w:r>
      <w:r w:rsidR="00FB5431" w:rsidRPr="00AC2E9A">
        <w:rPr>
          <w:rFonts w:ascii="Arial" w:hAnsi="Arial" w:cs="Arial"/>
        </w:rPr>
        <w:t xml:space="preserve"> </w:t>
      </w:r>
      <w:r w:rsidRPr="00AC2E9A">
        <w:rPr>
          <w:rFonts w:ascii="Arial" w:hAnsi="Arial" w:cs="Arial"/>
        </w:rPr>
        <w:t xml:space="preserve">i doświadczenia wymaganego w </w:t>
      </w:r>
      <w:r w:rsidR="00C15A00" w:rsidRPr="00AC2E9A">
        <w:rPr>
          <w:rFonts w:ascii="Arial" w:hAnsi="Arial" w:cs="Arial"/>
        </w:rPr>
        <w:t>SWZ</w:t>
      </w:r>
      <w:r w:rsidRPr="00AC2E9A">
        <w:rPr>
          <w:rFonts w:ascii="Arial" w:hAnsi="Arial" w:cs="Arial"/>
        </w:rPr>
        <w:t>.</w:t>
      </w:r>
    </w:p>
    <w:p w:rsidR="00F92F04" w:rsidRPr="00AC2E9A" w:rsidRDefault="00A45459" w:rsidP="00363C0D">
      <w:pPr>
        <w:numPr>
          <w:ilvl w:val="0"/>
          <w:numId w:val="11"/>
        </w:numPr>
        <w:spacing w:line="276" w:lineRule="auto"/>
        <w:ind w:left="357" w:hanging="357"/>
        <w:jc w:val="both"/>
        <w:rPr>
          <w:rFonts w:ascii="Arial" w:hAnsi="Arial" w:cs="Arial"/>
        </w:rPr>
      </w:pPr>
      <w:r w:rsidRPr="00AC2E9A">
        <w:rPr>
          <w:rFonts w:ascii="Arial" w:hAnsi="Arial" w:cs="Arial"/>
        </w:rPr>
        <w:t>Zamawiający może dokonać zmiany swoich przedstawicieli wykazanych w ust. 2. Zmiana nie</w:t>
      </w:r>
      <w:r w:rsidR="00AF3EEE" w:rsidRPr="00AC2E9A">
        <w:rPr>
          <w:rFonts w:ascii="Arial" w:hAnsi="Arial" w:cs="Arial"/>
        </w:rPr>
        <w:t xml:space="preserve"> </w:t>
      </w:r>
      <w:r w:rsidRPr="00AC2E9A">
        <w:rPr>
          <w:rFonts w:ascii="Arial" w:hAnsi="Arial" w:cs="Arial"/>
        </w:rPr>
        <w:t>wymaga zmiany umowy.</w:t>
      </w:r>
    </w:p>
    <w:p w:rsidR="00C03EFA" w:rsidRDefault="00C03EFA" w:rsidP="00F92F04">
      <w:pPr>
        <w:widowControl w:val="0"/>
        <w:spacing w:line="276" w:lineRule="auto"/>
        <w:jc w:val="center"/>
        <w:rPr>
          <w:rFonts w:ascii="Arial" w:eastAsia="Tahoma" w:hAnsi="Arial" w:cs="Arial"/>
          <w:b/>
        </w:rPr>
      </w:pPr>
    </w:p>
    <w:p w:rsidR="00B20D66" w:rsidRPr="00AC2E9A" w:rsidRDefault="00A45459" w:rsidP="00F92F04">
      <w:pPr>
        <w:widowControl w:val="0"/>
        <w:spacing w:line="276" w:lineRule="auto"/>
        <w:jc w:val="center"/>
        <w:rPr>
          <w:rFonts w:ascii="Arial" w:hAnsi="Arial" w:cs="Arial"/>
        </w:rPr>
      </w:pPr>
      <w:r w:rsidRPr="00AC2E9A">
        <w:rPr>
          <w:rFonts w:ascii="Arial" w:eastAsia="Tahoma" w:hAnsi="Arial" w:cs="Arial"/>
          <w:b/>
        </w:rPr>
        <w:t>§ 11</w:t>
      </w:r>
    </w:p>
    <w:p w:rsidR="008846B4" w:rsidRDefault="008846B4" w:rsidP="00F92F04">
      <w:pPr>
        <w:spacing w:line="276" w:lineRule="auto"/>
        <w:jc w:val="center"/>
        <w:rPr>
          <w:rFonts w:ascii="Arial" w:hAnsi="Arial" w:cs="Arial"/>
          <w:b/>
        </w:rPr>
      </w:pPr>
      <w:r w:rsidRPr="00AC2E9A">
        <w:rPr>
          <w:rFonts w:ascii="Arial" w:hAnsi="Arial" w:cs="Arial"/>
          <w:b/>
        </w:rPr>
        <w:t>ZMIANA UMOWY</w:t>
      </w:r>
    </w:p>
    <w:p w:rsidR="00C03EFA" w:rsidRPr="00AC2E9A" w:rsidRDefault="00C03EFA" w:rsidP="00F92F04">
      <w:pPr>
        <w:spacing w:line="276" w:lineRule="auto"/>
        <w:jc w:val="center"/>
        <w:rPr>
          <w:rFonts w:ascii="Arial" w:hAnsi="Arial" w:cs="Arial"/>
          <w:b/>
        </w:rPr>
      </w:pPr>
    </w:p>
    <w:p w:rsidR="008846B4" w:rsidRPr="00AC2E9A" w:rsidRDefault="008846B4" w:rsidP="00363C0D">
      <w:pPr>
        <w:pStyle w:val="Standard"/>
        <w:numPr>
          <w:ilvl w:val="0"/>
          <w:numId w:val="100"/>
        </w:numPr>
        <w:tabs>
          <w:tab w:val="left" w:pos="-15479"/>
          <w:tab w:val="left" w:pos="-14272"/>
        </w:tabs>
        <w:spacing w:after="0"/>
        <w:jc w:val="both"/>
        <w:rPr>
          <w:rFonts w:ascii="Arial" w:hAnsi="Arial" w:cs="Arial"/>
          <w:lang w:eastAsia="pl-PL"/>
        </w:rPr>
      </w:pPr>
      <w:r w:rsidRPr="00AC2E9A">
        <w:rPr>
          <w:rFonts w:ascii="Arial" w:eastAsia="Palatino Linotype" w:hAnsi="Arial" w:cs="Arial"/>
          <w:bCs/>
        </w:rPr>
        <w:t>Niedopuszczalne są istotne zmiany postanowień umowy, o których mowa w art. 454 ustawy Prawo zamówień publicznych.</w:t>
      </w:r>
    </w:p>
    <w:p w:rsidR="008846B4" w:rsidRPr="00AC2E9A" w:rsidRDefault="008846B4" w:rsidP="00363C0D">
      <w:pPr>
        <w:pStyle w:val="Standard"/>
        <w:numPr>
          <w:ilvl w:val="0"/>
          <w:numId w:val="100"/>
        </w:numPr>
        <w:spacing w:after="0"/>
        <w:jc w:val="both"/>
        <w:textAlignment w:val="auto"/>
        <w:rPr>
          <w:rFonts w:ascii="Arial" w:hAnsi="Arial" w:cs="Arial"/>
        </w:rPr>
      </w:pPr>
      <w:r w:rsidRPr="00AC2E9A">
        <w:rPr>
          <w:rFonts w:ascii="Arial" w:hAnsi="Arial" w:cs="Arial"/>
        </w:rPr>
        <w:t>Na podstawie art. 455 ust. 1 pkt 1 ustawy Prawo zamówień publicznych Zamawiający przewiduje możliwość dokonywania zmian postanowień niniejszej umowy, w zakresie</w:t>
      </w:r>
      <w:r w:rsidRPr="00AC2E9A">
        <w:rPr>
          <w:rFonts w:ascii="Arial" w:hAnsi="Arial" w:cs="Arial"/>
          <w:bCs/>
        </w:rPr>
        <w:t>:</w:t>
      </w:r>
    </w:p>
    <w:p w:rsidR="008846B4" w:rsidRPr="00AC2E9A" w:rsidRDefault="008846B4" w:rsidP="00363C0D">
      <w:pPr>
        <w:pStyle w:val="Standard"/>
        <w:numPr>
          <w:ilvl w:val="0"/>
          <w:numId w:val="101"/>
        </w:numPr>
        <w:tabs>
          <w:tab w:val="left" w:pos="-31089"/>
          <w:tab w:val="left" w:pos="-27701"/>
          <w:tab w:val="center" w:pos="-24670"/>
          <w:tab w:val="right" w:pos="-20134"/>
        </w:tabs>
        <w:spacing w:after="0"/>
        <w:ind w:left="714" w:hanging="357"/>
        <w:jc w:val="both"/>
        <w:rPr>
          <w:rFonts w:ascii="Arial" w:hAnsi="Arial" w:cs="Arial"/>
          <w:lang w:eastAsia="pl-PL"/>
        </w:rPr>
      </w:pPr>
      <w:r w:rsidRPr="00AC2E9A">
        <w:rPr>
          <w:rFonts w:ascii="Arial" w:hAnsi="Arial" w:cs="Arial"/>
          <w:lang w:eastAsia="pl-PL"/>
        </w:rPr>
        <w:t>zmiany terminu realizacji zamówienia na skutek:</w:t>
      </w:r>
    </w:p>
    <w:p w:rsidR="008846B4" w:rsidRPr="00AC2E9A" w:rsidRDefault="008846B4" w:rsidP="00363C0D">
      <w:pPr>
        <w:pStyle w:val="Standard"/>
        <w:numPr>
          <w:ilvl w:val="1"/>
          <w:numId w:val="101"/>
        </w:numPr>
        <w:spacing w:after="0"/>
        <w:ind w:left="1071" w:hanging="357"/>
        <w:jc w:val="both"/>
        <w:rPr>
          <w:rFonts w:ascii="Arial" w:hAnsi="Arial" w:cs="Arial"/>
          <w:lang w:eastAsia="pl-PL"/>
        </w:rPr>
      </w:pPr>
      <w:r w:rsidRPr="00AC2E9A">
        <w:rPr>
          <w:rFonts w:ascii="Arial" w:hAnsi="Arial" w:cs="Arial"/>
          <w:lang w:eastAsia="pl-PL"/>
        </w:rPr>
        <w:t>wystąpienia działania siły wyższej (np. powódź, huragan, pożar niezawiniony przez Wykonawcę, wojna, zamieszki uliczne, stan zagrożenia epidemicznego, trzęsienie ziemi, wyładowania atmosferyczne); pod pojęciem „siły wyższej” Zamawiający rozumieć będzie zdarzenie zewnętrzne o charakterze niezależnym od Stron, którego Strony nie mogły przewidzieć przed zawarciem umowy i którego nie można uniknąć, ani któremu Strony nie mogły zapobiec przy zachowaniu należytej staranności, występujące po zawarciu umowy</w:t>
      </w:r>
      <w:r w:rsidR="002B4126" w:rsidRPr="00AC2E9A">
        <w:rPr>
          <w:rFonts w:ascii="Arial" w:hAnsi="Arial" w:cs="Arial"/>
          <w:lang w:eastAsia="pl-PL"/>
        </w:rPr>
        <w:t xml:space="preserve"> </w:t>
      </w:r>
      <w:r w:rsidRPr="00AC2E9A">
        <w:rPr>
          <w:rFonts w:ascii="Arial" w:hAnsi="Arial" w:cs="Arial"/>
          <w:lang w:eastAsia="pl-PL"/>
        </w:rPr>
        <w:t>i powodujące niemożność wywiązania się z umowy w jej obecnym brzmieniu,</w:t>
      </w:r>
    </w:p>
    <w:p w:rsidR="008846B4" w:rsidRPr="00AC2E9A" w:rsidRDefault="008846B4" w:rsidP="00363C0D">
      <w:pPr>
        <w:pStyle w:val="Standard"/>
        <w:numPr>
          <w:ilvl w:val="1"/>
          <w:numId w:val="101"/>
        </w:numPr>
        <w:tabs>
          <w:tab w:val="right" w:pos="-31680"/>
        </w:tabs>
        <w:spacing w:after="0"/>
        <w:ind w:left="1071" w:hanging="357"/>
        <w:jc w:val="both"/>
        <w:rPr>
          <w:rFonts w:ascii="Arial" w:hAnsi="Arial" w:cs="Arial"/>
          <w:lang w:eastAsia="pl-PL"/>
        </w:rPr>
      </w:pPr>
      <w:r w:rsidRPr="00AC2E9A">
        <w:rPr>
          <w:rFonts w:ascii="Arial" w:hAnsi="Arial" w:cs="Arial"/>
          <w:lang w:eastAsia="pl-PL"/>
        </w:rPr>
        <w:t>wydania decyzji, postanowień lub innych aktów administracyjnych a także ich zmiany mających wpływ na wykonanie przedmiotu umowy,</w:t>
      </w:r>
    </w:p>
    <w:p w:rsidR="008846B4" w:rsidRPr="00AC2E9A" w:rsidRDefault="008846B4" w:rsidP="00363C0D">
      <w:pPr>
        <w:pStyle w:val="Standard"/>
        <w:numPr>
          <w:ilvl w:val="1"/>
          <w:numId w:val="101"/>
        </w:numPr>
        <w:tabs>
          <w:tab w:val="right" w:pos="-31680"/>
        </w:tabs>
        <w:spacing w:after="0"/>
        <w:ind w:left="1071" w:hanging="357"/>
        <w:jc w:val="both"/>
        <w:rPr>
          <w:rFonts w:ascii="Arial" w:hAnsi="Arial" w:cs="Arial"/>
          <w:lang w:eastAsia="pl-PL"/>
        </w:rPr>
      </w:pPr>
      <w:r w:rsidRPr="00AC2E9A">
        <w:rPr>
          <w:rFonts w:ascii="Arial" w:hAnsi="Arial" w:cs="Arial"/>
          <w:lang w:eastAsia="pl-PL"/>
        </w:rPr>
        <w:t>wystąpienia okoliczności powodujących konieczność przeprowadzenia prac saperskich, archeologicznych lub innych przeszkód uniemożliwiających lub utrudniających prowadzenie robót, ujawnienie niezinwentaryzowanych lub błędnie zinwentaryzowanych instalacji,</w:t>
      </w:r>
    </w:p>
    <w:p w:rsidR="008846B4" w:rsidRPr="00AC2E9A" w:rsidRDefault="008846B4" w:rsidP="00363C0D">
      <w:pPr>
        <w:pStyle w:val="Standard"/>
        <w:numPr>
          <w:ilvl w:val="1"/>
          <w:numId w:val="101"/>
        </w:numPr>
        <w:tabs>
          <w:tab w:val="right" w:pos="-31680"/>
        </w:tabs>
        <w:spacing w:after="0"/>
        <w:ind w:left="1071" w:hanging="357"/>
        <w:jc w:val="both"/>
        <w:rPr>
          <w:rFonts w:ascii="Arial" w:hAnsi="Arial" w:cs="Arial"/>
          <w:lang w:eastAsia="pl-PL"/>
        </w:rPr>
      </w:pPr>
      <w:r w:rsidRPr="00AC2E9A">
        <w:rPr>
          <w:rFonts w:ascii="Arial" w:hAnsi="Arial" w:cs="Arial"/>
          <w:lang w:eastAsia="pl-PL"/>
        </w:rPr>
        <w:t>przestojów lub opóźnień spowodowanych przez Zamawiającego,</w:t>
      </w:r>
    </w:p>
    <w:p w:rsidR="008846B4" w:rsidRPr="00AC2E9A" w:rsidRDefault="008846B4" w:rsidP="00363C0D">
      <w:pPr>
        <w:pStyle w:val="Standard"/>
        <w:numPr>
          <w:ilvl w:val="1"/>
          <w:numId w:val="101"/>
        </w:numPr>
        <w:tabs>
          <w:tab w:val="right" w:pos="-31680"/>
        </w:tabs>
        <w:spacing w:after="0"/>
        <w:ind w:left="1071" w:hanging="357"/>
        <w:jc w:val="both"/>
        <w:rPr>
          <w:rFonts w:ascii="Arial" w:hAnsi="Arial" w:cs="Arial"/>
          <w:lang w:eastAsia="pl-PL"/>
        </w:rPr>
      </w:pPr>
      <w:r w:rsidRPr="00AC2E9A">
        <w:rPr>
          <w:rFonts w:ascii="Arial" w:hAnsi="Arial" w:cs="Arial"/>
          <w:lang w:eastAsia="pl-PL"/>
        </w:rPr>
        <w:t>zawieszenia lub wstrzymania robót powstałego nie z winy Wykonawcy,</w:t>
      </w:r>
    </w:p>
    <w:p w:rsidR="008846B4" w:rsidRPr="00AC2E9A" w:rsidRDefault="008846B4" w:rsidP="00363C0D">
      <w:pPr>
        <w:pStyle w:val="Standard"/>
        <w:numPr>
          <w:ilvl w:val="1"/>
          <w:numId w:val="101"/>
        </w:numPr>
        <w:tabs>
          <w:tab w:val="right" w:pos="-31680"/>
        </w:tabs>
        <w:spacing w:after="0"/>
        <w:ind w:left="1071" w:hanging="357"/>
        <w:jc w:val="both"/>
        <w:rPr>
          <w:rFonts w:ascii="Arial" w:hAnsi="Arial" w:cs="Arial"/>
        </w:rPr>
      </w:pPr>
      <w:r w:rsidRPr="00AC2E9A">
        <w:rPr>
          <w:rFonts w:ascii="Arial" w:hAnsi="Arial" w:cs="Arial"/>
          <w:lang w:eastAsia="pl-PL"/>
        </w:rPr>
        <w:lastRenderedPageBreak/>
        <w:t>w razie potrzeby wykonania robót dodatkowych niezbędnych do prawidłowego zakończenia przedmiotu umowy,</w:t>
      </w:r>
    </w:p>
    <w:p w:rsidR="008846B4" w:rsidRPr="00AC2E9A" w:rsidRDefault="008846B4" w:rsidP="00363C0D">
      <w:pPr>
        <w:pStyle w:val="Standard"/>
        <w:numPr>
          <w:ilvl w:val="1"/>
          <w:numId w:val="101"/>
        </w:numPr>
        <w:tabs>
          <w:tab w:val="right" w:pos="-31680"/>
        </w:tabs>
        <w:spacing w:after="0"/>
        <w:ind w:left="1071" w:hanging="357"/>
        <w:jc w:val="both"/>
        <w:rPr>
          <w:rFonts w:ascii="Arial" w:hAnsi="Arial" w:cs="Arial"/>
          <w:lang w:eastAsia="pl-PL"/>
        </w:rPr>
      </w:pPr>
      <w:r w:rsidRPr="00AC2E9A">
        <w:rPr>
          <w:rFonts w:ascii="Arial" w:hAnsi="Arial" w:cs="Arial"/>
          <w:lang w:eastAsia="pl-PL"/>
        </w:rPr>
        <w:t xml:space="preserve">zaistnienia przyczyn niezależnych od działania Stron, których przy zachowaniu wszelkich należytych środków nie można uniknąć ani im zapobiec, w szczególności </w:t>
      </w:r>
      <w:r w:rsidR="004A0D97" w:rsidRPr="00AC2E9A">
        <w:rPr>
          <w:rFonts w:ascii="Arial" w:hAnsi="Arial" w:cs="Arial"/>
          <w:lang w:eastAsia="pl-PL"/>
        </w:rPr>
        <w:t>zaparkowane pojazdy uniemożliwiające wykonanie prac remontowych</w:t>
      </w:r>
      <w:r w:rsidRPr="00AC2E9A">
        <w:rPr>
          <w:rFonts w:ascii="Arial" w:hAnsi="Arial" w:cs="Arial"/>
          <w:lang w:eastAsia="pl-PL"/>
        </w:rPr>
        <w:t>,</w:t>
      </w:r>
    </w:p>
    <w:p w:rsidR="008846B4" w:rsidRPr="00AC2E9A" w:rsidRDefault="008846B4" w:rsidP="00363C0D">
      <w:pPr>
        <w:pStyle w:val="Standard"/>
        <w:numPr>
          <w:ilvl w:val="0"/>
          <w:numId w:val="101"/>
        </w:numPr>
        <w:tabs>
          <w:tab w:val="left" w:pos="-31089"/>
          <w:tab w:val="left" w:pos="-27701"/>
          <w:tab w:val="center" w:pos="-24670"/>
          <w:tab w:val="right" w:pos="-20134"/>
        </w:tabs>
        <w:spacing w:after="0"/>
        <w:ind w:left="714" w:hanging="357"/>
        <w:jc w:val="both"/>
        <w:rPr>
          <w:rFonts w:ascii="Arial" w:hAnsi="Arial" w:cs="Arial"/>
          <w:lang w:eastAsia="pl-PL"/>
        </w:rPr>
      </w:pPr>
      <w:r w:rsidRPr="00AC2E9A">
        <w:rPr>
          <w:rFonts w:ascii="Arial" w:hAnsi="Arial" w:cs="Arial"/>
          <w:lang w:eastAsia="pl-PL"/>
        </w:rPr>
        <w:t>zmiany wynagrodzenia:</w:t>
      </w:r>
    </w:p>
    <w:p w:rsidR="008846B4" w:rsidRPr="00AC2E9A" w:rsidRDefault="008846B4" w:rsidP="00363C0D">
      <w:pPr>
        <w:pStyle w:val="Standard"/>
        <w:numPr>
          <w:ilvl w:val="1"/>
          <w:numId w:val="101"/>
        </w:numPr>
        <w:tabs>
          <w:tab w:val="right" w:pos="-31680"/>
        </w:tabs>
        <w:spacing w:after="0"/>
        <w:ind w:left="1071" w:hanging="357"/>
        <w:jc w:val="both"/>
        <w:rPr>
          <w:rFonts w:ascii="Arial" w:hAnsi="Arial" w:cs="Arial"/>
          <w:lang w:eastAsia="pl-PL"/>
        </w:rPr>
      </w:pPr>
      <w:r w:rsidRPr="00AC2E9A">
        <w:rPr>
          <w:rFonts w:ascii="Arial" w:eastAsia="Trebuchet MS" w:hAnsi="Arial" w:cs="Arial"/>
          <w:highlight w:val="white"/>
        </w:rPr>
        <w:t>w przypadku zmiany stawki VAT,</w:t>
      </w:r>
    </w:p>
    <w:p w:rsidR="008846B4" w:rsidRPr="00AC2E9A" w:rsidRDefault="008846B4" w:rsidP="00363C0D">
      <w:pPr>
        <w:pStyle w:val="Standard"/>
        <w:numPr>
          <w:ilvl w:val="1"/>
          <w:numId w:val="101"/>
        </w:numPr>
        <w:tabs>
          <w:tab w:val="right" w:pos="-31680"/>
        </w:tabs>
        <w:spacing w:after="0"/>
        <w:ind w:left="1071" w:hanging="357"/>
        <w:jc w:val="both"/>
        <w:rPr>
          <w:rFonts w:ascii="Arial" w:hAnsi="Arial" w:cs="Arial"/>
          <w:lang w:eastAsia="pl-PL"/>
        </w:rPr>
      </w:pPr>
      <w:r w:rsidRPr="00AC2E9A">
        <w:rPr>
          <w:rFonts w:ascii="Arial" w:eastAsia="Trebuchet MS" w:hAnsi="Arial" w:cs="Arial"/>
          <w:highlight w:val="white"/>
        </w:rPr>
        <w:t>zmiany obowiązujących przepisów prawa</w:t>
      </w:r>
      <w:r w:rsidRPr="00AC2E9A">
        <w:rPr>
          <w:rFonts w:ascii="Arial" w:eastAsia="Trebuchet MS" w:hAnsi="Arial" w:cs="Arial"/>
        </w:rPr>
        <w:t>,</w:t>
      </w:r>
    </w:p>
    <w:p w:rsidR="008846B4" w:rsidRPr="00AC2E9A" w:rsidRDefault="008846B4" w:rsidP="00363C0D">
      <w:pPr>
        <w:pStyle w:val="Standard"/>
        <w:numPr>
          <w:ilvl w:val="1"/>
          <w:numId w:val="101"/>
        </w:numPr>
        <w:tabs>
          <w:tab w:val="right" w:pos="-31680"/>
        </w:tabs>
        <w:spacing w:after="0"/>
        <w:ind w:left="1071" w:hanging="357"/>
        <w:jc w:val="both"/>
        <w:rPr>
          <w:rFonts w:ascii="Arial" w:hAnsi="Arial" w:cs="Arial"/>
          <w:lang w:eastAsia="pl-PL"/>
        </w:rPr>
      </w:pPr>
      <w:r w:rsidRPr="00AC2E9A">
        <w:rPr>
          <w:rFonts w:ascii="Arial" w:hAnsi="Arial" w:cs="Arial"/>
          <w:lang w:eastAsia="pl-PL"/>
        </w:rPr>
        <w:t>w przypadku zmian technologicznych korzystnych dla Zamawiającego,</w:t>
      </w:r>
    </w:p>
    <w:p w:rsidR="008846B4" w:rsidRPr="00AC2E9A" w:rsidRDefault="008846B4" w:rsidP="00363C0D">
      <w:pPr>
        <w:pStyle w:val="Standard"/>
        <w:numPr>
          <w:ilvl w:val="0"/>
          <w:numId w:val="103"/>
        </w:numPr>
        <w:tabs>
          <w:tab w:val="right" w:pos="-31680"/>
        </w:tabs>
        <w:spacing w:after="0"/>
        <w:ind w:left="1071" w:hanging="357"/>
        <w:jc w:val="both"/>
        <w:rPr>
          <w:rFonts w:ascii="Arial" w:hAnsi="Arial" w:cs="Arial"/>
          <w:lang w:eastAsia="pl-PL"/>
        </w:rPr>
      </w:pPr>
      <w:r w:rsidRPr="00AC2E9A">
        <w:rPr>
          <w:rFonts w:ascii="Arial" w:hAnsi="Arial" w:cs="Arial"/>
          <w:lang w:eastAsia="pl-PL"/>
        </w:rPr>
        <w:t xml:space="preserve">w razie potrzeby wykonania robót dodatkowych, zamiennych i innych niezbędnych </w:t>
      </w:r>
      <w:r w:rsidRPr="00AC2E9A">
        <w:rPr>
          <w:rFonts w:ascii="Arial" w:hAnsi="Arial" w:cs="Arial"/>
          <w:lang w:eastAsia="pl-PL"/>
        </w:rPr>
        <w:br/>
        <w:t xml:space="preserve">do prawidłowego zakończenia </w:t>
      </w:r>
      <w:r w:rsidR="00E000EF" w:rsidRPr="00AC2E9A">
        <w:rPr>
          <w:rFonts w:ascii="Arial" w:hAnsi="Arial" w:cs="Arial"/>
          <w:lang w:eastAsia="pl-PL"/>
        </w:rPr>
        <w:t>prac</w:t>
      </w:r>
      <w:r w:rsidRPr="00AC2E9A">
        <w:rPr>
          <w:rFonts w:ascii="Arial" w:hAnsi="Arial" w:cs="Arial"/>
          <w:lang w:eastAsia="pl-PL"/>
        </w:rPr>
        <w:t>, których sposób udzielenia i rozliczenia został określony w niniejszej umowie,</w:t>
      </w:r>
    </w:p>
    <w:p w:rsidR="00A37E66" w:rsidRPr="00AC2E9A" w:rsidRDefault="008846B4" w:rsidP="00363C0D">
      <w:pPr>
        <w:pStyle w:val="Akapitzlist"/>
        <w:numPr>
          <w:ilvl w:val="0"/>
          <w:numId w:val="103"/>
        </w:numPr>
        <w:suppressAutoHyphens/>
        <w:spacing w:line="276" w:lineRule="auto"/>
        <w:ind w:left="1071" w:hanging="357"/>
        <w:contextualSpacing w:val="0"/>
        <w:jc w:val="both"/>
        <w:rPr>
          <w:rFonts w:ascii="Arial" w:hAnsi="Arial" w:cs="Arial"/>
        </w:rPr>
      </w:pPr>
      <w:r w:rsidRPr="00AC2E9A">
        <w:rPr>
          <w:rFonts w:ascii="Arial" w:hAnsi="Arial" w:cs="Arial"/>
        </w:rPr>
        <w:t>w przypadku zmiany cen materiałów lub kosztów związanych z realizacją umowy, przy czym zmiany takie:</w:t>
      </w:r>
    </w:p>
    <w:p w:rsidR="00011BBD" w:rsidRPr="00AC2E9A" w:rsidRDefault="008846B4" w:rsidP="00363C0D">
      <w:pPr>
        <w:pStyle w:val="Akapitzlist"/>
        <w:numPr>
          <w:ilvl w:val="0"/>
          <w:numId w:val="111"/>
        </w:numPr>
        <w:suppressAutoHyphens/>
        <w:spacing w:line="276" w:lineRule="auto"/>
        <w:ind w:left="1429" w:hanging="357"/>
        <w:contextualSpacing w:val="0"/>
        <w:jc w:val="both"/>
        <w:rPr>
          <w:rFonts w:ascii="Arial" w:hAnsi="Arial" w:cs="Arial"/>
        </w:rPr>
      </w:pPr>
      <w:r w:rsidRPr="00AC2E9A">
        <w:rPr>
          <w:rFonts w:ascii="Arial" w:hAnsi="Arial" w:cs="Arial"/>
        </w:rPr>
        <w:t>mogą nastąpić dopiero w miesiącu, gdy wskaźnik wzrostu/obniżenia cen produkcji</w:t>
      </w:r>
      <w:r w:rsidR="00011BBD" w:rsidRPr="00AC2E9A">
        <w:rPr>
          <w:rFonts w:ascii="Arial" w:hAnsi="Arial" w:cs="Arial"/>
        </w:rPr>
        <w:t xml:space="preserve"> </w:t>
      </w:r>
      <w:r w:rsidRPr="00AC2E9A">
        <w:rPr>
          <w:rFonts w:ascii="Arial" w:hAnsi="Arial" w:cs="Arial"/>
        </w:rPr>
        <w:t>budowlano-montażowej ogłoszony w komunikacie Prezesa Głównego Urzędu Statystycznego</w:t>
      </w:r>
      <w:r w:rsidR="00F24C85" w:rsidRPr="00AC2E9A">
        <w:rPr>
          <w:rFonts w:ascii="Arial" w:hAnsi="Arial" w:cs="Arial"/>
        </w:rPr>
        <w:t xml:space="preserve"> </w:t>
      </w:r>
      <w:r w:rsidRPr="00AC2E9A">
        <w:rPr>
          <w:rFonts w:ascii="Arial" w:hAnsi="Arial" w:cs="Arial"/>
        </w:rPr>
        <w:t>ustalony w odniesieniu do miesiąca, w którym nastąpiło otwarcie ofert w postępowaniu przekroczy 5% i przy założeniu, że Strony umowy ponoszą zwiększony koszt wykonania</w:t>
      </w:r>
      <w:r w:rsidR="00F24C85" w:rsidRPr="00AC2E9A">
        <w:rPr>
          <w:rFonts w:ascii="Arial" w:hAnsi="Arial" w:cs="Arial"/>
        </w:rPr>
        <w:t xml:space="preserve"> </w:t>
      </w:r>
      <w:r w:rsidRPr="00AC2E9A">
        <w:rPr>
          <w:rFonts w:ascii="Arial" w:hAnsi="Arial" w:cs="Arial"/>
        </w:rPr>
        <w:t>zamówienia</w:t>
      </w:r>
      <w:r w:rsidR="002F5408" w:rsidRPr="00AC2E9A">
        <w:rPr>
          <w:rFonts w:ascii="Arial" w:hAnsi="Arial" w:cs="Arial"/>
        </w:rPr>
        <w:t xml:space="preserve"> </w:t>
      </w:r>
      <w:r w:rsidRPr="00AC2E9A">
        <w:rPr>
          <w:rFonts w:ascii="Arial" w:hAnsi="Arial" w:cs="Arial"/>
        </w:rPr>
        <w:t xml:space="preserve">publicznego </w:t>
      </w:r>
      <w:r w:rsidR="00011BBD" w:rsidRPr="00AC2E9A">
        <w:rPr>
          <w:rFonts w:ascii="Arial" w:hAnsi="Arial" w:cs="Arial"/>
        </w:rPr>
        <w:br/>
      </w:r>
      <w:r w:rsidRPr="00AC2E9A">
        <w:rPr>
          <w:rFonts w:ascii="Arial" w:hAnsi="Arial" w:cs="Arial"/>
        </w:rPr>
        <w:t>w równych częściach,</w:t>
      </w:r>
    </w:p>
    <w:p w:rsidR="00011BBD" w:rsidRPr="00AC2E9A" w:rsidRDefault="008846B4" w:rsidP="00363C0D">
      <w:pPr>
        <w:pStyle w:val="Akapitzlist"/>
        <w:numPr>
          <w:ilvl w:val="0"/>
          <w:numId w:val="111"/>
        </w:numPr>
        <w:suppressAutoHyphens/>
        <w:spacing w:line="276" w:lineRule="auto"/>
        <w:ind w:left="1429" w:hanging="357"/>
        <w:contextualSpacing w:val="0"/>
        <w:jc w:val="both"/>
        <w:rPr>
          <w:rFonts w:ascii="Arial" w:hAnsi="Arial" w:cs="Arial"/>
        </w:rPr>
      </w:pPr>
      <w:r w:rsidRPr="00AC2E9A">
        <w:rPr>
          <w:rFonts w:ascii="Arial" w:hAnsi="Arial" w:cs="Arial"/>
        </w:rPr>
        <w:t>w przypadku gdyby w/w wskaźnik przestał być dostępny, Strony uzgodnią inny,</w:t>
      </w:r>
      <w:r w:rsidR="007B5956" w:rsidRPr="00AC2E9A">
        <w:rPr>
          <w:rFonts w:ascii="Arial" w:hAnsi="Arial" w:cs="Arial"/>
        </w:rPr>
        <w:t xml:space="preserve"> </w:t>
      </w:r>
      <w:r w:rsidRPr="00AC2E9A">
        <w:rPr>
          <w:rFonts w:ascii="Arial" w:hAnsi="Arial" w:cs="Arial"/>
        </w:rPr>
        <w:t>najbardziej zbliżony wskaźnik publikowany przez GUS,</w:t>
      </w:r>
    </w:p>
    <w:p w:rsidR="00011BBD" w:rsidRPr="00AC2E9A" w:rsidRDefault="008846B4" w:rsidP="00363C0D">
      <w:pPr>
        <w:pStyle w:val="Akapitzlist"/>
        <w:numPr>
          <w:ilvl w:val="0"/>
          <w:numId w:val="111"/>
        </w:numPr>
        <w:suppressAutoHyphens/>
        <w:spacing w:line="276" w:lineRule="auto"/>
        <w:ind w:left="1429" w:hanging="357"/>
        <w:contextualSpacing w:val="0"/>
        <w:jc w:val="both"/>
        <w:rPr>
          <w:rFonts w:ascii="Arial" w:hAnsi="Arial" w:cs="Arial"/>
        </w:rPr>
      </w:pPr>
      <w:r w:rsidRPr="00AC2E9A">
        <w:rPr>
          <w:rFonts w:ascii="Arial" w:hAnsi="Arial" w:cs="Arial"/>
        </w:rPr>
        <w:t xml:space="preserve">nie mogą przekroczyć (zwiększenia lub zmniejszenia) 10% wartości umownego </w:t>
      </w:r>
      <w:r w:rsidR="002F5408" w:rsidRPr="00AC2E9A">
        <w:rPr>
          <w:rFonts w:ascii="Arial" w:hAnsi="Arial" w:cs="Arial"/>
        </w:rPr>
        <w:t xml:space="preserve">                         </w:t>
      </w:r>
      <w:r w:rsidRPr="00AC2E9A">
        <w:rPr>
          <w:rFonts w:ascii="Arial" w:hAnsi="Arial" w:cs="Arial"/>
        </w:rPr>
        <w:t xml:space="preserve">wynagrodzenia brutto wskazanego w </w:t>
      </w:r>
      <w:r w:rsidRPr="00AC2E9A">
        <w:rPr>
          <w:rFonts w:ascii="Arial" w:eastAsia="Trebuchet MS" w:hAnsi="Arial" w:cs="Arial"/>
          <w:highlight w:val="white"/>
        </w:rPr>
        <w:t xml:space="preserve">§ </w:t>
      </w:r>
      <w:r w:rsidR="00491ED6" w:rsidRPr="00AC2E9A">
        <w:rPr>
          <w:rFonts w:ascii="Arial" w:eastAsia="Trebuchet MS" w:hAnsi="Arial" w:cs="Arial"/>
          <w:highlight w:val="white"/>
        </w:rPr>
        <w:t>5</w:t>
      </w:r>
      <w:r w:rsidRPr="00AC2E9A">
        <w:rPr>
          <w:rFonts w:ascii="Arial" w:eastAsia="Trebuchet MS" w:hAnsi="Arial" w:cs="Arial"/>
          <w:highlight w:val="white"/>
        </w:rPr>
        <w:t xml:space="preserve"> ust. 1,</w:t>
      </w:r>
    </w:p>
    <w:p w:rsidR="00011BBD" w:rsidRPr="00AC2E9A" w:rsidRDefault="008846B4" w:rsidP="00363C0D">
      <w:pPr>
        <w:pStyle w:val="Akapitzlist"/>
        <w:numPr>
          <w:ilvl w:val="0"/>
          <w:numId w:val="111"/>
        </w:numPr>
        <w:suppressAutoHyphens/>
        <w:spacing w:line="276" w:lineRule="auto"/>
        <w:ind w:left="1429" w:hanging="357"/>
        <w:contextualSpacing w:val="0"/>
        <w:jc w:val="both"/>
        <w:rPr>
          <w:rFonts w:ascii="Arial" w:hAnsi="Arial" w:cs="Arial"/>
        </w:rPr>
      </w:pPr>
      <w:r w:rsidRPr="00AC2E9A">
        <w:rPr>
          <w:rFonts w:ascii="Arial" w:hAnsi="Arial" w:cs="Arial"/>
        </w:rPr>
        <w:t xml:space="preserve">następują na pisemny wniosek Wykonawcy lub Zamawiającego o zmianę umowy. Wniosek powinien zawierać wyczerpujące uzasadnienie faktyczne </w:t>
      </w:r>
      <w:r w:rsidR="00011BBD" w:rsidRPr="00AC2E9A">
        <w:rPr>
          <w:rFonts w:ascii="Arial" w:hAnsi="Arial" w:cs="Arial"/>
        </w:rPr>
        <w:br/>
      </w:r>
      <w:r w:rsidRPr="00AC2E9A">
        <w:rPr>
          <w:rFonts w:ascii="Arial" w:hAnsi="Arial" w:cs="Arial"/>
        </w:rPr>
        <w:t>i wskazanie podstaw prawnych oraz dokładne wyliczenie kwoty wynagrodzenia Wykonawcy po zmianie umowy,</w:t>
      </w:r>
      <w:r w:rsidR="007B5956" w:rsidRPr="00AC2E9A">
        <w:rPr>
          <w:rFonts w:ascii="Arial" w:hAnsi="Arial" w:cs="Arial"/>
        </w:rPr>
        <w:t xml:space="preserve"> </w:t>
      </w:r>
      <w:r w:rsidRPr="00AC2E9A">
        <w:rPr>
          <w:rFonts w:ascii="Arial" w:hAnsi="Arial" w:cs="Arial"/>
        </w:rPr>
        <w:t>w szczególności Wykonawca zobowiązuje się wykazać związek pomiędzy wnioskowaną</w:t>
      </w:r>
      <w:r w:rsidR="00011BBD" w:rsidRPr="00AC2E9A">
        <w:rPr>
          <w:rFonts w:ascii="Arial" w:hAnsi="Arial" w:cs="Arial"/>
        </w:rPr>
        <w:t xml:space="preserve"> </w:t>
      </w:r>
      <w:r w:rsidRPr="00AC2E9A">
        <w:rPr>
          <w:rFonts w:ascii="Arial" w:hAnsi="Arial" w:cs="Arial"/>
        </w:rPr>
        <w:t>kwotą</w:t>
      </w:r>
      <w:r w:rsidR="002F5408" w:rsidRPr="00AC2E9A">
        <w:rPr>
          <w:rFonts w:ascii="Arial" w:hAnsi="Arial" w:cs="Arial"/>
        </w:rPr>
        <w:t xml:space="preserve"> </w:t>
      </w:r>
      <w:r w:rsidRPr="00AC2E9A">
        <w:rPr>
          <w:rFonts w:ascii="Arial" w:hAnsi="Arial" w:cs="Arial"/>
        </w:rPr>
        <w:t>podwyższenia wynagrodzenia a wpływem zmiany zasad, o których mowa w obu</w:t>
      </w:r>
      <w:r w:rsidR="007B5956" w:rsidRPr="00AC2E9A">
        <w:rPr>
          <w:rFonts w:ascii="Arial" w:hAnsi="Arial" w:cs="Arial"/>
        </w:rPr>
        <w:t xml:space="preserve"> </w:t>
      </w:r>
      <w:proofErr w:type="spellStart"/>
      <w:r w:rsidRPr="00AC2E9A">
        <w:rPr>
          <w:rFonts w:ascii="Arial" w:hAnsi="Arial" w:cs="Arial"/>
        </w:rPr>
        <w:t>tiretach</w:t>
      </w:r>
      <w:proofErr w:type="spellEnd"/>
      <w:r w:rsidRPr="00AC2E9A">
        <w:rPr>
          <w:rFonts w:ascii="Arial" w:hAnsi="Arial" w:cs="Arial"/>
        </w:rPr>
        <w:t xml:space="preserve"> powyżej niniejszej umowy, które Wykonawca obowiązkowo ponosi w związku ze zmianą zasad,</w:t>
      </w:r>
      <w:r w:rsidR="002F5408" w:rsidRPr="00AC2E9A">
        <w:rPr>
          <w:rFonts w:ascii="Arial" w:hAnsi="Arial" w:cs="Arial"/>
        </w:rPr>
        <w:t xml:space="preserve"> </w:t>
      </w:r>
      <w:r w:rsidR="00011BBD" w:rsidRPr="00AC2E9A">
        <w:rPr>
          <w:rFonts w:ascii="Arial" w:hAnsi="Arial" w:cs="Arial"/>
        </w:rPr>
        <w:br/>
      </w:r>
      <w:r w:rsidRPr="00AC2E9A">
        <w:rPr>
          <w:rFonts w:ascii="Arial" w:hAnsi="Arial" w:cs="Arial"/>
        </w:rPr>
        <w:t>o</w:t>
      </w:r>
      <w:r w:rsidR="00654AF2" w:rsidRPr="00AC2E9A">
        <w:rPr>
          <w:rFonts w:ascii="Arial" w:hAnsi="Arial" w:cs="Arial"/>
        </w:rPr>
        <w:t xml:space="preserve"> </w:t>
      </w:r>
      <w:r w:rsidRPr="00AC2E9A">
        <w:rPr>
          <w:rFonts w:ascii="Arial" w:hAnsi="Arial" w:cs="Arial"/>
        </w:rPr>
        <w:t>których</w:t>
      </w:r>
      <w:r w:rsidR="00654AF2" w:rsidRPr="00AC2E9A">
        <w:rPr>
          <w:rFonts w:ascii="Arial" w:hAnsi="Arial" w:cs="Arial"/>
        </w:rPr>
        <w:t xml:space="preserve"> </w:t>
      </w:r>
      <w:r w:rsidRPr="00AC2E9A">
        <w:rPr>
          <w:rFonts w:ascii="Arial" w:hAnsi="Arial" w:cs="Arial"/>
        </w:rPr>
        <w:t>mowa</w:t>
      </w:r>
      <w:r w:rsidR="00654AF2" w:rsidRPr="00AC2E9A">
        <w:rPr>
          <w:rFonts w:ascii="Arial" w:hAnsi="Arial" w:cs="Arial"/>
        </w:rPr>
        <w:t xml:space="preserve"> </w:t>
      </w:r>
      <w:r w:rsidRPr="00AC2E9A">
        <w:rPr>
          <w:rFonts w:ascii="Arial" w:hAnsi="Arial" w:cs="Arial"/>
        </w:rPr>
        <w:t xml:space="preserve">w przywołanych </w:t>
      </w:r>
      <w:proofErr w:type="spellStart"/>
      <w:r w:rsidRPr="00AC2E9A">
        <w:rPr>
          <w:rFonts w:ascii="Arial" w:hAnsi="Arial" w:cs="Arial"/>
        </w:rPr>
        <w:t>tiretach</w:t>
      </w:r>
      <w:proofErr w:type="spellEnd"/>
      <w:r w:rsidRPr="00AC2E9A">
        <w:rPr>
          <w:rFonts w:ascii="Arial" w:hAnsi="Arial" w:cs="Arial"/>
        </w:rPr>
        <w:t>,</w:t>
      </w:r>
    </w:p>
    <w:p w:rsidR="00011BBD" w:rsidRPr="00AC2E9A" w:rsidRDefault="008846B4" w:rsidP="00363C0D">
      <w:pPr>
        <w:pStyle w:val="Akapitzlist"/>
        <w:numPr>
          <w:ilvl w:val="0"/>
          <w:numId w:val="111"/>
        </w:numPr>
        <w:suppressAutoHyphens/>
        <w:spacing w:line="276" w:lineRule="auto"/>
        <w:ind w:left="1429" w:hanging="357"/>
        <w:contextualSpacing w:val="0"/>
        <w:jc w:val="both"/>
        <w:rPr>
          <w:rFonts w:ascii="Arial" w:hAnsi="Arial" w:cs="Arial"/>
        </w:rPr>
      </w:pPr>
      <w:r w:rsidRPr="00AC2E9A">
        <w:rPr>
          <w:rFonts w:ascii="Arial" w:hAnsi="Arial" w:cs="Arial"/>
        </w:rPr>
        <w:t xml:space="preserve">zmiany, o których mowa powyżej mogą nastąpić po upływie 6 miesięcy od dnia zawarcia umowy. Kolejne zmiany mogą nastąpić nie wcześniej niż po upływie 3 miesięcy od dnia uprzedniego zwiększenia wynagrodzenia na podstawie </w:t>
      </w:r>
      <w:r w:rsidR="00A75B30" w:rsidRPr="00AC2E9A">
        <w:rPr>
          <w:rFonts w:ascii="Arial" w:hAnsi="Arial" w:cs="Arial"/>
        </w:rPr>
        <w:br/>
      </w:r>
      <w:proofErr w:type="spellStart"/>
      <w:r w:rsidRPr="00AC2E9A">
        <w:rPr>
          <w:rFonts w:ascii="Arial" w:hAnsi="Arial" w:cs="Arial"/>
        </w:rPr>
        <w:t>ppkt</w:t>
      </w:r>
      <w:proofErr w:type="spellEnd"/>
      <w:r w:rsidRPr="00AC2E9A">
        <w:rPr>
          <w:rFonts w:ascii="Arial" w:hAnsi="Arial" w:cs="Arial"/>
        </w:rPr>
        <w:t xml:space="preserve"> </w:t>
      </w:r>
      <w:r w:rsidR="00F00DF5" w:rsidRPr="00AC2E9A">
        <w:rPr>
          <w:rFonts w:ascii="Arial" w:hAnsi="Arial" w:cs="Arial"/>
        </w:rPr>
        <w:t>e</w:t>
      </w:r>
      <w:r w:rsidRPr="00AC2E9A">
        <w:rPr>
          <w:rFonts w:ascii="Arial" w:hAnsi="Arial" w:cs="Arial"/>
        </w:rPr>
        <w:t xml:space="preserve"> i po zmianie wskaźnika cen produkcji budowlano-montażowej ogłoszonego w komunikacie Prezesa Głównego Urzędu Statystycznego </w:t>
      </w:r>
      <w:r w:rsidR="00011BBD" w:rsidRPr="00AC2E9A">
        <w:rPr>
          <w:rFonts w:ascii="Arial" w:hAnsi="Arial" w:cs="Arial"/>
        </w:rPr>
        <w:br/>
      </w:r>
      <w:r w:rsidRPr="00AC2E9A">
        <w:rPr>
          <w:rFonts w:ascii="Arial" w:hAnsi="Arial" w:cs="Arial"/>
        </w:rPr>
        <w:t>o kolejne min. 5%,</w:t>
      </w:r>
    </w:p>
    <w:p w:rsidR="00011BBD" w:rsidRPr="00AC2E9A" w:rsidRDefault="008846B4" w:rsidP="00363C0D">
      <w:pPr>
        <w:pStyle w:val="Akapitzlist"/>
        <w:numPr>
          <w:ilvl w:val="0"/>
          <w:numId w:val="111"/>
        </w:numPr>
        <w:suppressAutoHyphens/>
        <w:spacing w:line="276" w:lineRule="auto"/>
        <w:ind w:left="1429" w:hanging="357"/>
        <w:contextualSpacing w:val="0"/>
        <w:jc w:val="both"/>
        <w:rPr>
          <w:rFonts w:ascii="Arial" w:hAnsi="Arial" w:cs="Arial"/>
        </w:rPr>
      </w:pPr>
      <w:r w:rsidRPr="00AC2E9A">
        <w:rPr>
          <w:rFonts w:ascii="Arial" w:hAnsi="Arial" w:cs="Arial"/>
        </w:rPr>
        <w:t>zwiększone wynagrodzenie umowne Wykonawca uwzględni w wystawianej fakturze</w:t>
      </w:r>
      <w:r w:rsidR="00A75B30" w:rsidRPr="00AC2E9A">
        <w:rPr>
          <w:rFonts w:ascii="Arial" w:hAnsi="Arial" w:cs="Arial"/>
        </w:rPr>
        <w:t xml:space="preserve"> </w:t>
      </w:r>
      <w:r w:rsidRPr="00AC2E9A">
        <w:rPr>
          <w:rFonts w:ascii="Arial" w:hAnsi="Arial" w:cs="Arial"/>
        </w:rPr>
        <w:t>końcowej,</w:t>
      </w:r>
    </w:p>
    <w:p w:rsidR="008846B4" w:rsidRPr="00AC2E9A" w:rsidRDefault="008846B4" w:rsidP="00363C0D">
      <w:pPr>
        <w:pStyle w:val="Akapitzlist"/>
        <w:numPr>
          <w:ilvl w:val="0"/>
          <w:numId w:val="111"/>
        </w:numPr>
        <w:suppressAutoHyphens/>
        <w:spacing w:line="276" w:lineRule="auto"/>
        <w:ind w:left="1429" w:hanging="357"/>
        <w:contextualSpacing w:val="0"/>
        <w:jc w:val="both"/>
        <w:rPr>
          <w:rFonts w:ascii="Arial" w:hAnsi="Arial" w:cs="Arial"/>
        </w:rPr>
      </w:pPr>
      <w:r w:rsidRPr="00AC2E9A">
        <w:rPr>
          <w:rFonts w:ascii="Arial" w:hAnsi="Arial" w:cs="Arial"/>
        </w:rPr>
        <w:t xml:space="preserve">Wykonawca, którego wynagrodzenie zostało zwiększone w oparciu </w:t>
      </w:r>
      <w:r w:rsidR="000A19E2" w:rsidRPr="00AC2E9A">
        <w:rPr>
          <w:rFonts w:ascii="Arial" w:hAnsi="Arial" w:cs="Arial"/>
        </w:rPr>
        <w:br/>
      </w:r>
      <w:r w:rsidRPr="00AC2E9A">
        <w:rPr>
          <w:rFonts w:ascii="Arial" w:hAnsi="Arial" w:cs="Arial"/>
        </w:rPr>
        <w:t xml:space="preserve">o </w:t>
      </w:r>
      <w:proofErr w:type="spellStart"/>
      <w:r w:rsidRPr="00AC2E9A">
        <w:rPr>
          <w:rFonts w:ascii="Arial" w:hAnsi="Arial" w:cs="Arial"/>
        </w:rPr>
        <w:t>ppkt</w:t>
      </w:r>
      <w:proofErr w:type="spellEnd"/>
      <w:r w:rsidRPr="00AC2E9A">
        <w:rPr>
          <w:rFonts w:ascii="Arial" w:hAnsi="Arial" w:cs="Arial"/>
        </w:rPr>
        <w:t xml:space="preserve"> </w:t>
      </w:r>
      <w:r w:rsidR="000F3E67" w:rsidRPr="00AC2E9A">
        <w:rPr>
          <w:rFonts w:ascii="Arial" w:hAnsi="Arial" w:cs="Arial"/>
        </w:rPr>
        <w:t>e</w:t>
      </w:r>
      <w:r w:rsidRPr="00AC2E9A">
        <w:rPr>
          <w:rFonts w:ascii="Arial" w:hAnsi="Arial" w:cs="Arial"/>
        </w:rPr>
        <w:t>, zobowiązany jest do zmiany</w:t>
      </w:r>
      <w:r w:rsidR="006E6971" w:rsidRPr="00AC2E9A">
        <w:rPr>
          <w:rFonts w:ascii="Arial" w:hAnsi="Arial" w:cs="Arial"/>
        </w:rPr>
        <w:t xml:space="preserve"> wynagrodzenia przysługującego p</w:t>
      </w:r>
      <w:r w:rsidRPr="00AC2E9A">
        <w:rPr>
          <w:rFonts w:ascii="Arial" w:hAnsi="Arial" w:cs="Arial"/>
        </w:rPr>
        <w:t>odwykonawcy, z którym zawarł umowę</w:t>
      </w:r>
      <w:r w:rsidR="00654AF2" w:rsidRPr="00AC2E9A">
        <w:rPr>
          <w:rFonts w:ascii="Arial" w:hAnsi="Arial" w:cs="Arial"/>
        </w:rPr>
        <w:t xml:space="preserve"> </w:t>
      </w:r>
      <w:r w:rsidRPr="00AC2E9A">
        <w:rPr>
          <w:rFonts w:ascii="Arial" w:hAnsi="Arial" w:cs="Arial"/>
        </w:rPr>
        <w:t>jeżeli okres obowiązywania umowy wraz z aneksami przekracza 6 miesięcy, a zmiana</w:t>
      </w:r>
      <w:r w:rsidR="000A19E2" w:rsidRPr="00AC2E9A">
        <w:rPr>
          <w:rFonts w:ascii="Arial" w:hAnsi="Arial" w:cs="Arial"/>
        </w:rPr>
        <w:t xml:space="preserve"> </w:t>
      </w:r>
      <w:r w:rsidRPr="00AC2E9A">
        <w:rPr>
          <w:rFonts w:ascii="Arial" w:hAnsi="Arial" w:cs="Arial"/>
        </w:rPr>
        <w:t xml:space="preserve">wynagrodzenia będzie odbywać się na analogicznych zasadach jak zmiana wynagrodzenia Wykonawcy z zastrzeżeniem, że wskaźniki zwiększenia wynagrodzenia będą </w:t>
      </w:r>
      <w:r w:rsidRPr="00AC2E9A">
        <w:rPr>
          <w:rFonts w:ascii="Arial" w:hAnsi="Arial" w:cs="Arial"/>
        </w:rPr>
        <w:lastRenderedPageBreak/>
        <w:t xml:space="preserve">kalkulowane w odniesieniu do dnia zawarcia umowy pomiędzy Wykonawcą </w:t>
      </w:r>
      <w:r w:rsidR="00011BBD" w:rsidRPr="00AC2E9A">
        <w:rPr>
          <w:rFonts w:ascii="Arial" w:hAnsi="Arial" w:cs="Arial"/>
        </w:rPr>
        <w:br/>
      </w:r>
      <w:r w:rsidRPr="00AC2E9A">
        <w:rPr>
          <w:rFonts w:ascii="Arial" w:hAnsi="Arial" w:cs="Arial"/>
        </w:rPr>
        <w:t xml:space="preserve">a </w:t>
      </w:r>
      <w:r w:rsidR="006E6971" w:rsidRPr="00AC2E9A">
        <w:rPr>
          <w:rFonts w:ascii="Arial" w:hAnsi="Arial" w:cs="Arial"/>
        </w:rPr>
        <w:t>p</w:t>
      </w:r>
      <w:r w:rsidRPr="00AC2E9A">
        <w:rPr>
          <w:rFonts w:ascii="Arial" w:hAnsi="Arial" w:cs="Arial"/>
        </w:rPr>
        <w:t>odwykonawcą.</w:t>
      </w:r>
    </w:p>
    <w:p w:rsidR="00B732D6" w:rsidRPr="00AC2E9A" w:rsidRDefault="008846B4" w:rsidP="00363C0D">
      <w:pPr>
        <w:pStyle w:val="Standard"/>
        <w:numPr>
          <w:ilvl w:val="0"/>
          <w:numId w:val="101"/>
        </w:numPr>
        <w:tabs>
          <w:tab w:val="left" w:pos="-31089"/>
          <w:tab w:val="left" w:pos="-27701"/>
          <w:tab w:val="center" w:pos="-24670"/>
          <w:tab w:val="right" w:pos="-20134"/>
        </w:tabs>
        <w:spacing w:after="0"/>
        <w:ind w:left="714" w:hanging="357"/>
        <w:jc w:val="both"/>
        <w:rPr>
          <w:rFonts w:ascii="Arial" w:hAnsi="Arial" w:cs="Arial"/>
          <w:lang w:eastAsia="pl-PL"/>
        </w:rPr>
      </w:pPr>
      <w:r w:rsidRPr="00AC2E9A">
        <w:rPr>
          <w:rFonts w:ascii="Arial" w:hAnsi="Arial" w:cs="Arial"/>
          <w:lang w:eastAsia="pl-PL"/>
        </w:rPr>
        <w:t>zmiany zakresu robót powierzonego podwykonawcom,</w:t>
      </w:r>
    </w:p>
    <w:p w:rsidR="00B732D6" w:rsidRPr="00AC2E9A" w:rsidRDefault="008846B4" w:rsidP="00363C0D">
      <w:pPr>
        <w:pStyle w:val="Standard"/>
        <w:numPr>
          <w:ilvl w:val="0"/>
          <w:numId w:val="101"/>
        </w:numPr>
        <w:tabs>
          <w:tab w:val="left" w:pos="-31089"/>
          <w:tab w:val="left" w:pos="-27701"/>
          <w:tab w:val="center" w:pos="-24670"/>
          <w:tab w:val="right" w:pos="-20134"/>
        </w:tabs>
        <w:spacing w:after="0"/>
        <w:ind w:left="714" w:hanging="357"/>
        <w:jc w:val="both"/>
        <w:rPr>
          <w:rFonts w:ascii="Arial" w:hAnsi="Arial" w:cs="Arial"/>
          <w:lang w:eastAsia="pl-PL"/>
        </w:rPr>
      </w:pPr>
      <w:r w:rsidRPr="00AC2E9A">
        <w:rPr>
          <w:rFonts w:ascii="Arial" w:hAnsi="Arial" w:cs="Arial"/>
        </w:rPr>
        <w:t xml:space="preserve">zmiany innych podmiotów, o których mowa w § </w:t>
      </w:r>
      <w:r w:rsidR="009E0F5B" w:rsidRPr="00AC2E9A">
        <w:rPr>
          <w:rFonts w:ascii="Arial" w:hAnsi="Arial" w:cs="Arial"/>
        </w:rPr>
        <w:t>13</w:t>
      </w:r>
      <w:r w:rsidRPr="00AC2E9A">
        <w:rPr>
          <w:rFonts w:ascii="Arial" w:hAnsi="Arial" w:cs="Arial"/>
        </w:rPr>
        <w:t xml:space="preserve"> jedynie za uprzednią zgodą Zamawiającego, akceptującego nowy podmiot. Nowy podmiot musi spełniać warunki określone w SWZ</w:t>
      </w:r>
      <w:r w:rsidR="00491ED6" w:rsidRPr="00AC2E9A">
        <w:rPr>
          <w:rFonts w:ascii="Arial" w:hAnsi="Arial" w:cs="Arial"/>
        </w:rPr>
        <w:t xml:space="preserve"> </w:t>
      </w:r>
      <w:r w:rsidRPr="00AC2E9A">
        <w:rPr>
          <w:rFonts w:ascii="Arial" w:hAnsi="Arial" w:cs="Arial"/>
        </w:rPr>
        <w:t>w zakresie jakim Wykonawca polegał za zasobach innych podmiotów na zasadach określonych w art. 118-122 ustawy Prawo zamówień publicznych,</w:t>
      </w:r>
    </w:p>
    <w:p w:rsidR="00B732D6" w:rsidRPr="00AC2E9A" w:rsidRDefault="008846B4" w:rsidP="00363C0D">
      <w:pPr>
        <w:pStyle w:val="Standard"/>
        <w:numPr>
          <w:ilvl w:val="0"/>
          <w:numId w:val="101"/>
        </w:numPr>
        <w:tabs>
          <w:tab w:val="left" w:pos="-31089"/>
          <w:tab w:val="left" w:pos="-27701"/>
          <w:tab w:val="center" w:pos="-24670"/>
          <w:tab w:val="right" w:pos="-20134"/>
        </w:tabs>
        <w:spacing w:after="0"/>
        <w:ind w:left="714" w:hanging="357"/>
        <w:jc w:val="both"/>
        <w:rPr>
          <w:rFonts w:ascii="Arial" w:hAnsi="Arial" w:cs="Arial"/>
          <w:lang w:eastAsia="pl-PL"/>
        </w:rPr>
      </w:pPr>
      <w:r w:rsidRPr="00AC2E9A">
        <w:rPr>
          <w:rFonts w:ascii="Arial" w:eastAsia="Trebuchet MS" w:hAnsi="Arial" w:cs="Arial"/>
        </w:rPr>
        <w:t>zmiana numeru rachunku bankowego Wykonawcy wymaga podpisania stosownego aneksu do umowy,</w:t>
      </w:r>
    </w:p>
    <w:p w:rsidR="00B732D6" w:rsidRPr="00AC2E9A" w:rsidRDefault="008846B4" w:rsidP="00363C0D">
      <w:pPr>
        <w:pStyle w:val="Standard"/>
        <w:numPr>
          <w:ilvl w:val="0"/>
          <w:numId w:val="101"/>
        </w:numPr>
        <w:tabs>
          <w:tab w:val="left" w:pos="-31089"/>
          <w:tab w:val="left" w:pos="-27701"/>
          <w:tab w:val="center" w:pos="-24670"/>
          <w:tab w:val="right" w:pos="-20134"/>
        </w:tabs>
        <w:spacing w:after="0"/>
        <w:ind w:left="714" w:hanging="357"/>
        <w:jc w:val="both"/>
        <w:rPr>
          <w:rFonts w:ascii="Arial" w:hAnsi="Arial" w:cs="Arial"/>
          <w:lang w:eastAsia="pl-PL"/>
        </w:rPr>
      </w:pPr>
      <w:r w:rsidRPr="00AC2E9A">
        <w:rPr>
          <w:rFonts w:ascii="Arial" w:hAnsi="Arial" w:cs="Arial"/>
          <w:lang w:eastAsia="pl-PL"/>
        </w:rPr>
        <w:t>zmiany dotyczą terminów płatności,</w:t>
      </w:r>
    </w:p>
    <w:p w:rsidR="006E7F73" w:rsidRPr="00AC2E9A" w:rsidRDefault="008846B4" w:rsidP="00363C0D">
      <w:pPr>
        <w:pStyle w:val="Standard"/>
        <w:numPr>
          <w:ilvl w:val="0"/>
          <w:numId w:val="101"/>
        </w:numPr>
        <w:tabs>
          <w:tab w:val="left" w:pos="-31089"/>
          <w:tab w:val="left" w:pos="-27701"/>
          <w:tab w:val="center" w:pos="-24670"/>
          <w:tab w:val="right" w:pos="-20134"/>
        </w:tabs>
        <w:spacing w:after="0"/>
        <w:ind w:left="714" w:hanging="357"/>
        <w:jc w:val="both"/>
        <w:rPr>
          <w:rFonts w:ascii="Arial" w:hAnsi="Arial" w:cs="Arial"/>
          <w:lang w:eastAsia="pl-PL"/>
        </w:rPr>
      </w:pPr>
      <w:r w:rsidRPr="00AC2E9A">
        <w:rPr>
          <w:rFonts w:ascii="Arial" w:hAnsi="Arial" w:cs="Arial"/>
          <w:lang w:eastAsia="pl-PL"/>
        </w:rPr>
        <w:t xml:space="preserve">zmiany, niezależnie od ich wartości, nie są istotne w rozumieniu art. 454 ust. 2 ustawy </w:t>
      </w:r>
      <w:proofErr w:type="spellStart"/>
      <w:r w:rsidRPr="00AC2E9A">
        <w:rPr>
          <w:rFonts w:ascii="Arial" w:hAnsi="Arial" w:cs="Arial"/>
          <w:lang w:eastAsia="pl-PL"/>
        </w:rPr>
        <w:t>Pzp</w:t>
      </w:r>
      <w:proofErr w:type="spellEnd"/>
      <w:r w:rsidRPr="00AC2E9A">
        <w:rPr>
          <w:rFonts w:ascii="Arial" w:hAnsi="Arial" w:cs="Arial"/>
          <w:lang w:eastAsia="pl-PL"/>
        </w:rPr>
        <w:t>,</w:t>
      </w:r>
    </w:p>
    <w:p w:rsidR="008846B4" w:rsidRPr="00AC2E9A" w:rsidRDefault="008846B4" w:rsidP="00363C0D">
      <w:pPr>
        <w:pStyle w:val="Standard"/>
        <w:numPr>
          <w:ilvl w:val="0"/>
          <w:numId w:val="101"/>
        </w:numPr>
        <w:tabs>
          <w:tab w:val="left" w:pos="-31089"/>
          <w:tab w:val="left" w:pos="-27701"/>
          <w:tab w:val="center" w:pos="-24670"/>
          <w:tab w:val="right" w:pos="-20134"/>
        </w:tabs>
        <w:spacing w:after="0"/>
        <w:ind w:left="714" w:hanging="357"/>
        <w:jc w:val="both"/>
        <w:rPr>
          <w:rFonts w:ascii="Arial" w:hAnsi="Arial" w:cs="Arial"/>
          <w:lang w:eastAsia="pl-PL"/>
        </w:rPr>
      </w:pPr>
      <w:r w:rsidRPr="00AC2E9A">
        <w:rPr>
          <w:rFonts w:ascii="Arial" w:hAnsi="Arial" w:cs="Arial"/>
          <w:lang w:eastAsia="pl-PL"/>
        </w:rPr>
        <w:t xml:space="preserve">dokonywania zmiany umowy uzasadniających zmianę ceny lub zakresu obowiązków Wykonawcy, na podstawie postanowień umowy albo na podstawie przepisów prawa, w tym szczególności, w sytuacji przewidzianej w art. 455 ust. 1 pkt 3 i 4 oraz ust. 2 ustawy </w:t>
      </w:r>
      <w:proofErr w:type="spellStart"/>
      <w:r w:rsidRPr="00AC2E9A">
        <w:rPr>
          <w:rFonts w:ascii="Arial" w:hAnsi="Arial" w:cs="Arial"/>
          <w:lang w:eastAsia="pl-PL"/>
        </w:rPr>
        <w:t>Pzp</w:t>
      </w:r>
      <w:proofErr w:type="spellEnd"/>
      <w:r w:rsidRPr="00AC2E9A">
        <w:rPr>
          <w:rFonts w:ascii="Arial" w:hAnsi="Arial" w:cs="Arial"/>
          <w:lang w:eastAsia="pl-PL"/>
        </w:rPr>
        <w:t>.</w:t>
      </w:r>
    </w:p>
    <w:p w:rsidR="008846B4" w:rsidRPr="00AC2E9A" w:rsidRDefault="008846B4" w:rsidP="00363C0D">
      <w:pPr>
        <w:pStyle w:val="Akapitzlist"/>
        <w:numPr>
          <w:ilvl w:val="0"/>
          <w:numId w:val="102"/>
        </w:numPr>
        <w:tabs>
          <w:tab w:val="left" w:pos="15743"/>
          <w:tab w:val="center" w:pos="18774"/>
          <w:tab w:val="right" w:pos="23310"/>
        </w:tabs>
        <w:suppressAutoHyphens/>
        <w:spacing w:line="276" w:lineRule="auto"/>
        <w:ind w:left="357" w:hanging="357"/>
        <w:contextualSpacing w:val="0"/>
        <w:jc w:val="both"/>
        <w:textAlignment w:val="baseline"/>
        <w:rPr>
          <w:rFonts w:ascii="Arial" w:hAnsi="Arial" w:cs="Arial"/>
          <w:lang w:eastAsia="pl-PL"/>
        </w:rPr>
      </w:pPr>
      <w:r w:rsidRPr="00AC2E9A">
        <w:rPr>
          <w:rFonts w:ascii="Arial" w:hAnsi="Arial" w:cs="Arial"/>
          <w:lang w:eastAsia="pl-PL"/>
        </w:rPr>
        <w:t>Zmiany przewidziane w umowie mogą być inicjowane przez Zamawiającego, lub przez Wykonawcę.</w:t>
      </w:r>
    </w:p>
    <w:p w:rsidR="008846B4" w:rsidRPr="00AC2E9A" w:rsidRDefault="008846B4" w:rsidP="00363C0D">
      <w:pPr>
        <w:pStyle w:val="Akapitzlist"/>
        <w:numPr>
          <w:ilvl w:val="0"/>
          <w:numId w:val="102"/>
        </w:numPr>
        <w:tabs>
          <w:tab w:val="left" w:pos="15743"/>
          <w:tab w:val="center" w:pos="18774"/>
          <w:tab w:val="right" w:pos="23310"/>
        </w:tabs>
        <w:suppressAutoHyphens/>
        <w:spacing w:line="276" w:lineRule="auto"/>
        <w:ind w:left="357" w:hanging="357"/>
        <w:contextualSpacing w:val="0"/>
        <w:jc w:val="both"/>
        <w:textAlignment w:val="baseline"/>
        <w:rPr>
          <w:rFonts w:ascii="Arial" w:hAnsi="Arial" w:cs="Arial"/>
        </w:rPr>
      </w:pPr>
      <w:r w:rsidRPr="00AC2E9A">
        <w:rPr>
          <w:rFonts w:ascii="Arial" w:hAnsi="Arial" w:cs="Arial"/>
          <w:lang w:eastAsia="pl-PL"/>
        </w:rPr>
        <w:t xml:space="preserve">W przypadku zainicjowania zmian przez Wykonawcę, o których mowa w </w:t>
      </w:r>
      <w:r w:rsidRPr="00AC2E9A">
        <w:rPr>
          <w:rFonts w:ascii="Arial" w:hAnsi="Arial" w:cs="Arial"/>
          <w:bCs/>
          <w:lang w:eastAsia="pl-PL"/>
        </w:rPr>
        <w:t>ust. 2</w:t>
      </w:r>
      <w:r w:rsidRPr="00AC2E9A">
        <w:rPr>
          <w:rFonts w:ascii="Arial" w:hAnsi="Arial" w:cs="Arial"/>
          <w:lang w:eastAsia="pl-PL"/>
        </w:rPr>
        <w:t xml:space="preserve"> niniejszego paragrafu, Wykonawca jest zobowiązany do złożeni</w:t>
      </w:r>
      <w:r w:rsidR="00DF7853" w:rsidRPr="00AC2E9A">
        <w:rPr>
          <w:rFonts w:ascii="Arial" w:hAnsi="Arial" w:cs="Arial"/>
          <w:lang w:eastAsia="pl-PL"/>
        </w:rPr>
        <w:t>a</w:t>
      </w:r>
      <w:r w:rsidRPr="00AC2E9A">
        <w:rPr>
          <w:rFonts w:ascii="Arial" w:hAnsi="Arial" w:cs="Arial"/>
          <w:lang w:eastAsia="pl-PL"/>
        </w:rPr>
        <w:t xml:space="preserve"> wniosku uzasadniającego konieczność dokonania</w:t>
      </w:r>
      <w:r w:rsidR="009E0F5B" w:rsidRPr="00AC2E9A">
        <w:rPr>
          <w:rFonts w:ascii="Arial" w:hAnsi="Arial" w:cs="Arial"/>
          <w:lang w:eastAsia="pl-PL"/>
        </w:rPr>
        <w:t xml:space="preserve"> </w:t>
      </w:r>
      <w:r w:rsidRPr="00AC2E9A">
        <w:rPr>
          <w:rFonts w:ascii="Arial" w:hAnsi="Arial" w:cs="Arial"/>
          <w:lang w:eastAsia="pl-PL"/>
        </w:rPr>
        <w:t>zmian w przedmiotowej umowie.</w:t>
      </w:r>
    </w:p>
    <w:p w:rsidR="006E7F73" w:rsidRPr="00AC2E9A" w:rsidRDefault="008846B4" w:rsidP="00363C0D">
      <w:pPr>
        <w:pStyle w:val="Akapitzlist"/>
        <w:widowControl w:val="0"/>
        <w:numPr>
          <w:ilvl w:val="0"/>
          <w:numId w:val="102"/>
        </w:numPr>
        <w:tabs>
          <w:tab w:val="left" w:pos="426"/>
          <w:tab w:val="left" w:pos="573"/>
          <w:tab w:val="left" w:pos="15743"/>
          <w:tab w:val="center" w:pos="18774"/>
          <w:tab w:val="right" w:pos="23310"/>
        </w:tabs>
        <w:suppressAutoHyphens/>
        <w:spacing w:line="276" w:lineRule="auto"/>
        <w:ind w:left="357" w:hanging="357"/>
        <w:contextualSpacing w:val="0"/>
        <w:jc w:val="both"/>
        <w:textAlignment w:val="baseline"/>
        <w:rPr>
          <w:rFonts w:ascii="Arial" w:hAnsi="Arial" w:cs="Arial"/>
        </w:rPr>
      </w:pPr>
      <w:r w:rsidRPr="00AC2E9A">
        <w:rPr>
          <w:rFonts w:ascii="Arial" w:hAnsi="Arial" w:cs="Arial"/>
          <w:bCs/>
          <w:lang w:eastAsia="pl-PL"/>
        </w:rPr>
        <w:t>Jeżeli Zamawiający</w:t>
      </w:r>
      <w:r w:rsidRPr="00AC2E9A">
        <w:rPr>
          <w:rFonts w:ascii="Arial" w:hAnsi="Arial" w:cs="Arial"/>
          <w:bCs/>
          <w:i/>
          <w:lang w:eastAsia="pl-PL"/>
        </w:rPr>
        <w:t xml:space="preserve"> </w:t>
      </w:r>
      <w:r w:rsidRPr="00AC2E9A">
        <w:rPr>
          <w:rFonts w:ascii="Arial" w:hAnsi="Arial" w:cs="Arial"/>
          <w:bCs/>
          <w:lang w:eastAsia="pl-PL"/>
        </w:rPr>
        <w:t xml:space="preserve">uzna, że zaistniałe okoliczności nie stanowią podstawy do zmiany </w:t>
      </w:r>
      <w:r w:rsidR="006E7F73" w:rsidRPr="00AC2E9A">
        <w:rPr>
          <w:rFonts w:ascii="Arial" w:hAnsi="Arial" w:cs="Arial"/>
          <w:bCs/>
          <w:lang w:eastAsia="pl-PL"/>
        </w:rPr>
        <w:br/>
      </w:r>
      <w:r w:rsidRPr="00AC2E9A">
        <w:rPr>
          <w:rFonts w:ascii="Arial" w:hAnsi="Arial" w:cs="Arial"/>
          <w:bCs/>
          <w:lang w:eastAsia="pl-PL"/>
        </w:rPr>
        <w:t xml:space="preserve">w umowie, Wykonawca zobowiązany jest do realizacji przedmiotu umowy zgodnie </w:t>
      </w:r>
      <w:r w:rsidR="006E7F73" w:rsidRPr="00AC2E9A">
        <w:rPr>
          <w:rFonts w:ascii="Arial" w:hAnsi="Arial" w:cs="Arial"/>
          <w:bCs/>
          <w:lang w:eastAsia="pl-PL"/>
        </w:rPr>
        <w:br/>
      </w:r>
      <w:r w:rsidRPr="00AC2E9A">
        <w:rPr>
          <w:rFonts w:ascii="Arial" w:hAnsi="Arial" w:cs="Arial"/>
          <w:bCs/>
          <w:lang w:eastAsia="pl-PL"/>
        </w:rPr>
        <w:t>z warunkami zawartymi w niniejszej umowie.</w:t>
      </w:r>
      <w:r w:rsidR="00A45459" w:rsidRPr="00AC2E9A">
        <w:rPr>
          <w:rFonts w:ascii="Arial" w:eastAsia="Tahoma" w:hAnsi="Arial" w:cs="Arial"/>
        </w:rPr>
        <w:t xml:space="preserve">     </w:t>
      </w:r>
    </w:p>
    <w:p w:rsidR="006C517B" w:rsidRPr="00AC2E9A" w:rsidRDefault="006C517B" w:rsidP="006C517B">
      <w:pPr>
        <w:spacing w:line="276" w:lineRule="auto"/>
        <w:rPr>
          <w:rFonts w:ascii="Arial" w:hAnsi="Arial" w:cs="Arial"/>
          <w:b/>
        </w:rPr>
      </w:pPr>
    </w:p>
    <w:p w:rsidR="00B20D66" w:rsidRPr="00AC2E9A" w:rsidRDefault="00A45459" w:rsidP="006C517B">
      <w:pPr>
        <w:spacing w:line="276" w:lineRule="auto"/>
        <w:jc w:val="center"/>
        <w:rPr>
          <w:rFonts w:ascii="Arial" w:hAnsi="Arial" w:cs="Arial"/>
        </w:rPr>
      </w:pPr>
      <w:r w:rsidRPr="00AC2E9A">
        <w:rPr>
          <w:rFonts w:ascii="Arial" w:hAnsi="Arial" w:cs="Arial"/>
          <w:b/>
        </w:rPr>
        <w:t>§ 12</w:t>
      </w:r>
    </w:p>
    <w:p w:rsidR="00B20D66" w:rsidRDefault="00A45459" w:rsidP="006C517B">
      <w:pPr>
        <w:spacing w:line="276" w:lineRule="auto"/>
        <w:jc w:val="center"/>
        <w:rPr>
          <w:rFonts w:ascii="Arial" w:hAnsi="Arial" w:cs="Arial"/>
          <w:b/>
        </w:rPr>
      </w:pPr>
      <w:r w:rsidRPr="00AC2E9A">
        <w:rPr>
          <w:rFonts w:ascii="Arial" w:hAnsi="Arial" w:cs="Arial"/>
          <w:b/>
        </w:rPr>
        <w:t>ODSTĄPIENIE OD UMOWY I ROZWIĄZANIE UMOWY</w:t>
      </w:r>
    </w:p>
    <w:p w:rsidR="00C03EFA" w:rsidRPr="00AC2E9A" w:rsidRDefault="00C03EFA" w:rsidP="006C517B">
      <w:pPr>
        <w:spacing w:line="276" w:lineRule="auto"/>
        <w:jc w:val="center"/>
        <w:rPr>
          <w:rFonts w:ascii="Arial" w:hAnsi="Arial" w:cs="Arial"/>
        </w:rPr>
      </w:pPr>
    </w:p>
    <w:p w:rsidR="00B20D66" w:rsidRPr="00AC2E9A" w:rsidRDefault="00A45459" w:rsidP="00F92F04">
      <w:pPr>
        <w:spacing w:line="276" w:lineRule="auto"/>
        <w:jc w:val="both"/>
        <w:rPr>
          <w:rFonts w:ascii="Arial" w:hAnsi="Arial" w:cs="Arial"/>
        </w:rPr>
      </w:pPr>
      <w:r w:rsidRPr="00AC2E9A">
        <w:rPr>
          <w:rFonts w:ascii="Arial" w:hAnsi="Arial" w:cs="Arial"/>
        </w:rPr>
        <w:t>Oprócz wypadków zawartych w Kodeksie cywilnym, stronom przysługuje prawo odstąpienia od umowy w następujących sytuacjach:</w:t>
      </w:r>
    </w:p>
    <w:p w:rsidR="00B20D66" w:rsidRPr="00AC2E9A" w:rsidRDefault="00A45459" w:rsidP="00363C0D">
      <w:pPr>
        <w:numPr>
          <w:ilvl w:val="0"/>
          <w:numId w:val="12"/>
        </w:numPr>
        <w:spacing w:line="276" w:lineRule="auto"/>
        <w:ind w:left="357" w:hanging="357"/>
        <w:jc w:val="both"/>
        <w:rPr>
          <w:rFonts w:ascii="Arial" w:hAnsi="Arial" w:cs="Arial"/>
        </w:rPr>
      </w:pPr>
      <w:r w:rsidRPr="00AC2E9A">
        <w:rPr>
          <w:rFonts w:ascii="Arial" w:hAnsi="Arial" w:cs="Arial"/>
        </w:rPr>
        <w:t>Zamawiającemu przysługuje prawo odstąpienia od umowy w następujących przypadkach:</w:t>
      </w:r>
    </w:p>
    <w:p w:rsidR="00B20D66" w:rsidRPr="00AC2E9A" w:rsidRDefault="00A45459" w:rsidP="00363C0D">
      <w:pPr>
        <w:numPr>
          <w:ilvl w:val="0"/>
          <w:numId w:val="13"/>
        </w:numPr>
        <w:spacing w:line="276" w:lineRule="auto"/>
        <w:jc w:val="both"/>
        <w:rPr>
          <w:rFonts w:ascii="Arial" w:hAnsi="Arial" w:cs="Arial"/>
        </w:rPr>
      </w:pPr>
      <w:r w:rsidRPr="00AC2E9A">
        <w:rPr>
          <w:rFonts w:ascii="Arial" w:hAnsi="Arial" w:cs="Arial"/>
        </w:rPr>
        <w:t>zgodnie z art. 456 ustawy Prawo zamówień publicznych:</w:t>
      </w:r>
    </w:p>
    <w:p w:rsidR="00B20D66" w:rsidRPr="00AC2E9A" w:rsidRDefault="00A45459" w:rsidP="00363C0D">
      <w:pPr>
        <w:numPr>
          <w:ilvl w:val="0"/>
          <w:numId w:val="14"/>
        </w:numPr>
        <w:spacing w:line="276" w:lineRule="auto"/>
        <w:ind w:left="1071" w:hanging="357"/>
        <w:jc w:val="both"/>
        <w:rPr>
          <w:rFonts w:ascii="Arial" w:hAnsi="Arial" w:cs="Arial"/>
        </w:rPr>
      </w:pPr>
      <w:r w:rsidRPr="00AC2E9A">
        <w:rPr>
          <w:rFonts w:ascii="Arial" w:hAnsi="Arial" w:cs="Arial"/>
        </w:rPr>
        <w:t>w terminie 30 dni od dnia powzięcia wiadomości o zaistnieniu istotnej zmiany okoliczności powodującej, że wykonanie umowy nie leży w interesie publicznym, czego nie można było przewidzieć w chwili zawarcia umowy, lub dalsze wykonywanie umowy może</w:t>
      </w:r>
      <w:r w:rsidR="00E86CC5" w:rsidRPr="00AC2E9A">
        <w:rPr>
          <w:rFonts w:ascii="Arial" w:hAnsi="Arial" w:cs="Arial"/>
        </w:rPr>
        <w:t xml:space="preserve"> </w:t>
      </w:r>
      <w:r w:rsidRPr="00AC2E9A">
        <w:rPr>
          <w:rFonts w:ascii="Arial" w:hAnsi="Arial" w:cs="Arial"/>
        </w:rPr>
        <w:t>zagrozić podstawowemu interesowi bezpieczeństwa państwa lub bezpieczeństwu publicznemu,</w:t>
      </w:r>
    </w:p>
    <w:p w:rsidR="00B20D66" w:rsidRPr="00AC2E9A" w:rsidRDefault="00A45459" w:rsidP="00363C0D">
      <w:pPr>
        <w:numPr>
          <w:ilvl w:val="0"/>
          <w:numId w:val="15"/>
        </w:numPr>
        <w:spacing w:line="276" w:lineRule="auto"/>
        <w:ind w:left="1071" w:hanging="357"/>
        <w:jc w:val="both"/>
        <w:rPr>
          <w:rFonts w:ascii="Arial" w:hAnsi="Arial" w:cs="Arial"/>
        </w:rPr>
      </w:pPr>
      <w:r w:rsidRPr="00AC2E9A">
        <w:rPr>
          <w:rFonts w:ascii="Arial" w:hAnsi="Arial" w:cs="Arial"/>
        </w:rPr>
        <w:t xml:space="preserve">jeżeli dokonano zmiany umowy z naruszeniem art. 454 i art. 455 ustawy </w:t>
      </w:r>
      <w:proofErr w:type="spellStart"/>
      <w:r w:rsidRPr="00AC2E9A">
        <w:rPr>
          <w:rFonts w:ascii="Arial" w:hAnsi="Arial" w:cs="Arial"/>
        </w:rPr>
        <w:t>Pzp</w:t>
      </w:r>
      <w:proofErr w:type="spellEnd"/>
      <w:r w:rsidRPr="00AC2E9A">
        <w:rPr>
          <w:rFonts w:ascii="Arial" w:hAnsi="Arial" w:cs="Arial"/>
        </w:rPr>
        <w:t>,</w:t>
      </w:r>
    </w:p>
    <w:p w:rsidR="00B20D66" w:rsidRPr="00AC2E9A" w:rsidRDefault="00A45459" w:rsidP="00363C0D">
      <w:pPr>
        <w:numPr>
          <w:ilvl w:val="0"/>
          <w:numId w:val="16"/>
        </w:numPr>
        <w:spacing w:line="276" w:lineRule="auto"/>
        <w:ind w:left="1071" w:hanging="357"/>
        <w:jc w:val="both"/>
        <w:rPr>
          <w:rFonts w:ascii="Arial" w:hAnsi="Arial" w:cs="Arial"/>
        </w:rPr>
      </w:pPr>
      <w:r w:rsidRPr="00AC2E9A">
        <w:rPr>
          <w:rFonts w:ascii="Arial" w:hAnsi="Arial" w:cs="Arial"/>
        </w:rPr>
        <w:t xml:space="preserve">jeżeli </w:t>
      </w:r>
      <w:r w:rsidR="006E6971" w:rsidRPr="00AC2E9A">
        <w:rPr>
          <w:rFonts w:ascii="Arial" w:hAnsi="Arial" w:cs="Arial"/>
        </w:rPr>
        <w:t>W</w:t>
      </w:r>
      <w:r w:rsidRPr="00AC2E9A">
        <w:rPr>
          <w:rFonts w:ascii="Arial" w:hAnsi="Arial" w:cs="Arial"/>
        </w:rPr>
        <w:t xml:space="preserve">ykonawca w chwili zawarcia umowy podlegał wykluczeniu na podstawie art. 108 ustawy </w:t>
      </w:r>
      <w:proofErr w:type="spellStart"/>
      <w:r w:rsidRPr="00AC2E9A">
        <w:rPr>
          <w:rFonts w:ascii="Arial" w:hAnsi="Arial" w:cs="Arial"/>
        </w:rPr>
        <w:t>Pzp</w:t>
      </w:r>
      <w:proofErr w:type="spellEnd"/>
      <w:r w:rsidRPr="00AC2E9A">
        <w:rPr>
          <w:rFonts w:ascii="Arial" w:hAnsi="Arial" w:cs="Arial"/>
        </w:rPr>
        <w:t>,</w:t>
      </w:r>
    </w:p>
    <w:p w:rsidR="00B20D66" w:rsidRPr="00AC2E9A" w:rsidRDefault="00A45459" w:rsidP="00363C0D">
      <w:pPr>
        <w:numPr>
          <w:ilvl w:val="0"/>
          <w:numId w:val="17"/>
        </w:numPr>
        <w:spacing w:line="276" w:lineRule="auto"/>
        <w:ind w:left="1071" w:hanging="357"/>
        <w:jc w:val="both"/>
        <w:rPr>
          <w:rFonts w:ascii="Arial" w:hAnsi="Arial" w:cs="Arial"/>
        </w:rPr>
      </w:pPr>
      <w:r w:rsidRPr="00AC2E9A">
        <w:rPr>
          <w:rFonts w:ascii="Arial" w:hAnsi="Arial" w:cs="Arial"/>
        </w:rPr>
        <w:t>jeżeli Trybunał Sprawiedliwości Unii Europejskiej stwierdził, w ramach procedury</w:t>
      </w:r>
      <w:r w:rsidRPr="00AC2E9A">
        <w:rPr>
          <w:rFonts w:ascii="Arial" w:hAnsi="Arial" w:cs="Arial"/>
        </w:rPr>
        <w:br/>
        <w:t>przewidzianej w art. 258 Traktatu o funkcjonowaniu Unii Europejskiej, że Rzeczpospolita Polska uchybiła zobowiązaniom, które ciążą na niej na mocy Traktatów, dyrektywy 2014/24/UE, dyrektywy 2014/25/UE i dyrektywy 2009/81/WE, z uwagi na to,</w:t>
      </w:r>
      <w:r w:rsidR="007D3E91" w:rsidRPr="00AC2E9A">
        <w:rPr>
          <w:rFonts w:ascii="Arial" w:hAnsi="Arial" w:cs="Arial"/>
        </w:rPr>
        <w:t xml:space="preserve"> </w:t>
      </w:r>
      <w:r w:rsidRPr="00AC2E9A">
        <w:rPr>
          <w:rFonts w:ascii="Arial" w:hAnsi="Arial" w:cs="Arial"/>
        </w:rPr>
        <w:t>że</w:t>
      </w:r>
      <w:r w:rsidR="007D3E91" w:rsidRPr="00AC2E9A">
        <w:rPr>
          <w:rFonts w:ascii="Arial" w:hAnsi="Arial" w:cs="Arial"/>
        </w:rPr>
        <w:t xml:space="preserve"> </w:t>
      </w:r>
      <w:r w:rsidR="006E6971" w:rsidRPr="00AC2E9A">
        <w:rPr>
          <w:rFonts w:ascii="Arial" w:hAnsi="Arial" w:cs="Arial"/>
        </w:rPr>
        <w:t>Z</w:t>
      </w:r>
      <w:r w:rsidRPr="00AC2E9A">
        <w:rPr>
          <w:rFonts w:ascii="Arial" w:hAnsi="Arial" w:cs="Arial"/>
        </w:rPr>
        <w:t>amawiający udzielił zamówienia z naruszeniem prawa Unii Europejskiej,</w:t>
      </w:r>
    </w:p>
    <w:p w:rsidR="00B20D66" w:rsidRPr="00AC2E9A" w:rsidRDefault="00A45459" w:rsidP="00363C0D">
      <w:pPr>
        <w:numPr>
          <w:ilvl w:val="0"/>
          <w:numId w:val="18"/>
        </w:numPr>
        <w:spacing w:line="276" w:lineRule="auto"/>
        <w:ind w:left="1071" w:hanging="357"/>
        <w:jc w:val="both"/>
        <w:rPr>
          <w:rFonts w:ascii="Arial" w:hAnsi="Arial" w:cs="Arial"/>
        </w:rPr>
      </w:pPr>
      <w:r w:rsidRPr="00AC2E9A">
        <w:rPr>
          <w:rFonts w:ascii="Arial" w:hAnsi="Arial" w:cs="Arial"/>
        </w:rPr>
        <w:lastRenderedPageBreak/>
        <w:t xml:space="preserve">w przypadku, o którym mowa w ust. 1 pkt 1 litera b, </w:t>
      </w:r>
      <w:r w:rsidR="006E6971" w:rsidRPr="00AC2E9A">
        <w:rPr>
          <w:rFonts w:ascii="Arial" w:hAnsi="Arial" w:cs="Arial"/>
        </w:rPr>
        <w:t>Z</w:t>
      </w:r>
      <w:r w:rsidRPr="00AC2E9A">
        <w:rPr>
          <w:rFonts w:ascii="Arial" w:hAnsi="Arial" w:cs="Arial"/>
        </w:rPr>
        <w:t>amawiający odstępuje od umowy w części, której zmiana dotyczy,</w:t>
      </w:r>
    </w:p>
    <w:p w:rsidR="00B20D66" w:rsidRPr="00AC2E9A" w:rsidRDefault="00A45459" w:rsidP="00363C0D">
      <w:pPr>
        <w:numPr>
          <w:ilvl w:val="0"/>
          <w:numId w:val="19"/>
        </w:numPr>
        <w:spacing w:line="276" w:lineRule="auto"/>
        <w:ind w:left="1071" w:hanging="357"/>
        <w:jc w:val="both"/>
        <w:rPr>
          <w:rFonts w:ascii="Arial" w:hAnsi="Arial" w:cs="Arial"/>
        </w:rPr>
      </w:pPr>
      <w:r w:rsidRPr="00AC2E9A">
        <w:rPr>
          <w:rFonts w:ascii="Arial" w:hAnsi="Arial" w:cs="Arial"/>
        </w:rPr>
        <w:t>w przypadkach, o których mowa w ust. 1 pkt 1 litera a, b, c i d Wykonawca może</w:t>
      </w:r>
      <w:r w:rsidRPr="00AC2E9A">
        <w:rPr>
          <w:rFonts w:ascii="Arial" w:hAnsi="Arial" w:cs="Arial"/>
        </w:rPr>
        <w:br/>
        <w:t>żądać wyłącznie wynagrodzenia należnego mu z tytułu wykonania części umowy,</w:t>
      </w:r>
    </w:p>
    <w:p w:rsidR="00B20D66" w:rsidRPr="00AC2E9A" w:rsidRDefault="00A45459" w:rsidP="00363C0D">
      <w:pPr>
        <w:numPr>
          <w:ilvl w:val="0"/>
          <w:numId w:val="20"/>
        </w:numPr>
        <w:spacing w:line="276" w:lineRule="auto"/>
        <w:ind w:left="714" w:hanging="357"/>
        <w:jc w:val="both"/>
        <w:rPr>
          <w:rFonts w:ascii="Arial" w:hAnsi="Arial" w:cs="Arial"/>
        </w:rPr>
      </w:pPr>
      <w:r w:rsidRPr="00AC2E9A">
        <w:rPr>
          <w:rFonts w:ascii="Arial" w:hAnsi="Arial" w:cs="Arial"/>
        </w:rPr>
        <w:t>rozwiązanie firmy Wykonawcy,</w:t>
      </w:r>
    </w:p>
    <w:p w:rsidR="00B20D66" w:rsidRPr="00AC2E9A" w:rsidRDefault="00A45459" w:rsidP="00363C0D">
      <w:pPr>
        <w:numPr>
          <w:ilvl w:val="0"/>
          <w:numId w:val="21"/>
        </w:numPr>
        <w:spacing w:line="276" w:lineRule="auto"/>
        <w:ind w:left="714" w:hanging="357"/>
        <w:jc w:val="both"/>
        <w:rPr>
          <w:rFonts w:ascii="Arial" w:hAnsi="Arial" w:cs="Arial"/>
        </w:rPr>
      </w:pPr>
      <w:r w:rsidRPr="00AC2E9A">
        <w:rPr>
          <w:rFonts w:ascii="Arial" w:hAnsi="Arial" w:cs="Arial"/>
        </w:rPr>
        <w:t>zostanie wydany nakaz zajęcia majątku Wykonawcy,</w:t>
      </w:r>
    </w:p>
    <w:p w:rsidR="00B20D66" w:rsidRPr="00AC2E9A" w:rsidRDefault="00A45459" w:rsidP="00363C0D">
      <w:pPr>
        <w:numPr>
          <w:ilvl w:val="0"/>
          <w:numId w:val="22"/>
        </w:numPr>
        <w:spacing w:line="276" w:lineRule="auto"/>
        <w:ind w:left="714" w:hanging="357"/>
        <w:jc w:val="both"/>
        <w:rPr>
          <w:rFonts w:ascii="Arial" w:hAnsi="Arial" w:cs="Arial"/>
        </w:rPr>
      </w:pPr>
      <w:r w:rsidRPr="00AC2E9A">
        <w:rPr>
          <w:rFonts w:ascii="Arial" w:hAnsi="Arial" w:cs="Arial"/>
        </w:rPr>
        <w:t xml:space="preserve">Wykonawca nie rozpoczął robót bez uzasadnionych przyczyn w ciągu </w:t>
      </w:r>
      <w:r w:rsidR="007D3E91" w:rsidRPr="00AC2E9A">
        <w:rPr>
          <w:rFonts w:ascii="Arial" w:hAnsi="Arial" w:cs="Arial"/>
        </w:rPr>
        <w:t>14</w:t>
      </w:r>
      <w:r w:rsidRPr="00AC2E9A">
        <w:rPr>
          <w:rFonts w:ascii="Arial" w:hAnsi="Arial" w:cs="Arial"/>
        </w:rPr>
        <w:t xml:space="preserve"> dni od dnia</w:t>
      </w:r>
      <w:r w:rsidRPr="00AC2E9A">
        <w:rPr>
          <w:rFonts w:ascii="Arial" w:hAnsi="Arial" w:cs="Arial"/>
        </w:rPr>
        <w:br/>
        <w:t>przekazania placu budowy oraz nie rozpoczyna ich, pomimo dwóch wezwań Zamawiającego</w:t>
      </w:r>
      <w:r w:rsidR="00B1525E" w:rsidRPr="00AC2E9A">
        <w:rPr>
          <w:rFonts w:ascii="Arial" w:hAnsi="Arial" w:cs="Arial"/>
        </w:rPr>
        <w:t xml:space="preserve"> </w:t>
      </w:r>
      <w:r w:rsidRPr="00AC2E9A">
        <w:rPr>
          <w:rFonts w:ascii="Arial" w:hAnsi="Arial" w:cs="Arial"/>
        </w:rPr>
        <w:t>złożonych na piśmie lub wysłanych pocztą elektroniczną</w:t>
      </w:r>
      <w:r w:rsidR="00B1525E" w:rsidRPr="00AC2E9A">
        <w:rPr>
          <w:rFonts w:ascii="Arial" w:hAnsi="Arial" w:cs="Arial"/>
        </w:rPr>
        <w:t>,</w:t>
      </w:r>
    </w:p>
    <w:p w:rsidR="00B20D66" w:rsidRPr="00AC2E9A" w:rsidRDefault="00A45459" w:rsidP="00363C0D">
      <w:pPr>
        <w:numPr>
          <w:ilvl w:val="0"/>
          <w:numId w:val="23"/>
        </w:numPr>
        <w:spacing w:line="276" w:lineRule="auto"/>
        <w:ind w:left="714" w:hanging="357"/>
        <w:jc w:val="both"/>
        <w:rPr>
          <w:rFonts w:ascii="Arial" w:hAnsi="Arial" w:cs="Arial"/>
        </w:rPr>
      </w:pPr>
      <w:r w:rsidRPr="00AC2E9A">
        <w:rPr>
          <w:rFonts w:ascii="Arial" w:hAnsi="Arial" w:cs="Arial"/>
        </w:rPr>
        <w:t>Wykonawca przerwał realizację robót  i przerwa ta trwa dłużej niż 14 dni,</w:t>
      </w:r>
    </w:p>
    <w:p w:rsidR="00B20D66" w:rsidRPr="00AC2E9A" w:rsidRDefault="00A45459" w:rsidP="00363C0D">
      <w:pPr>
        <w:numPr>
          <w:ilvl w:val="0"/>
          <w:numId w:val="24"/>
        </w:numPr>
        <w:spacing w:line="276" w:lineRule="auto"/>
        <w:ind w:left="714" w:hanging="357"/>
        <w:jc w:val="both"/>
        <w:rPr>
          <w:rFonts w:ascii="Arial" w:hAnsi="Arial" w:cs="Arial"/>
        </w:rPr>
      </w:pPr>
      <w:r w:rsidRPr="00AC2E9A">
        <w:rPr>
          <w:rFonts w:ascii="Arial" w:hAnsi="Arial" w:cs="Arial"/>
        </w:rPr>
        <w:t xml:space="preserve">wykonania robót niezgodnie z niniejszą umową, </w:t>
      </w:r>
    </w:p>
    <w:p w:rsidR="00B20D66" w:rsidRPr="00AC2E9A" w:rsidRDefault="00A45459" w:rsidP="00363C0D">
      <w:pPr>
        <w:numPr>
          <w:ilvl w:val="0"/>
          <w:numId w:val="25"/>
        </w:numPr>
        <w:spacing w:line="276" w:lineRule="auto"/>
        <w:ind w:left="714" w:hanging="357"/>
        <w:jc w:val="both"/>
        <w:rPr>
          <w:rFonts w:ascii="Arial" w:hAnsi="Arial" w:cs="Arial"/>
        </w:rPr>
      </w:pPr>
      <w:r w:rsidRPr="00AC2E9A">
        <w:rPr>
          <w:rFonts w:ascii="Arial" w:hAnsi="Arial" w:cs="Arial"/>
          <w:lang w:eastAsia="pl-PL"/>
        </w:rPr>
        <w:t>Wykonawca</w:t>
      </w:r>
      <w:r w:rsidR="00C2515C" w:rsidRPr="00AC2E9A">
        <w:rPr>
          <w:rFonts w:ascii="Arial" w:hAnsi="Arial" w:cs="Arial"/>
          <w:lang w:eastAsia="pl-PL"/>
        </w:rPr>
        <w:t xml:space="preserve"> dwukrotnie</w:t>
      </w:r>
      <w:r w:rsidRPr="00AC2E9A">
        <w:rPr>
          <w:rFonts w:ascii="Arial" w:hAnsi="Arial" w:cs="Arial"/>
          <w:lang w:eastAsia="pl-PL"/>
        </w:rPr>
        <w:t xml:space="preserve"> nie wykonał z</w:t>
      </w:r>
      <w:r w:rsidR="00C2515C" w:rsidRPr="00AC2E9A">
        <w:rPr>
          <w:rFonts w:ascii="Arial" w:hAnsi="Arial" w:cs="Arial"/>
          <w:lang w:eastAsia="pl-PL"/>
        </w:rPr>
        <w:t>lecenia</w:t>
      </w:r>
      <w:r w:rsidRPr="00AC2E9A">
        <w:rPr>
          <w:rFonts w:ascii="Arial" w:hAnsi="Arial" w:cs="Arial"/>
          <w:lang w:eastAsia="pl-PL"/>
        </w:rPr>
        <w:t xml:space="preserve"> w terminie określonym w § 4 ust. </w:t>
      </w:r>
      <w:r w:rsidR="00C2515C" w:rsidRPr="00AC2E9A">
        <w:rPr>
          <w:rFonts w:ascii="Arial" w:hAnsi="Arial" w:cs="Arial"/>
          <w:lang w:eastAsia="pl-PL"/>
        </w:rPr>
        <w:t>2</w:t>
      </w:r>
      <w:r w:rsidRPr="00AC2E9A">
        <w:rPr>
          <w:rFonts w:ascii="Arial" w:hAnsi="Arial" w:cs="Arial"/>
          <w:lang w:eastAsia="pl-PL"/>
        </w:rPr>
        <w:t xml:space="preserve"> umowy,</w:t>
      </w:r>
    </w:p>
    <w:p w:rsidR="00B20D66" w:rsidRPr="00AC2E9A" w:rsidRDefault="00A45459" w:rsidP="00363C0D">
      <w:pPr>
        <w:numPr>
          <w:ilvl w:val="0"/>
          <w:numId w:val="26"/>
        </w:numPr>
        <w:shd w:val="clear" w:color="auto" w:fill="FFFFFF"/>
        <w:spacing w:line="276" w:lineRule="auto"/>
        <w:contextualSpacing/>
        <w:jc w:val="both"/>
        <w:rPr>
          <w:rFonts w:ascii="Arial" w:hAnsi="Arial" w:cs="Arial"/>
        </w:rPr>
      </w:pPr>
      <w:r w:rsidRPr="00AC2E9A">
        <w:rPr>
          <w:rFonts w:ascii="Arial" w:hAnsi="Arial" w:cs="Arial"/>
          <w:lang w:eastAsia="pl-PL"/>
        </w:rPr>
        <w:t>konieczność wielokrotnego dokonywania bezpośredniej zapłaty podwykonawcy lub dalszemu podwykonawcy lub konieczność dokonania bezpośrednich zapłat na sumę większ</w:t>
      </w:r>
      <w:r w:rsidR="007D3E91" w:rsidRPr="00AC2E9A">
        <w:rPr>
          <w:rFonts w:ascii="Arial" w:hAnsi="Arial" w:cs="Arial"/>
          <w:lang w:eastAsia="pl-PL"/>
        </w:rPr>
        <w:t>ą niż 5%</w:t>
      </w:r>
      <w:r w:rsidR="00B1525E" w:rsidRPr="00AC2E9A">
        <w:rPr>
          <w:rFonts w:ascii="Arial" w:hAnsi="Arial" w:cs="Arial"/>
          <w:lang w:eastAsia="pl-PL"/>
        </w:rPr>
        <w:t xml:space="preserve"> </w:t>
      </w:r>
      <w:r w:rsidR="007D3E91" w:rsidRPr="00AC2E9A">
        <w:rPr>
          <w:rFonts w:ascii="Arial" w:hAnsi="Arial" w:cs="Arial"/>
          <w:lang w:eastAsia="pl-PL"/>
        </w:rPr>
        <w:t>wartości umowy stanowi</w:t>
      </w:r>
      <w:r w:rsidRPr="00AC2E9A">
        <w:rPr>
          <w:rFonts w:ascii="Arial" w:hAnsi="Arial" w:cs="Arial"/>
          <w:lang w:eastAsia="pl-PL"/>
        </w:rPr>
        <w:t xml:space="preserve"> p</w:t>
      </w:r>
      <w:r w:rsidR="00850162" w:rsidRPr="00AC2E9A">
        <w:rPr>
          <w:rFonts w:ascii="Arial" w:hAnsi="Arial" w:cs="Arial"/>
          <w:lang w:eastAsia="pl-PL"/>
        </w:rPr>
        <w:t>odstawę do odstąpienia od umowy.</w:t>
      </w:r>
    </w:p>
    <w:p w:rsidR="0015742F" w:rsidRPr="00AC2E9A" w:rsidRDefault="00A45459" w:rsidP="00363C0D">
      <w:pPr>
        <w:numPr>
          <w:ilvl w:val="0"/>
          <w:numId w:val="27"/>
        </w:numPr>
        <w:spacing w:line="276" w:lineRule="auto"/>
        <w:ind w:left="357" w:hanging="357"/>
        <w:jc w:val="both"/>
        <w:rPr>
          <w:rFonts w:ascii="Arial" w:hAnsi="Arial" w:cs="Arial"/>
        </w:rPr>
      </w:pPr>
      <w:r w:rsidRPr="00AC2E9A">
        <w:rPr>
          <w:rFonts w:ascii="Arial" w:hAnsi="Arial" w:cs="Arial"/>
        </w:rPr>
        <w:t>W wypadku odstąpienia od umowy, Wykonawcę oraz Zamawiającego obciążają następujące</w:t>
      </w:r>
      <w:r w:rsidR="0015742F" w:rsidRPr="00AC2E9A">
        <w:rPr>
          <w:rFonts w:ascii="Arial" w:hAnsi="Arial" w:cs="Arial"/>
        </w:rPr>
        <w:t xml:space="preserve"> </w:t>
      </w:r>
      <w:r w:rsidRPr="00AC2E9A">
        <w:rPr>
          <w:rFonts w:ascii="Arial" w:hAnsi="Arial" w:cs="Arial"/>
        </w:rPr>
        <w:t xml:space="preserve">obowiązki szczegółowe: w terminie 5 dni roboczych od daty odstąpienia od umowy, Wykonawca przy udziale Zamawiającego sporządzi szczegółowy protokół inwentaryzacji robót w toku według stanu na dzień odstąpienia. Wykonawca zabezpieczy przerwane roboty w zakresie obustronnie uzgodnionym na koszt strony, z której winy odstąpiono od umowy, Wykonawca sporządzi wykaz materiałów wbudowanych, konstrukcji, urządzeń zakupionych na realizację </w:t>
      </w:r>
      <w:r w:rsidR="00E000EF" w:rsidRPr="00AC2E9A">
        <w:rPr>
          <w:rFonts w:ascii="Arial" w:hAnsi="Arial" w:cs="Arial"/>
        </w:rPr>
        <w:t>prac</w:t>
      </w:r>
      <w:r w:rsidRPr="00AC2E9A">
        <w:rPr>
          <w:rFonts w:ascii="Arial" w:hAnsi="Arial" w:cs="Arial"/>
        </w:rPr>
        <w:t>, które nie mogą być wykorzystane przez Wykonawcę do realizacji innych robót objętych niniejszą umową.</w:t>
      </w:r>
      <w:r w:rsidR="00100C59" w:rsidRPr="00AC2E9A">
        <w:rPr>
          <w:rFonts w:ascii="Arial" w:hAnsi="Arial" w:cs="Arial"/>
        </w:rPr>
        <w:t xml:space="preserve"> </w:t>
      </w:r>
      <w:r w:rsidRPr="00AC2E9A">
        <w:rPr>
          <w:rFonts w:ascii="Arial" w:hAnsi="Arial" w:cs="Arial"/>
        </w:rPr>
        <w:t>Jeżeli odstąpienie od umowy nastąpiło z przyczyn niezależnych od niego, Wykonawca</w:t>
      </w:r>
      <w:r w:rsidR="00100C59" w:rsidRPr="00AC2E9A">
        <w:rPr>
          <w:rFonts w:ascii="Arial" w:hAnsi="Arial" w:cs="Arial"/>
        </w:rPr>
        <w:t xml:space="preserve"> </w:t>
      </w:r>
      <w:r w:rsidRPr="00AC2E9A">
        <w:rPr>
          <w:rFonts w:ascii="Arial" w:hAnsi="Arial" w:cs="Arial"/>
        </w:rPr>
        <w:t xml:space="preserve">niezwłocznie, </w:t>
      </w:r>
      <w:r w:rsidR="00100C59" w:rsidRPr="00AC2E9A">
        <w:rPr>
          <w:rFonts w:ascii="Arial" w:hAnsi="Arial" w:cs="Arial"/>
        </w:rPr>
        <w:br/>
      </w:r>
      <w:r w:rsidRPr="00AC2E9A">
        <w:rPr>
          <w:rFonts w:ascii="Arial" w:hAnsi="Arial" w:cs="Arial"/>
        </w:rPr>
        <w:t>a najpóźniej w terminie 5 dni roboczych usunie z terenu budowy urządzenie</w:t>
      </w:r>
      <w:r w:rsidR="00100C59" w:rsidRPr="00AC2E9A">
        <w:rPr>
          <w:rFonts w:ascii="Arial" w:hAnsi="Arial" w:cs="Arial"/>
        </w:rPr>
        <w:t xml:space="preserve"> </w:t>
      </w:r>
      <w:r w:rsidRPr="00AC2E9A">
        <w:rPr>
          <w:rFonts w:ascii="Arial" w:hAnsi="Arial" w:cs="Arial"/>
        </w:rPr>
        <w:t>zaplecza przez niego dostarczone lub wzniesione.</w:t>
      </w:r>
    </w:p>
    <w:p w:rsidR="0015742F" w:rsidRPr="00AC2E9A" w:rsidRDefault="00A45459" w:rsidP="00363C0D">
      <w:pPr>
        <w:numPr>
          <w:ilvl w:val="0"/>
          <w:numId w:val="27"/>
        </w:numPr>
        <w:spacing w:line="276" w:lineRule="auto"/>
        <w:ind w:left="357" w:hanging="357"/>
        <w:jc w:val="both"/>
        <w:rPr>
          <w:rFonts w:ascii="Arial" w:hAnsi="Arial" w:cs="Arial"/>
        </w:rPr>
      </w:pPr>
      <w:r w:rsidRPr="00AC2E9A">
        <w:rPr>
          <w:rFonts w:ascii="Arial" w:hAnsi="Arial" w:cs="Arial"/>
        </w:rPr>
        <w:t>Zamawiający może odstąpić od umowy w przypadkach, o których mowa w ust. 1 pkt 2-8</w:t>
      </w:r>
      <w:r w:rsidRPr="00AC2E9A">
        <w:rPr>
          <w:rFonts w:ascii="Arial" w:hAnsi="Arial" w:cs="Arial"/>
        </w:rPr>
        <w:br/>
        <w:t>w terminie 7 dni od powzięcia wiadomości o wystąpieniu powyższych okoliczności w formie</w:t>
      </w:r>
      <w:r w:rsidR="00100C59" w:rsidRPr="00AC2E9A">
        <w:rPr>
          <w:rFonts w:ascii="Arial" w:hAnsi="Arial" w:cs="Arial"/>
        </w:rPr>
        <w:t xml:space="preserve"> </w:t>
      </w:r>
      <w:r w:rsidRPr="00AC2E9A">
        <w:rPr>
          <w:rFonts w:ascii="Arial" w:hAnsi="Arial" w:cs="Arial"/>
        </w:rPr>
        <w:t>pisemnej z podaniem przyczyny uzasadniającej wypowiedzenie pod rygorem nieważności takiego oświadczenia uzasadnieniem.</w:t>
      </w:r>
    </w:p>
    <w:p w:rsidR="00095F66" w:rsidRPr="00AC2E9A" w:rsidRDefault="00A45459" w:rsidP="00363C0D">
      <w:pPr>
        <w:numPr>
          <w:ilvl w:val="0"/>
          <w:numId w:val="27"/>
        </w:numPr>
        <w:spacing w:line="276" w:lineRule="auto"/>
        <w:ind w:left="357" w:hanging="357"/>
        <w:jc w:val="both"/>
        <w:rPr>
          <w:rFonts w:ascii="Arial" w:hAnsi="Arial" w:cs="Arial"/>
        </w:rPr>
      </w:pPr>
      <w:r w:rsidRPr="00AC2E9A">
        <w:rPr>
          <w:rFonts w:ascii="Arial" w:hAnsi="Arial" w:cs="Arial"/>
        </w:rPr>
        <w:t>W przypadku odstąpienia od umowy strony ustalają procentowo wartość wynagrodzenia na</w:t>
      </w:r>
      <w:r w:rsidR="0015742F" w:rsidRPr="00AC2E9A">
        <w:rPr>
          <w:rFonts w:ascii="Arial" w:hAnsi="Arial" w:cs="Arial"/>
        </w:rPr>
        <w:t xml:space="preserve"> </w:t>
      </w:r>
      <w:r w:rsidRPr="00AC2E9A">
        <w:rPr>
          <w:rFonts w:ascii="Arial" w:hAnsi="Arial" w:cs="Arial"/>
        </w:rPr>
        <w:t>podstawie protokołów inwentaryzacji wykonanych robót.</w:t>
      </w:r>
    </w:p>
    <w:p w:rsidR="006C517B" w:rsidRPr="00AC2E9A" w:rsidRDefault="006C517B" w:rsidP="00F92F04">
      <w:pPr>
        <w:widowControl w:val="0"/>
        <w:spacing w:line="276" w:lineRule="auto"/>
        <w:jc w:val="center"/>
        <w:rPr>
          <w:rFonts w:ascii="Arial" w:hAnsi="Arial" w:cs="Arial"/>
          <w:b/>
        </w:rPr>
      </w:pPr>
    </w:p>
    <w:p w:rsidR="00B20D66" w:rsidRPr="00AC2E9A" w:rsidRDefault="00A45459" w:rsidP="00F92F04">
      <w:pPr>
        <w:widowControl w:val="0"/>
        <w:spacing w:line="276" w:lineRule="auto"/>
        <w:jc w:val="center"/>
        <w:rPr>
          <w:rFonts w:ascii="Arial" w:hAnsi="Arial" w:cs="Arial"/>
        </w:rPr>
      </w:pPr>
      <w:r w:rsidRPr="00AC2E9A">
        <w:rPr>
          <w:rFonts w:ascii="Arial" w:hAnsi="Arial" w:cs="Arial"/>
          <w:b/>
        </w:rPr>
        <w:t>§ 1</w:t>
      </w:r>
      <w:r w:rsidRPr="00AC2E9A">
        <w:rPr>
          <w:rFonts w:ascii="Arial" w:hAnsi="Arial" w:cs="Arial"/>
          <w:b/>
          <w:bCs/>
        </w:rPr>
        <w:t>3</w:t>
      </w:r>
    </w:p>
    <w:p w:rsidR="00B20D66" w:rsidRDefault="00A45459" w:rsidP="00F92F04">
      <w:pPr>
        <w:spacing w:line="276" w:lineRule="auto"/>
        <w:jc w:val="center"/>
        <w:rPr>
          <w:rFonts w:ascii="Arial" w:hAnsi="Arial" w:cs="Arial"/>
          <w:b/>
          <w:bCs/>
        </w:rPr>
      </w:pPr>
      <w:r w:rsidRPr="00AC2E9A">
        <w:rPr>
          <w:rFonts w:ascii="Arial" w:hAnsi="Arial" w:cs="Arial"/>
          <w:b/>
          <w:bCs/>
        </w:rPr>
        <w:t>PODWYKONAWSTWO</w:t>
      </w:r>
    </w:p>
    <w:p w:rsidR="00C03EFA" w:rsidRPr="00AC2E9A" w:rsidRDefault="00C03EFA" w:rsidP="00F92F04">
      <w:pPr>
        <w:spacing w:line="276" w:lineRule="auto"/>
        <w:jc w:val="center"/>
        <w:rPr>
          <w:rFonts w:ascii="Arial" w:hAnsi="Arial" w:cs="Arial"/>
        </w:rPr>
      </w:pPr>
    </w:p>
    <w:p w:rsidR="00B20D66" w:rsidRPr="00C03EFA" w:rsidRDefault="00A45459" w:rsidP="00363C0D">
      <w:pPr>
        <w:widowControl w:val="0"/>
        <w:numPr>
          <w:ilvl w:val="0"/>
          <w:numId w:val="28"/>
        </w:numPr>
        <w:spacing w:line="276" w:lineRule="auto"/>
        <w:ind w:left="357" w:hanging="357"/>
        <w:jc w:val="both"/>
        <w:rPr>
          <w:rFonts w:ascii="Arial" w:hAnsi="Arial" w:cs="Arial"/>
        </w:rPr>
      </w:pPr>
      <w:r w:rsidRPr="00C03EFA">
        <w:rPr>
          <w:rFonts w:ascii="Arial" w:hAnsi="Arial" w:cs="Arial"/>
        </w:rPr>
        <w:t>Wykonawca oświadcza, że zamierza powierzyć realizację następującej części zamówienia</w:t>
      </w:r>
      <w:r w:rsidRPr="00C03EFA">
        <w:rPr>
          <w:rFonts w:ascii="Arial" w:hAnsi="Arial" w:cs="Arial"/>
        </w:rPr>
        <w:br/>
        <w:t>następującym podwykonawcom:</w:t>
      </w:r>
    </w:p>
    <w:p w:rsidR="00B20D66" w:rsidRPr="00C03EFA" w:rsidRDefault="00A45459" w:rsidP="00363C0D">
      <w:pPr>
        <w:widowControl w:val="0"/>
        <w:numPr>
          <w:ilvl w:val="0"/>
          <w:numId w:val="29"/>
        </w:numPr>
        <w:spacing w:line="276" w:lineRule="auto"/>
        <w:ind w:left="714" w:hanging="357"/>
        <w:jc w:val="both"/>
        <w:rPr>
          <w:rFonts w:ascii="Arial" w:hAnsi="Arial" w:cs="Arial"/>
        </w:rPr>
      </w:pPr>
      <w:r w:rsidRPr="00C03EFA">
        <w:rPr>
          <w:rFonts w:ascii="Arial" w:hAnsi="Arial" w:cs="Arial"/>
        </w:rPr>
        <w:t>nazwa podwykonawcy:</w:t>
      </w:r>
      <w:r w:rsidR="00815BF9" w:rsidRPr="00C03EFA">
        <w:rPr>
          <w:rFonts w:ascii="Arial" w:hAnsi="Arial" w:cs="Arial"/>
        </w:rPr>
        <w:t xml:space="preserve"> </w:t>
      </w:r>
      <w:r w:rsidRPr="00C03EFA">
        <w:rPr>
          <w:rFonts w:ascii="Arial" w:hAnsi="Arial" w:cs="Arial"/>
        </w:rPr>
        <w:t>……………………</w:t>
      </w:r>
      <w:r w:rsidR="00740BF3" w:rsidRPr="00C03EFA">
        <w:rPr>
          <w:rFonts w:ascii="Arial" w:hAnsi="Arial" w:cs="Arial"/>
        </w:rPr>
        <w:t>…</w:t>
      </w:r>
      <w:r w:rsidR="00815BF9" w:rsidRPr="00C03EFA">
        <w:rPr>
          <w:rFonts w:ascii="Arial" w:hAnsi="Arial" w:cs="Arial"/>
        </w:rPr>
        <w:t>….</w:t>
      </w:r>
      <w:r w:rsidRPr="00C03EFA">
        <w:rPr>
          <w:rFonts w:ascii="Arial" w:hAnsi="Arial" w:cs="Arial"/>
        </w:rPr>
        <w:t>………</w:t>
      </w:r>
      <w:r w:rsidR="00740BF3" w:rsidRPr="00C03EFA">
        <w:rPr>
          <w:rFonts w:ascii="Arial" w:hAnsi="Arial" w:cs="Arial"/>
        </w:rPr>
        <w:t>…………………………</w:t>
      </w:r>
      <w:r w:rsidRPr="00C03EFA">
        <w:rPr>
          <w:rFonts w:ascii="Arial" w:hAnsi="Arial" w:cs="Arial"/>
        </w:rPr>
        <w:t>…………</w:t>
      </w:r>
      <w:r w:rsidR="00740BF3" w:rsidRPr="00C03EFA">
        <w:rPr>
          <w:rFonts w:ascii="Arial" w:hAnsi="Arial" w:cs="Arial"/>
        </w:rPr>
        <w:t>,</w:t>
      </w:r>
    </w:p>
    <w:p w:rsidR="00B20D66" w:rsidRPr="00C03EFA" w:rsidRDefault="00A45459" w:rsidP="00363C0D">
      <w:pPr>
        <w:widowControl w:val="0"/>
        <w:numPr>
          <w:ilvl w:val="0"/>
          <w:numId w:val="30"/>
        </w:numPr>
        <w:spacing w:line="276" w:lineRule="auto"/>
        <w:ind w:left="714" w:hanging="357"/>
        <w:jc w:val="both"/>
        <w:rPr>
          <w:rFonts w:ascii="Arial" w:hAnsi="Arial" w:cs="Arial"/>
        </w:rPr>
      </w:pPr>
      <w:r w:rsidRPr="00C03EFA">
        <w:rPr>
          <w:rFonts w:ascii="Arial" w:hAnsi="Arial" w:cs="Arial"/>
        </w:rPr>
        <w:t>opis powierzonej części zamówienia: ………………</w:t>
      </w:r>
      <w:r w:rsidR="00815BF9" w:rsidRPr="00C03EFA">
        <w:rPr>
          <w:rFonts w:ascii="Arial" w:hAnsi="Arial" w:cs="Arial"/>
        </w:rPr>
        <w:t>.</w:t>
      </w:r>
      <w:r w:rsidRPr="00C03EFA">
        <w:rPr>
          <w:rFonts w:ascii="Arial" w:hAnsi="Arial" w:cs="Arial"/>
        </w:rPr>
        <w:t>………………………………………</w:t>
      </w:r>
      <w:r w:rsidR="00740BF3" w:rsidRPr="00C03EFA">
        <w:rPr>
          <w:rFonts w:ascii="Arial" w:hAnsi="Arial" w:cs="Arial"/>
        </w:rPr>
        <w:t>,</w:t>
      </w:r>
    </w:p>
    <w:p w:rsidR="00B20D66" w:rsidRPr="00C03EFA" w:rsidRDefault="00A45459" w:rsidP="00363C0D">
      <w:pPr>
        <w:widowControl w:val="0"/>
        <w:numPr>
          <w:ilvl w:val="0"/>
          <w:numId w:val="31"/>
        </w:numPr>
        <w:spacing w:line="276" w:lineRule="auto"/>
        <w:ind w:left="714" w:hanging="357"/>
        <w:jc w:val="both"/>
        <w:rPr>
          <w:rFonts w:ascii="Arial" w:hAnsi="Arial" w:cs="Arial"/>
        </w:rPr>
      </w:pPr>
      <w:r w:rsidRPr="00C03EFA">
        <w:rPr>
          <w:rFonts w:ascii="Arial" w:hAnsi="Arial" w:cs="Arial"/>
        </w:rPr>
        <w:t xml:space="preserve">podwykonawca jest podmiotem, na którego zasoby </w:t>
      </w:r>
      <w:r w:rsidR="006E6971" w:rsidRPr="00C03EFA">
        <w:rPr>
          <w:rFonts w:ascii="Arial" w:hAnsi="Arial" w:cs="Arial"/>
        </w:rPr>
        <w:t>W</w:t>
      </w:r>
      <w:r w:rsidRPr="00C03EFA">
        <w:rPr>
          <w:rFonts w:ascii="Arial" w:hAnsi="Arial" w:cs="Arial"/>
        </w:rPr>
        <w:t>ykonawca powołuje się na zasadach</w:t>
      </w:r>
      <w:r w:rsidR="000679C1" w:rsidRPr="00C03EFA">
        <w:rPr>
          <w:rFonts w:ascii="Arial" w:hAnsi="Arial" w:cs="Arial"/>
        </w:rPr>
        <w:t xml:space="preserve"> </w:t>
      </w:r>
      <w:r w:rsidRPr="00C03EFA">
        <w:rPr>
          <w:rFonts w:ascii="Arial" w:hAnsi="Arial" w:cs="Arial"/>
        </w:rPr>
        <w:t xml:space="preserve">określonych w art. 118 ustawy </w:t>
      </w:r>
      <w:proofErr w:type="spellStart"/>
      <w:r w:rsidRPr="00C03EFA">
        <w:rPr>
          <w:rFonts w:ascii="Arial" w:hAnsi="Arial" w:cs="Arial"/>
        </w:rPr>
        <w:t>Pzp</w:t>
      </w:r>
      <w:proofErr w:type="spellEnd"/>
      <w:r w:rsidRPr="00C03EFA">
        <w:rPr>
          <w:rFonts w:ascii="Arial" w:hAnsi="Arial" w:cs="Arial"/>
        </w:rPr>
        <w:t xml:space="preserve"> ………………………… (tak/nie)</w:t>
      </w:r>
      <w:r w:rsidR="002325FB" w:rsidRPr="00C03EFA">
        <w:rPr>
          <w:rFonts w:ascii="Arial" w:hAnsi="Arial" w:cs="Arial"/>
        </w:rPr>
        <w:t>.</w:t>
      </w:r>
    </w:p>
    <w:p w:rsidR="00571711" w:rsidRPr="00AC2E9A" w:rsidRDefault="00A45459" w:rsidP="00363C0D">
      <w:pPr>
        <w:widowControl w:val="0"/>
        <w:numPr>
          <w:ilvl w:val="0"/>
          <w:numId w:val="32"/>
        </w:numPr>
        <w:spacing w:line="276" w:lineRule="auto"/>
        <w:ind w:left="357" w:hanging="357"/>
        <w:jc w:val="both"/>
        <w:rPr>
          <w:rFonts w:ascii="Arial" w:hAnsi="Arial" w:cs="Arial"/>
        </w:rPr>
      </w:pPr>
      <w:r w:rsidRPr="00AC2E9A">
        <w:rPr>
          <w:rFonts w:ascii="Arial" w:hAnsi="Arial" w:cs="Arial"/>
        </w:rPr>
        <w:t>Wykonawca jest zobowiązany do zawiadomienia Zamawiającego o wszelkich zmianach danych,</w:t>
      </w:r>
      <w:r w:rsidR="00406E20" w:rsidRPr="00AC2E9A">
        <w:rPr>
          <w:rFonts w:ascii="Arial" w:hAnsi="Arial" w:cs="Arial"/>
        </w:rPr>
        <w:t xml:space="preserve"> </w:t>
      </w:r>
      <w:r w:rsidRPr="00AC2E9A">
        <w:rPr>
          <w:rFonts w:ascii="Arial" w:hAnsi="Arial" w:cs="Arial"/>
        </w:rPr>
        <w:t>o których mowa w § 13 ust. 1 w trakcie realizacji zamówienia i przekazania informacji na temat</w:t>
      </w:r>
      <w:r w:rsidR="00406E20" w:rsidRPr="00AC2E9A">
        <w:rPr>
          <w:rFonts w:ascii="Arial" w:hAnsi="Arial" w:cs="Arial"/>
        </w:rPr>
        <w:t xml:space="preserve"> </w:t>
      </w:r>
      <w:r w:rsidRPr="00AC2E9A">
        <w:rPr>
          <w:rFonts w:ascii="Arial" w:hAnsi="Arial" w:cs="Arial"/>
        </w:rPr>
        <w:t>nowych podwykonawców, którym w późniejszym okresie zamierza powierzyć realizację części</w:t>
      </w:r>
      <w:r w:rsidR="00406E20" w:rsidRPr="00AC2E9A">
        <w:rPr>
          <w:rFonts w:ascii="Arial" w:hAnsi="Arial" w:cs="Arial"/>
        </w:rPr>
        <w:t xml:space="preserve"> </w:t>
      </w:r>
      <w:r w:rsidRPr="00AC2E9A">
        <w:rPr>
          <w:rFonts w:ascii="Arial" w:hAnsi="Arial" w:cs="Arial"/>
        </w:rPr>
        <w:t>zamówienia.</w:t>
      </w:r>
    </w:p>
    <w:p w:rsidR="00571711" w:rsidRPr="00AC2E9A" w:rsidRDefault="00740BF3" w:rsidP="00363C0D">
      <w:pPr>
        <w:widowControl w:val="0"/>
        <w:numPr>
          <w:ilvl w:val="0"/>
          <w:numId w:val="32"/>
        </w:numPr>
        <w:spacing w:line="276" w:lineRule="auto"/>
        <w:ind w:left="357" w:hanging="357"/>
        <w:jc w:val="both"/>
        <w:rPr>
          <w:rFonts w:ascii="Arial" w:hAnsi="Arial" w:cs="Arial"/>
        </w:rPr>
      </w:pPr>
      <w:r w:rsidRPr="00AC2E9A">
        <w:rPr>
          <w:rFonts w:ascii="Arial" w:hAnsi="Arial" w:cs="Arial"/>
        </w:rPr>
        <w:t xml:space="preserve">Na podstawie art. 462 ust. 3 ustawy </w:t>
      </w:r>
      <w:proofErr w:type="spellStart"/>
      <w:r w:rsidRPr="00AC2E9A">
        <w:rPr>
          <w:rFonts w:ascii="Arial" w:hAnsi="Arial" w:cs="Arial"/>
        </w:rPr>
        <w:t>Pzp</w:t>
      </w:r>
      <w:proofErr w:type="spellEnd"/>
      <w:r w:rsidRPr="00AC2E9A">
        <w:rPr>
          <w:rFonts w:ascii="Arial" w:hAnsi="Arial" w:cs="Arial"/>
        </w:rPr>
        <w:t xml:space="preserve"> </w:t>
      </w:r>
      <w:r w:rsidRPr="00AC2E9A">
        <w:rPr>
          <w:rFonts w:ascii="Arial" w:hAnsi="Arial" w:cs="Arial"/>
          <w:lang w:eastAsia="pl-PL"/>
        </w:rPr>
        <w:t xml:space="preserve">w przypadku zamówień na roboty budowlane, </w:t>
      </w:r>
      <w:r w:rsidRPr="00AC2E9A">
        <w:rPr>
          <w:rFonts w:ascii="Arial" w:hAnsi="Arial" w:cs="Arial"/>
          <w:lang w:eastAsia="pl-PL"/>
        </w:rPr>
        <w:lastRenderedPageBreak/>
        <w:t xml:space="preserve">które będą wykonywane w miejscu podlegającym bezpośredniemu nadzorowi </w:t>
      </w:r>
      <w:r w:rsidR="006A5340" w:rsidRPr="00AC2E9A">
        <w:rPr>
          <w:rFonts w:ascii="Arial" w:hAnsi="Arial" w:cs="Arial"/>
          <w:lang w:eastAsia="pl-PL"/>
        </w:rPr>
        <w:t>Z</w:t>
      </w:r>
      <w:r w:rsidRPr="00AC2E9A">
        <w:rPr>
          <w:rFonts w:ascii="Arial" w:hAnsi="Arial" w:cs="Arial"/>
          <w:lang w:eastAsia="pl-PL"/>
        </w:rPr>
        <w:t xml:space="preserve">amawiającego, </w:t>
      </w:r>
      <w:r w:rsidR="006A5340" w:rsidRPr="00AC2E9A">
        <w:rPr>
          <w:rFonts w:ascii="Arial" w:hAnsi="Arial" w:cs="Arial"/>
          <w:lang w:eastAsia="pl-PL"/>
        </w:rPr>
        <w:t>Z</w:t>
      </w:r>
      <w:r w:rsidRPr="00AC2E9A">
        <w:rPr>
          <w:rFonts w:ascii="Arial" w:hAnsi="Arial" w:cs="Arial"/>
          <w:lang w:eastAsia="pl-PL"/>
        </w:rPr>
        <w:t>amawiający</w:t>
      </w:r>
      <w:r w:rsidR="00571711" w:rsidRPr="00AC2E9A">
        <w:rPr>
          <w:rFonts w:ascii="Arial" w:hAnsi="Arial" w:cs="Arial"/>
          <w:lang w:eastAsia="pl-PL"/>
        </w:rPr>
        <w:t xml:space="preserve"> </w:t>
      </w:r>
      <w:r w:rsidRPr="00AC2E9A">
        <w:rPr>
          <w:rFonts w:ascii="Arial" w:hAnsi="Arial" w:cs="Arial"/>
          <w:lang w:eastAsia="pl-PL"/>
        </w:rPr>
        <w:t xml:space="preserve">żąda, aby przed przystąpieniem do wykonania zamówienia </w:t>
      </w:r>
      <w:r w:rsidR="006A5340" w:rsidRPr="00AC2E9A">
        <w:rPr>
          <w:rFonts w:ascii="Arial" w:hAnsi="Arial" w:cs="Arial"/>
          <w:lang w:eastAsia="pl-PL"/>
        </w:rPr>
        <w:t>W</w:t>
      </w:r>
      <w:r w:rsidRPr="00AC2E9A">
        <w:rPr>
          <w:rFonts w:ascii="Arial" w:hAnsi="Arial" w:cs="Arial"/>
          <w:lang w:eastAsia="pl-PL"/>
        </w:rPr>
        <w:t>ykonawca podał nazwy, dane</w:t>
      </w:r>
      <w:r w:rsidR="00571711" w:rsidRPr="00AC2E9A">
        <w:rPr>
          <w:rFonts w:ascii="Arial" w:hAnsi="Arial" w:cs="Arial"/>
          <w:lang w:eastAsia="pl-PL"/>
        </w:rPr>
        <w:t xml:space="preserve"> </w:t>
      </w:r>
      <w:r w:rsidRPr="00AC2E9A">
        <w:rPr>
          <w:rFonts w:ascii="Arial" w:hAnsi="Arial" w:cs="Arial"/>
          <w:lang w:eastAsia="pl-PL"/>
        </w:rPr>
        <w:t>kontak</w:t>
      </w:r>
      <w:r w:rsidR="006A5340" w:rsidRPr="00AC2E9A">
        <w:rPr>
          <w:rFonts w:ascii="Arial" w:hAnsi="Arial" w:cs="Arial"/>
          <w:lang w:eastAsia="pl-PL"/>
        </w:rPr>
        <w:t>towe oraz przedstawicieli</w:t>
      </w:r>
      <w:r w:rsidRPr="00AC2E9A">
        <w:rPr>
          <w:rFonts w:ascii="Arial" w:hAnsi="Arial" w:cs="Arial"/>
          <w:lang w:eastAsia="pl-PL"/>
        </w:rPr>
        <w:t xml:space="preserve"> podwykonawców zaangażowanych w takie roboty budowlane, jeżeli są już znani. Wykonawca zawiadamia </w:t>
      </w:r>
      <w:r w:rsidR="006A5340" w:rsidRPr="00AC2E9A">
        <w:rPr>
          <w:rFonts w:ascii="Arial" w:hAnsi="Arial" w:cs="Arial"/>
          <w:lang w:eastAsia="pl-PL"/>
        </w:rPr>
        <w:t>Z</w:t>
      </w:r>
      <w:r w:rsidRPr="00AC2E9A">
        <w:rPr>
          <w:rFonts w:ascii="Arial" w:hAnsi="Arial" w:cs="Arial"/>
          <w:lang w:eastAsia="pl-PL"/>
        </w:rPr>
        <w:t>amawiającego o wszelkich zmianach w odniesieniu do</w:t>
      </w:r>
      <w:r w:rsidR="006A5340" w:rsidRPr="00AC2E9A">
        <w:rPr>
          <w:rFonts w:ascii="Arial" w:hAnsi="Arial" w:cs="Arial"/>
          <w:lang w:eastAsia="pl-PL"/>
        </w:rPr>
        <w:t xml:space="preserve"> </w:t>
      </w:r>
      <w:r w:rsidRPr="00AC2E9A">
        <w:rPr>
          <w:rFonts w:ascii="Arial" w:hAnsi="Arial" w:cs="Arial"/>
          <w:lang w:eastAsia="pl-PL"/>
        </w:rPr>
        <w:t xml:space="preserve">informacji, o których mowa </w:t>
      </w:r>
      <w:r w:rsidR="005617D3" w:rsidRPr="00AC2E9A">
        <w:rPr>
          <w:rFonts w:ascii="Arial" w:hAnsi="Arial" w:cs="Arial"/>
          <w:lang w:eastAsia="pl-PL"/>
        </w:rPr>
        <w:br/>
      </w:r>
      <w:r w:rsidRPr="00AC2E9A">
        <w:rPr>
          <w:rFonts w:ascii="Arial" w:hAnsi="Arial" w:cs="Arial"/>
          <w:lang w:eastAsia="pl-PL"/>
        </w:rPr>
        <w:t>w zdaniu pierwszym, w trakcie realizacji zamówienia, a także przekazuje wymagane</w:t>
      </w:r>
      <w:r w:rsidR="006A5340" w:rsidRPr="00AC2E9A">
        <w:rPr>
          <w:rFonts w:ascii="Arial" w:hAnsi="Arial" w:cs="Arial"/>
          <w:lang w:eastAsia="pl-PL"/>
        </w:rPr>
        <w:t xml:space="preserve"> i</w:t>
      </w:r>
      <w:r w:rsidRPr="00AC2E9A">
        <w:rPr>
          <w:rFonts w:ascii="Arial" w:hAnsi="Arial" w:cs="Arial"/>
          <w:lang w:eastAsia="pl-PL"/>
        </w:rPr>
        <w:t>nformacje na temat nowych podwykonawców, którym w późniejszym okresie zamierza powierzyć realizację robót budowlanych.</w:t>
      </w:r>
    </w:p>
    <w:p w:rsidR="00B20D66" w:rsidRPr="00AC2E9A" w:rsidRDefault="00A45459" w:rsidP="00363C0D">
      <w:pPr>
        <w:widowControl w:val="0"/>
        <w:numPr>
          <w:ilvl w:val="0"/>
          <w:numId w:val="32"/>
        </w:numPr>
        <w:spacing w:line="276" w:lineRule="auto"/>
        <w:ind w:left="357" w:hanging="357"/>
        <w:jc w:val="both"/>
        <w:rPr>
          <w:rFonts w:ascii="Arial" w:hAnsi="Arial" w:cs="Arial"/>
        </w:rPr>
      </w:pPr>
      <w:r w:rsidRPr="00AC2E9A">
        <w:rPr>
          <w:rFonts w:ascii="Arial" w:hAnsi="Arial" w:cs="Arial"/>
        </w:rPr>
        <w:t xml:space="preserve">Jeżeli zmiana albo rezygnacja z podwykonawcy dotyczy podmiotu, na którego zasoby Wykonawca powoływał się na zasadach określonych w art. 118 ustawy </w:t>
      </w:r>
      <w:proofErr w:type="spellStart"/>
      <w:r w:rsidRPr="00AC2E9A">
        <w:rPr>
          <w:rFonts w:ascii="Arial" w:hAnsi="Arial" w:cs="Arial"/>
        </w:rPr>
        <w:t>Pzp</w:t>
      </w:r>
      <w:proofErr w:type="spellEnd"/>
      <w:r w:rsidRPr="00AC2E9A">
        <w:rPr>
          <w:rFonts w:ascii="Arial" w:hAnsi="Arial" w:cs="Arial"/>
        </w:rPr>
        <w:t>, w celu wykazania</w:t>
      </w:r>
      <w:r w:rsidR="00571711" w:rsidRPr="00AC2E9A">
        <w:rPr>
          <w:rFonts w:ascii="Arial" w:hAnsi="Arial" w:cs="Arial"/>
        </w:rPr>
        <w:t xml:space="preserve"> </w:t>
      </w:r>
      <w:r w:rsidRPr="00AC2E9A">
        <w:rPr>
          <w:rFonts w:ascii="Arial" w:hAnsi="Arial" w:cs="Arial"/>
        </w:rPr>
        <w:t>spełnienia</w:t>
      </w:r>
      <w:r w:rsidR="00571711" w:rsidRPr="00AC2E9A">
        <w:rPr>
          <w:rFonts w:ascii="Arial" w:hAnsi="Arial" w:cs="Arial"/>
        </w:rPr>
        <w:t xml:space="preserve"> </w:t>
      </w:r>
      <w:r w:rsidRPr="00AC2E9A">
        <w:rPr>
          <w:rFonts w:ascii="Arial" w:hAnsi="Arial" w:cs="Arial"/>
        </w:rPr>
        <w:t xml:space="preserve">warunków udziału w postępowaniu, </w:t>
      </w:r>
      <w:r w:rsidR="006A5340" w:rsidRPr="00AC2E9A">
        <w:rPr>
          <w:rFonts w:ascii="Arial" w:hAnsi="Arial" w:cs="Arial"/>
        </w:rPr>
        <w:t>W</w:t>
      </w:r>
      <w:r w:rsidRPr="00AC2E9A">
        <w:rPr>
          <w:rFonts w:ascii="Arial" w:hAnsi="Arial" w:cs="Arial"/>
        </w:rPr>
        <w:t xml:space="preserve">ykonawca jest zobowiązany wykazać </w:t>
      </w:r>
      <w:r w:rsidR="006A5340" w:rsidRPr="00AC2E9A">
        <w:rPr>
          <w:rFonts w:ascii="Arial" w:hAnsi="Arial" w:cs="Arial"/>
        </w:rPr>
        <w:t>Z</w:t>
      </w:r>
      <w:r w:rsidRPr="00AC2E9A">
        <w:rPr>
          <w:rFonts w:ascii="Arial" w:hAnsi="Arial" w:cs="Arial"/>
        </w:rPr>
        <w:t>amawiającemu, że:</w:t>
      </w:r>
    </w:p>
    <w:p w:rsidR="00571711" w:rsidRPr="00AC2E9A" w:rsidRDefault="00A45459" w:rsidP="00363C0D">
      <w:pPr>
        <w:widowControl w:val="0"/>
        <w:numPr>
          <w:ilvl w:val="0"/>
          <w:numId w:val="33"/>
        </w:numPr>
        <w:spacing w:line="276" w:lineRule="auto"/>
        <w:ind w:left="714" w:hanging="357"/>
        <w:jc w:val="both"/>
        <w:rPr>
          <w:rFonts w:ascii="Arial" w:hAnsi="Arial" w:cs="Arial"/>
        </w:rPr>
      </w:pPr>
      <w:r w:rsidRPr="00AC2E9A">
        <w:rPr>
          <w:rFonts w:ascii="Arial" w:hAnsi="Arial" w:cs="Arial"/>
        </w:rPr>
        <w:t xml:space="preserve">proponowany inny podwykonawca lub </w:t>
      </w:r>
      <w:r w:rsidR="006A5340" w:rsidRPr="00AC2E9A">
        <w:rPr>
          <w:rFonts w:ascii="Arial" w:hAnsi="Arial" w:cs="Arial"/>
        </w:rPr>
        <w:t>W</w:t>
      </w:r>
      <w:r w:rsidRPr="00AC2E9A">
        <w:rPr>
          <w:rFonts w:ascii="Arial" w:hAnsi="Arial" w:cs="Arial"/>
        </w:rPr>
        <w:t>ykonawca samodzielnie spełnia je w stopniu nie</w:t>
      </w:r>
      <w:r w:rsidR="00571711" w:rsidRPr="00AC2E9A">
        <w:rPr>
          <w:rFonts w:ascii="Arial" w:hAnsi="Arial" w:cs="Arial"/>
        </w:rPr>
        <w:t xml:space="preserve"> </w:t>
      </w:r>
      <w:r w:rsidRPr="00AC2E9A">
        <w:rPr>
          <w:rFonts w:ascii="Arial" w:hAnsi="Arial" w:cs="Arial"/>
        </w:rPr>
        <w:t xml:space="preserve">mniejszym niż podwykonawca, na którego zasoby </w:t>
      </w:r>
      <w:r w:rsidR="006A5340" w:rsidRPr="00AC2E9A">
        <w:rPr>
          <w:rFonts w:ascii="Arial" w:hAnsi="Arial" w:cs="Arial"/>
        </w:rPr>
        <w:t>W</w:t>
      </w:r>
      <w:r w:rsidRPr="00AC2E9A">
        <w:rPr>
          <w:rFonts w:ascii="Arial" w:hAnsi="Arial" w:cs="Arial"/>
        </w:rPr>
        <w:t xml:space="preserve">ykonawca powoływał się </w:t>
      </w:r>
      <w:r w:rsidR="00571711" w:rsidRPr="00AC2E9A">
        <w:rPr>
          <w:rFonts w:ascii="Arial" w:hAnsi="Arial" w:cs="Arial"/>
        </w:rPr>
        <w:br/>
      </w:r>
      <w:r w:rsidRPr="00AC2E9A">
        <w:rPr>
          <w:rFonts w:ascii="Arial" w:hAnsi="Arial" w:cs="Arial"/>
        </w:rPr>
        <w:t>w trakcie</w:t>
      </w:r>
      <w:r w:rsidR="00571711" w:rsidRPr="00AC2E9A">
        <w:rPr>
          <w:rFonts w:ascii="Arial" w:hAnsi="Arial" w:cs="Arial"/>
        </w:rPr>
        <w:t xml:space="preserve"> </w:t>
      </w:r>
      <w:r w:rsidRPr="00AC2E9A">
        <w:rPr>
          <w:rFonts w:ascii="Arial" w:hAnsi="Arial" w:cs="Arial"/>
        </w:rPr>
        <w:t>postępowania o udzielenie zamówienia,</w:t>
      </w:r>
    </w:p>
    <w:p w:rsidR="00B20D66" w:rsidRPr="00AC2E9A" w:rsidRDefault="00A45459" w:rsidP="00363C0D">
      <w:pPr>
        <w:widowControl w:val="0"/>
        <w:numPr>
          <w:ilvl w:val="0"/>
          <w:numId w:val="33"/>
        </w:numPr>
        <w:spacing w:line="276" w:lineRule="auto"/>
        <w:ind w:left="714" w:hanging="357"/>
        <w:jc w:val="both"/>
        <w:rPr>
          <w:rFonts w:ascii="Arial" w:hAnsi="Arial" w:cs="Arial"/>
        </w:rPr>
      </w:pPr>
      <w:r w:rsidRPr="00AC2E9A">
        <w:rPr>
          <w:rFonts w:ascii="Arial" w:hAnsi="Arial" w:cs="Arial"/>
        </w:rPr>
        <w:t>brak jest podstaw do wykluczenia proponowanego podwykonawcy</w:t>
      </w:r>
      <w:r w:rsidR="006A5340" w:rsidRPr="00AC2E9A">
        <w:rPr>
          <w:rFonts w:ascii="Arial" w:hAnsi="Arial" w:cs="Arial"/>
        </w:rPr>
        <w:t xml:space="preserve"> na podstawie </w:t>
      </w:r>
      <w:r w:rsidR="003800BF">
        <w:rPr>
          <w:rFonts w:ascii="Arial" w:hAnsi="Arial" w:cs="Arial"/>
        </w:rPr>
        <w:br/>
      </w:r>
      <w:r w:rsidR="006A5340" w:rsidRPr="00AC2E9A">
        <w:rPr>
          <w:rFonts w:ascii="Arial" w:hAnsi="Arial" w:cs="Arial"/>
        </w:rPr>
        <w:t xml:space="preserve">art. 108 i 109 ustawy </w:t>
      </w:r>
      <w:proofErr w:type="spellStart"/>
      <w:r w:rsidR="006A5340" w:rsidRPr="00AC2E9A">
        <w:rPr>
          <w:rFonts w:ascii="Arial" w:hAnsi="Arial" w:cs="Arial"/>
        </w:rPr>
        <w:t>Pzp</w:t>
      </w:r>
      <w:proofErr w:type="spellEnd"/>
      <w:r w:rsidR="006A5340" w:rsidRPr="00AC2E9A">
        <w:rPr>
          <w:rFonts w:ascii="Arial" w:hAnsi="Arial" w:cs="Arial"/>
        </w:rPr>
        <w:t xml:space="preserve"> (zgodnie z SWZ).</w:t>
      </w:r>
    </w:p>
    <w:p w:rsidR="00571711" w:rsidRPr="00AC2E9A" w:rsidRDefault="00A45459" w:rsidP="00363C0D">
      <w:pPr>
        <w:widowControl w:val="0"/>
        <w:numPr>
          <w:ilvl w:val="0"/>
          <w:numId w:val="34"/>
        </w:numPr>
        <w:spacing w:line="276" w:lineRule="auto"/>
        <w:ind w:left="357" w:hanging="357"/>
        <w:jc w:val="both"/>
        <w:rPr>
          <w:rFonts w:ascii="Arial" w:hAnsi="Arial" w:cs="Arial"/>
        </w:rPr>
      </w:pPr>
      <w:r w:rsidRPr="00AC2E9A">
        <w:rPr>
          <w:rFonts w:ascii="Arial" w:hAnsi="Arial" w:cs="Arial"/>
        </w:rPr>
        <w:t xml:space="preserve">Przepisu ust. </w:t>
      </w:r>
      <w:r w:rsidR="006A5340" w:rsidRPr="00AC2E9A">
        <w:rPr>
          <w:rFonts w:ascii="Arial" w:hAnsi="Arial" w:cs="Arial"/>
        </w:rPr>
        <w:t>4</w:t>
      </w:r>
      <w:r w:rsidRPr="00AC2E9A">
        <w:rPr>
          <w:rFonts w:ascii="Arial" w:hAnsi="Arial" w:cs="Arial"/>
        </w:rPr>
        <w:t xml:space="preserve"> nie stosuje się wobec podwykonawców niebędących podmiotami, na których</w:t>
      </w:r>
      <w:r w:rsidR="00571711" w:rsidRPr="00AC2E9A">
        <w:rPr>
          <w:rFonts w:ascii="Arial" w:hAnsi="Arial" w:cs="Arial"/>
        </w:rPr>
        <w:t xml:space="preserve"> </w:t>
      </w:r>
      <w:r w:rsidRPr="00AC2E9A">
        <w:rPr>
          <w:rFonts w:ascii="Arial" w:hAnsi="Arial" w:cs="Arial"/>
        </w:rPr>
        <w:t xml:space="preserve">zasoby </w:t>
      </w:r>
      <w:r w:rsidR="00FA3AD7" w:rsidRPr="00AC2E9A">
        <w:rPr>
          <w:rFonts w:ascii="Arial" w:hAnsi="Arial" w:cs="Arial"/>
        </w:rPr>
        <w:t>W</w:t>
      </w:r>
      <w:r w:rsidRPr="00AC2E9A">
        <w:rPr>
          <w:rFonts w:ascii="Arial" w:hAnsi="Arial" w:cs="Arial"/>
        </w:rPr>
        <w:t xml:space="preserve">ykonawca powoływał się na zasadach określonych w art. 118 ustawy </w:t>
      </w:r>
      <w:proofErr w:type="spellStart"/>
      <w:r w:rsidRPr="00AC2E9A">
        <w:rPr>
          <w:rFonts w:ascii="Arial" w:hAnsi="Arial" w:cs="Arial"/>
        </w:rPr>
        <w:t>Pzp</w:t>
      </w:r>
      <w:proofErr w:type="spellEnd"/>
      <w:r w:rsidRPr="00AC2E9A">
        <w:rPr>
          <w:rFonts w:ascii="Arial" w:hAnsi="Arial" w:cs="Arial"/>
        </w:rPr>
        <w:t xml:space="preserve"> oraz do</w:t>
      </w:r>
      <w:r w:rsidR="00571711" w:rsidRPr="00AC2E9A">
        <w:rPr>
          <w:rFonts w:ascii="Arial" w:hAnsi="Arial" w:cs="Arial"/>
        </w:rPr>
        <w:t xml:space="preserve"> </w:t>
      </w:r>
      <w:r w:rsidRPr="00AC2E9A">
        <w:rPr>
          <w:rFonts w:ascii="Arial" w:hAnsi="Arial" w:cs="Arial"/>
        </w:rPr>
        <w:t>dalszych podwykonawców.</w:t>
      </w:r>
    </w:p>
    <w:p w:rsidR="00EF463F" w:rsidRPr="00AC2E9A" w:rsidRDefault="00A45459" w:rsidP="00363C0D">
      <w:pPr>
        <w:widowControl w:val="0"/>
        <w:numPr>
          <w:ilvl w:val="0"/>
          <w:numId w:val="34"/>
        </w:numPr>
        <w:spacing w:line="276" w:lineRule="auto"/>
        <w:ind w:left="357" w:hanging="357"/>
        <w:jc w:val="both"/>
        <w:rPr>
          <w:rFonts w:ascii="Arial" w:hAnsi="Arial" w:cs="Arial"/>
        </w:rPr>
      </w:pPr>
      <w:r w:rsidRPr="00AC2E9A">
        <w:rPr>
          <w:rFonts w:ascii="Arial" w:hAnsi="Arial" w:cs="Arial"/>
        </w:rPr>
        <w:t>Postanowienia dotyczące podwykonawcy odnoszą się wprost również do dalszego podwykonawcy oraz umów zawieranych między podwykonawcą i dalszym podwykonawcą lub między dalszymi</w:t>
      </w:r>
      <w:r w:rsidR="00571711" w:rsidRPr="00AC2E9A">
        <w:rPr>
          <w:rFonts w:ascii="Arial" w:hAnsi="Arial" w:cs="Arial"/>
        </w:rPr>
        <w:t xml:space="preserve"> </w:t>
      </w:r>
      <w:r w:rsidRPr="00AC2E9A">
        <w:rPr>
          <w:rFonts w:ascii="Arial" w:hAnsi="Arial" w:cs="Arial"/>
        </w:rPr>
        <w:t>podwykonawcami.</w:t>
      </w:r>
    </w:p>
    <w:p w:rsidR="00CC62AE" w:rsidRPr="00AC2E9A" w:rsidRDefault="00A45459" w:rsidP="00363C0D">
      <w:pPr>
        <w:widowControl w:val="0"/>
        <w:numPr>
          <w:ilvl w:val="0"/>
          <w:numId w:val="34"/>
        </w:numPr>
        <w:spacing w:line="276" w:lineRule="auto"/>
        <w:ind w:left="357" w:hanging="357"/>
        <w:jc w:val="both"/>
        <w:rPr>
          <w:rFonts w:ascii="Arial" w:hAnsi="Arial" w:cs="Arial"/>
        </w:rPr>
      </w:pPr>
      <w:r w:rsidRPr="00AC2E9A">
        <w:rPr>
          <w:rFonts w:ascii="Arial" w:hAnsi="Arial" w:cs="Arial"/>
        </w:rPr>
        <w:t>Wykonawca jest odpowiedzialny za działania lub zaniechania podwykonawcy, jego przedstawicieli lub pracowników, jak za własne działania lub zaniechania. Wykonawca jest zobowiązany do</w:t>
      </w:r>
      <w:r w:rsidR="00EF463F" w:rsidRPr="00AC2E9A">
        <w:rPr>
          <w:rFonts w:ascii="Arial" w:hAnsi="Arial" w:cs="Arial"/>
        </w:rPr>
        <w:t xml:space="preserve"> </w:t>
      </w:r>
      <w:r w:rsidRPr="00AC2E9A">
        <w:rPr>
          <w:rFonts w:ascii="Arial" w:hAnsi="Arial" w:cs="Arial"/>
        </w:rPr>
        <w:t>sprawowania na bieżąco nadzoru nad pracami wykonywanymi przez podwykonawcę i do ich</w:t>
      </w:r>
      <w:r w:rsidR="00EF463F" w:rsidRPr="00AC2E9A">
        <w:rPr>
          <w:rFonts w:ascii="Arial" w:hAnsi="Arial" w:cs="Arial"/>
        </w:rPr>
        <w:t xml:space="preserve"> </w:t>
      </w:r>
      <w:r w:rsidRPr="00AC2E9A">
        <w:rPr>
          <w:rFonts w:ascii="Arial" w:hAnsi="Arial" w:cs="Arial"/>
        </w:rPr>
        <w:t>koordynacji.</w:t>
      </w:r>
    </w:p>
    <w:p w:rsidR="00646762" w:rsidRPr="00AC2E9A" w:rsidRDefault="00A45459" w:rsidP="00363C0D">
      <w:pPr>
        <w:widowControl w:val="0"/>
        <w:numPr>
          <w:ilvl w:val="0"/>
          <w:numId w:val="34"/>
        </w:numPr>
        <w:spacing w:line="276" w:lineRule="auto"/>
        <w:ind w:left="357" w:hanging="357"/>
        <w:jc w:val="both"/>
        <w:rPr>
          <w:rFonts w:ascii="Arial" w:hAnsi="Arial" w:cs="Arial"/>
        </w:rPr>
      </w:pPr>
      <w:r w:rsidRPr="00AC2E9A">
        <w:rPr>
          <w:rFonts w:ascii="Arial" w:hAnsi="Arial" w:cs="Arial"/>
        </w:rPr>
        <w:t xml:space="preserve">W celu powierzenia wykonania części zamówienia podwykonawcy, </w:t>
      </w:r>
      <w:r w:rsidR="006E6971" w:rsidRPr="00AC2E9A">
        <w:rPr>
          <w:rFonts w:ascii="Arial" w:hAnsi="Arial" w:cs="Arial"/>
        </w:rPr>
        <w:t>W</w:t>
      </w:r>
      <w:r w:rsidRPr="00AC2E9A">
        <w:rPr>
          <w:rFonts w:ascii="Arial" w:hAnsi="Arial" w:cs="Arial"/>
        </w:rPr>
        <w:t xml:space="preserve">ykonawca zawiera umowę o podwykonawstwo w rozumieniu art. 7 pkt 27 ustawy </w:t>
      </w:r>
      <w:proofErr w:type="spellStart"/>
      <w:r w:rsidRPr="00AC2E9A">
        <w:rPr>
          <w:rFonts w:ascii="Arial" w:hAnsi="Arial" w:cs="Arial"/>
        </w:rPr>
        <w:t>Pzp</w:t>
      </w:r>
      <w:proofErr w:type="spellEnd"/>
      <w:r w:rsidRPr="00AC2E9A">
        <w:rPr>
          <w:rFonts w:ascii="Arial" w:hAnsi="Arial" w:cs="Arial"/>
        </w:rPr>
        <w:t>.</w:t>
      </w:r>
    </w:p>
    <w:p w:rsidR="00B20D66" w:rsidRPr="00AC2E9A" w:rsidRDefault="00A45459" w:rsidP="00363C0D">
      <w:pPr>
        <w:widowControl w:val="0"/>
        <w:numPr>
          <w:ilvl w:val="0"/>
          <w:numId w:val="34"/>
        </w:numPr>
        <w:spacing w:line="276" w:lineRule="auto"/>
        <w:ind w:left="357" w:hanging="357"/>
        <w:jc w:val="both"/>
        <w:rPr>
          <w:rFonts w:ascii="Arial" w:hAnsi="Arial" w:cs="Arial"/>
        </w:rPr>
      </w:pPr>
      <w:r w:rsidRPr="00AC2E9A">
        <w:rPr>
          <w:rFonts w:ascii="Arial" w:hAnsi="Arial" w:cs="Arial"/>
        </w:rPr>
        <w:t xml:space="preserve">Każdy projekt umowy i umowa o podwykonawstwo musi zawierać postanowienia niesprzeczne z postanowieniami niniejszej umowy oraz będzie zawierać w szczególności: </w:t>
      </w:r>
    </w:p>
    <w:p w:rsidR="00B20D66" w:rsidRPr="00AC2E9A" w:rsidRDefault="00A45459" w:rsidP="00363C0D">
      <w:pPr>
        <w:widowControl w:val="0"/>
        <w:numPr>
          <w:ilvl w:val="0"/>
          <w:numId w:val="35"/>
        </w:numPr>
        <w:spacing w:line="276" w:lineRule="auto"/>
        <w:ind w:left="714" w:hanging="357"/>
        <w:jc w:val="both"/>
        <w:rPr>
          <w:rFonts w:ascii="Arial" w:hAnsi="Arial" w:cs="Arial"/>
        </w:rPr>
      </w:pPr>
      <w:r w:rsidRPr="00AC2E9A">
        <w:rPr>
          <w:rFonts w:ascii="Arial" w:hAnsi="Arial" w:cs="Arial"/>
        </w:rPr>
        <w:t>określenie stron, z tym zastrzeżeniem, że w przypadku, gdy zamówienie publiczne zostało</w:t>
      </w:r>
      <w:r w:rsidR="00444F50" w:rsidRPr="00AC2E9A">
        <w:rPr>
          <w:rFonts w:ascii="Arial" w:hAnsi="Arial" w:cs="Arial"/>
        </w:rPr>
        <w:t xml:space="preserve"> </w:t>
      </w:r>
      <w:r w:rsidRPr="00AC2E9A">
        <w:rPr>
          <w:rFonts w:ascii="Arial" w:hAnsi="Arial" w:cs="Arial"/>
        </w:rPr>
        <w:t>udzielone wykonawcom, którzy wspólnie ubiegali się o jego udzielenie (konsorcjum) i wspólnie wyst</w:t>
      </w:r>
      <w:r w:rsidR="006E6971" w:rsidRPr="00AC2E9A">
        <w:rPr>
          <w:rFonts w:ascii="Arial" w:hAnsi="Arial" w:cs="Arial"/>
        </w:rPr>
        <w:t>ępują w niniejszej umowie jako W</w:t>
      </w:r>
      <w:r w:rsidRPr="00AC2E9A">
        <w:rPr>
          <w:rFonts w:ascii="Arial" w:hAnsi="Arial" w:cs="Arial"/>
        </w:rPr>
        <w:t xml:space="preserve">ykonawca, umowa </w:t>
      </w:r>
      <w:r w:rsidR="00444F50" w:rsidRPr="00AC2E9A">
        <w:rPr>
          <w:rFonts w:ascii="Arial" w:hAnsi="Arial" w:cs="Arial"/>
        </w:rPr>
        <w:br/>
      </w:r>
      <w:r w:rsidRPr="00AC2E9A">
        <w:rPr>
          <w:rFonts w:ascii="Arial" w:hAnsi="Arial" w:cs="Arial"/>
        </w:rPr>
        <w:t>o podwykonawstwo powinna być</w:t>
      </w:r>
      <w:r w:rsidR="00444F50" w:rsidRPr="00AC2E9A">
        <w:rPr>
          <w:rFonts w:ascii="Arial" w:hAnsi="Arial" w:cs="Arial"/>
        </w:rPr>
        <w:t xml:space="preserve"> </w:t>
      </w:r>
      <w:r w:rsidRPr="00AC2E9A">
        <w:rPr>
          <w:rFonts w:ascii="Arial" w:hAnsi="Arial" w:cs="Arial"/>
        </w:rPr>
        <w:t>zawarta z wszystkimi członkami konsorcjum, a nie tylko z jednym lub niektórymi z nich,</w:t>
      </w:r>
    </w:p>
    <w:p w:rsidR="00B20D66" w:rsidRPr="00AC2E9A" w:rsidRDefault="00A45459" w:rsidP="00363C0D">
      <w:pPr>
        <w:widowControl w:val="0"/>
        <w:numPr>
          <w:ilvl w:val="0"/>
          <w:numId w:val="36"/>
        </w:numPr>
        <w:spacing w:line="276" w:lineRule="auto"/>
        <w:ind w:left="714" w:hanging="357"/>
        <w:jc w:val="both"/>
        <w:rPr>
          <w:rFonts w:ascii="Arial" w:hAnsi="Arial" w:cs="Arial"/>
        </w:rPr>
      </w:pPr>
      <w:r w:rsidRPr="00AC2E9A">
        <w:rPr>
          <w:rFonts w:ascii="Arial" w:hAnsi="Arial" w:cs="Arial"/>
        </w:rPr>
        <w:t>zakres robót przewidzianych do wykonania,</w:t>
      </w:r>
    </w:p>
    <w:p w:rsidR="00B20D66" w:rsidRPr="00AC2E9A" w:rsidRDefault="00A45459" w:rsidP="00363C0D">
      <w:pPr>
        <w:widowControl w:val="0"/>
        <w:numPr>
          <w:ilvl w:val="0"/>
          <w:numId w:val="37"/>
        </w:numPr>
        <w:spacing w:line="276" w:lineRule="auto"/>
        <w:ind w:left="714" w:hanging="357"/>
        <w:jc w:val="both"/>
        <w:rPr>
          <w:rFonts w:ascii="Arial" w:hAnsi="Arial" w:cs="Arial"/>
        </w:rPr>
      </w:pPr>
      <w:r w:rsidRPr="00AC2E9A">
        <w:rPr>
          <w:rFonts w:ascii="Arial" w:hAnsi="Arial" w:cs="Arial"/>
        </w:rPr>
        <w:t>termin realizacji robót, który będzie zgodny z terminem wykonania niniejszej umowy,</w:t>
      </w:r>
    </w:p>
    <w:p w:rsidR="00B20D66" w:rsidRPr="00AC2E9A" w:rsidRDefault="00A45459" w:rsidP="00363C0D">
      <w:pPr>
        <w:widowControl w:val="0"/>
        <w:numPr>
          <w:ilvl w:val="0"/>
          <w:numId w:val="38"/>
        </w:numPr>
        <w:spacing w:line="276" w:lineRule="auto"/>
        <w:ind w:left="714" w:hanging="357"/>
        <w:jc w:val="both"/>
        <w:rPr>
          <w:rFonts w:ascii="Arial" w:hAnsi="Arial" w:cs="Arial"/>
        </w:rPr>
      </w:pPr>
      <w:r w:rsidRPr="00AC2E9A">
        <w:rPr>
          <w:rFonts w:ascii="Arial" w:hAnsi="Arial" w:cs="Arial"/>
        </w:rPr>
        <w:t xml:space="preserve">terminy i zasady dokonywania odbioru, </w:t>
      </w:r>
    </w:p>
    <w:p w:rsidR="00B20D66" w:rsidRPr="00AC2E9A" w:rsidRDefault="00A45459" w:rsidP="00363C0D">
      <w:pPr>
        <w:widowControl w:val="0"/>
        <w:numPr>
          <w:ilvl w:val="0"/>
          <w:numId w:val="39"/>
        </w:numPr>
        <w:spacing w:line="276" w:lineRule="auto"/>
        <w:ind w:left="714" w:hanging="357"/>
        <w:jc w:val="both"/>
        <w:rPr>
          <w:rFonts w:ascii="Arial" w:hAnsi="Arial" w:cs="Arial"/>
        </w:rPr>
      </w:pPr>
      <w:r w:rsidRPr="00AC2E9A">
        <w:rPr>
          <w:rFonts w:ascii="Arial" w:hAnsi="Arial" w:cs="Arial"/>
        </w:rPr>
        <w:t>wynagrodzenie i zasady płatności za wykonanie robót, z zastrzeżeniem że nie będzie ono</w:t>
      </w:r>
      <w:r w:rsidR="00444F50" w:rsidRPr="00AC2E9A">
        <w:rPr>
          <w:rFonts w:ascii="Arial" w:hAnsi="Arial" w:cs="Arial"/>
        </w:rPr>
        <w:t xml:space="preserve"> </w:t>
      </w:r>
      <w:r w:rsidRPr="00AC2E9A">
        <w:rPr>
          <w:rFonts w:ascii="Arial" w:hAnsi="Arial" w:cs="Arial"/>
        </w:rPr>
        <w:t xml:space="preserve">wyższe od wynagrodzenia za wykonanie tego samego zakresu robót należnego </w:t>
      </w:r>
      <w:r w:rsidR="00FA3AD7" w:rsidRPr="00AC2E9A">
        <w:rPr>
          <w:rFonts w:ascii="Arial" w:hAnsi="Arial" w:cs="Arial"/>
        </w:rPr>
        <w:t>W</w:t>
      </w:r>
      <w:r w:rsidRPr="00AC2E9A">
        <w:rPr>
          <w:rFonts w:ascii="Arial" w:hAnsi="Arial" w:cs="Arial"/>
        </w:rPr>
        <w:t>ykonawcy</w:t>
      </w:r>
      <w:r w:rsidR="00444F50" w:rsidRPr="00AC2E9A">
        <w:rPr>
          <w:rFonts w:ascii="Arial" w:hAnsi="Arial" w:cs="Arial"/>
        </w:rPr>
        <w:t xml:space="preserve"> </w:t>
      </w:r>
      <w:r w:rsidRPr="00AC2E9A">
        <w:rPr>
          <w:rFonts w:ascii="Arial" w:hAnsi="Arial" w:cs="Arial"/>
        </w:rPr>
        <w:t xml:space="preserve">od </w:t>
      </w:r>
      <w:r w:rsidR="00FA3AD7" w:rsidRPr="00AC2E9A">
        <w:rPr>
          <w:rFonts w:ascii="Arial" w:hAnsi="Arial" w:cs="Arial"/>
        </w:rPr>
        <w:t>Z</w:t>
      </w:r>
      <w:r w:rsidRPr="00AC2E9A">
        <w:rPr>
          <w:rFonts w:ascii="Arial" w:hAnsi="Arial" w:cs="Arial"/>
        </w:rPr>
        <w:t>amawiającego (wynikającego z niniejszej umowy),</w:t>
      </w:r>
    </w:p>
    <w:p w:rsidR="00B20D66" w:rsidRPr="00AC2E9A" w:rsidRDefault="00A45459" w:rsidP="00363C0D">
      <w:pPr>
        <w:widowControl w:val="0"/>
        <w:numPr>
          <w:ilvl w:val="0"/>
          <w:numId w:val="40"/>
        </w:numPr>
        <w:spacing w:line="276" w:lineRule="auto"/>
        <w:ind w:left="714" w:hanging="357"/>
        <w:jc w:val="both"/>
        <w:rPr>
          <w:rFonts w:ascii="Arial" w:hAnsi="Arial" w:cs="Arial"/>
        </w:rPr>
      </w:pPr>
      <w:r w:rsidRPr="00AC2E9A">
        <w:rPr>
          <w:rFonts w:ascii="Arial" w:hAnsi="Arial" w:cs="Arial"/>
        </w:rPr>
        <w:t>wymóg zatrudnienia przez podwykonawcę na podstawie umowy o pracę osób wykonujących</w:t>
      </w:r>
      <w:r w:rsidR="00444F50" w:rsidRPr="00AC2E9A">
        <w:rPr>
          <w:rFonts w:ascii="Arial" w:hAnsi="Arial" w:cs="Arial"/>
        </w:rPr>
        <w:t xml:space="preserve"> </w:t>
      </w:r>
      <w:r w:rsidRPr="00AC2E9A">
        <w:rPr>
          <w:rFonts w:ascii="Arial" w:hAnsi="Arial" w:cs="Arial"/>
        </w:rPr>
        <w:t>czynności, o których mowa w § 14 ust. 1 umowy, obowiązki w zakresie dokumentowania oraz sankcje z tytułu niespełnienia tego wymogu,</w:t>
      </w:r>
    </w:p>
    <w:p w:rsidR="00B20D66" w:rsidRPr="00AC2E9A" w:rsidRDefault="00A45459" w:rsidP="00363C0D">
      <w:pPr>
        <w:widowControl w:val="0"/>
        <w:numPr>
          <w:ilvl w:val="0"/>
          <w:numId w:val="41"/>
        </w:numPr>
        <w:spacing w:line="276" w:lineRule="auto"/>
        <w:ind w:left="714" w:hanging="357"/>
        <w:jc w:val="both"/>
        <w:rPr>
          <w:rFonts w:ascii="Arial" w:hAnsi="Arial" w:cs="Arial"/>
        </w:rPr>
      </w:pPr>
      <w:r w:rsidRPr="00AC2E9A">
        <w:rPr>
          <w:rFonts w:ascii="Arial" w:hAnsi="Arial" w:cs="Arial"/>
        </w:rPr>
        <w:t>wymaganą treść postanowień projektu umowy i umowy o podwykonawstwo zawieranej</w:t>
      </w:r>
      <w:r w:rsidRPr="00AC2E9A">
        <w:rPr>
          <w:rFonts w:ascii="Arial" w:hAnsi="Arial" w:cs="Arial"/>
        </w:rPr>
        <w:br/>
        <w:t>z dalszym podwykonawcą, przy czym nie może ona być mniej korzystna dla dalszego</w:t>
      </w:r>
      <w:r w:rsidR="005617D3" w:rsidRPr="00AC2E9A">
        <w:rPr>
          <w:rFonts w:ascii="Arial" w:hAnsi="Arial" w:cs="Arial"/>
        </w:rPr>
        <w:t xml:space="preserve"> </w:t>
      </w:r>
      <w:r w:rsidRPr="00AC2E9A">
        <w:rPr>
          <w:rFonts w:ascii="Arial" w:hAnsi="Arial" w:cs="Arial"/>
        </w:rPr>
        <w:t>podwykonawcy niż postanowienia niniejszej umowy.</w:t>
      </w:r>
    </w:p>
    <w:p w:rsidR="00CA54D4" w:rsidRPr="00AC2E9A" w:rsidRDefault="00A45459" w:rsidP="00363C0D">
      <w:pPr>
        <w:widowControl w:val="0"/>
        <w:numPr>
          <w:ilvl w:val="0"/>
          <w:numId w:val="42"/>
        </w:numPr>
        <w:spacing w:line="276" w:lineRule="auto"/>
        <w:ind w:left="357" w:hanging="357"/>
        <w:jc w:val="both"/>
        <w:rPr>
          <w:rFonts w:ascii="Arial" w:hAnsi="Arial" w:cs="Arial"/>
        </w:rPr>
      </w:pPr>
      <w:r w:rsidRPr="00AC2E9A">
        <w:rPr>
          <w:rFonts w:ascii="Arial" w:hAnsi="Arial" w:cs="Arial"/>
        </w:rPr>
        <w:lastRenderedPageBreak/>
        <w:t>Wykonawca, podwykonawca lub dalszy podwykonawca zamierzający zawrzeć umowę</w:t>
      </w:r>
      <w:r w:rsidRPr="00AC2E9A">
        <w:rPr>
          <w:rFonts w:ascii="Arial" w:hAnsi="Arial" w:cs="Arial"/>
        </w:rPr>
        <w:br/>
        <w:t>o podwykonawstwo, której przedmiotem jest wykonanie robót budowlanych, je</w:t>
      </w:r>
      <w:r w:rsidR="006E6971" w:rsidRPr="00AC2E9A">
        <w:rPr>
          <w:rFonts w:ascii="Arial" w:hAnsi="Arial" w:cs="Arial"/>
        </w:rPr>
        <w:t>st zobowiązany</w:t>
      </w:r>
      <w:r w:rsidR="00CA54D4" w:rsidRPr="00AC2E9A">
        <w:rPr>
          <w:rFonts w:ascii="Arial" w:hAnsi="Arial" w:cs="Arial"/>
        </w:rPr>
        <w:t xml:space="preserve"> </w:t>
      </w:r>
      <w:r w:rsidR="006E6971" w:rsidRPr="00AC2E9A">
        <w:rPr>
          <w:rFonts w:ascii="Arial" w:hAnsi="Arial" w:cs="Arial"/>
        </w:rPr>
        <w:t>do przedłożenia Z</w:t>
      </w:r>
      <w:r w:rsidRPr="00AC2E9A">
        <w:rPr>
          <w:rFonts w:ascii="Arial" w:hAnsi="Arial" w:cs="Arial"/>
        </w:rPr>
        <w:t>amawiającemu projektu umowy o podwykonawstwo przy czym podwykonawca</w:t>
      </w:r>
      <w:r w:rsidR="00CA54D4" w:rsidRPr="00AC2E9A">
        <w:rPr>
          <w:rFonts w:ascii="Arial" w:hAnsi="Arial" w:cs="Arial"/>
        </w:rPr>
        <w:t xml:space="preserve"> </w:t>
      </w:r>
      <w:r w:rsidRPr="00AC2E9A">
        <w:rPr>
          <w:rFonts w:ascii="Arial" w:hAnsi="Arial" w:cs="Arial"/>
        </w:rPr>
        <w:t>lub dalszy podwykonawca d</w:t>
      </w:r>
      <w:r w:rsidR="006E6971" w:rsidRPr="00AC2E9A">
        <w:rPr>
          <w:rFonts w:ascii="Arial" w:hAnsi="Arial" w:cs="Arial"/>
        </w:rPr>
        <w:t>o projektu umowy dołączy zgodę W</w:t>
      </w:r>
      <w:r w:rsidRPr="00AC2E9A">
        <w:rPr>
          <w:rFonts w:ascii="Arial" w:hAnsi="Arial" w:cs="Arial"/>
        </w:rPr>
        <w:t>ykonawcy na zawarcie umowy</w:t>
      </w:r>
      <w:r w:rsidR="00CA54D4" w:rsidRPr="00AC2E9A">
        <w:rPr>
          <w:rFonts w:ascii="Arial" w:hAnsi="Arial" w:cs="Arial"/>
        </w:rPr>
        <w:t xml:space="preserve"> </w:t>
      </w:r>
      <w:r w:rsidRPr="00AC2E9A">
        <w:rPr>
          <w:rFonts w:ascii="Arial" w:hAnsi="Arial" w:cs="Arial"/>
        </w:rPr>
        <w:t>o podwykonawstwo o treści zgodnej z przedłożonym projektem umowy.</w:t>
      </w:r>
    </w:p>
    <w:p w:rsidR="00CA54D4" w:rsidRPr="00AC2E9A" w:rsidRDefault="00A45459" w:rsidP="00363C0D">
      <w:pPr>
        <w:widowControl w:val="0"/>
        <w:numPr>
          <w:ilvl w:val="0"/>
          <w:numId w:val="42"/>
        </w:numPr>
        <w:spacing w:line="276" w:lineRule="auto"/>
        <w:ind w:left="357" w:hanging="357"/>
        <w:jc w:val="both"/>
        <w:rPr>
          <w:rFonts w:ascii="Arial" w:hAnsi="Arial" w:cs="Arial"/>
        </w:rPr>
      </w:pPr>
      <w:r w:rsidRPr="00AC2E9A">
        <w:rPr>
          <w:rFonts w:ascii="Arial" w:hAnsi="Arial" w:cs="Arial"/>
        </w:rPr>
        <w:t xml:space="preserve">Zamawiający w terminie </w:t>
      </w:r>
      <w:r w:rsidR="00850162" w:rsidRPr="00AC2E9A">
        <w:rPr>
          <w:rFonts w:ascii="Arial" w:hAnsi="Arial" w:cs="Arial"/>
        </w:rPr>
        <w:t>5</w:t>
      </w:r>
      <w:r w:rsidRPr="00AC2E9A">
        <w:rPr>
          <w:rFonts w:ascii="Arial" w:hAnsi="Arial" w:cs="Arial"/>
        </w:rPr>
        <w:t xml:space="preserve"> dni od otrzymania od </w:t>
      </w:r>
      <w:r w:rsidR="006E6971" w:rsidRPr="00AC2E9A">
        <w:rPr>
          <w:rFonts w:ascii="Arial" w:hAnsi="Arial" w:cs="Arial"/>
        </w:rPr>
        <w:t>W</w:t>
      </w:r>
      <w:r w:rsidRPr="00AC2E9A">
        <w:rPr>
          <w:rFonts w:ascii="Arial" w:hAnsi="Arial" w:cs="Arial"/>
        </w:rPr>
        <w:t>ykonawcy projektu umowy</w:t>
      </w:r>
      <w:r w:rsidRPr="00AC2E9A">
        <w:rPr>
          <w:rFonts w:ascii="Arial" w:hAnsi="Arial" w:cs="Arial"/>
        </w:rPr>
        <w:br/>
        <w:t>o podwykonawstwo, może wnieść do niej pisemne zastrzeżenia. Jeżeli tego nie uczyni, oznaczać to będzie akceptację projektu umowy przez Zamawiającego.</w:t>
      </w:r>
    </w:p>
    <w:p w:rsidR="00CB69C7" w:rsidRPr="00AC2E9A" w:rsidRDefault="00A45459" w:rsidP="00363C0D">
      <w:pPr>
        <w:widowControl w:val="0"/>
        <w:numPr>
          <w:ilvl w:val="0"/>
          <w:numId w:val="42"/>
        </w:numPr>
        <w:spacing w:line="276" w:lineRule="auto"/>
        <w:ind w:left="357" w:hanging="357"/>
        <w:jc w:val="both"/>
        <w:rPr>
          <w:rFonts w:ascii="Arial" w:hAnsi="Arial" w:cs="Arial"/>
        </w:rPr>
      </w:pPr>
      <w:r w:rsidRPr="00AC2E9A">
        <w:rPr>
          <w:rFonts w:ascii="Arial" w:hAnsi="Arial" w:cs="Arial"/>
        </w:rPr>
        <w:t xml:space="preserve">W przypadku zgłoszenia przez Zamawiającego zastrzeżeń do projektu umowy o podwykonawstwo, </w:t>
      </w:r>
      <w:r w:rsidR="006E6971" w:rsidRPr="00AC2E9A">
        <w:rPr>
          <w:rFonts w:ascii="Arial" w:hAnsi="Arial" w:cs="Arial"/>
        </w:rPr>
        <w:t>W</w:t>
      </w:r>
      <w:r w:rsidRPr="00AC2E9A">
        <w:rPr>
          <w:rFonts w:ascii="Arial" w:hAnsi="Arial" w:cs="Arial"/>
        </w:rPr>
        <w:t>ykonawca, podwykonawca lub dalszy podwykonawca może przedłożyć zmieniony projekt umowy</w:t>
      </w:r>
      <w:r w:rsidR="00CA54D4" w:rsidRPr="00AC2E9A">
        <w:rPr>
          <w:rFonts w:ascii="Arial" w:hAnsi="Arial" w:cs="Arial"/>
        </w:rPr>
        <w:t xml:space="preserve"> </w:t>
      </w:r>
      <w:r w:rsidRPr="00AC2E9A">
        <w:rPr>
          <w:rFonts w:ascii="Arial" w:hAnsi="Arial" w:cs="Arial"/>
        </w:rPr>
        <w:t>o podwykonawstwo, uwzględniający w całości zastrzeżenia Zamawiającego. W takim przypadku</w:t>
      </w:r>
      <w:r w:rsidR="00CA54D4" w:rsidRPr="00AC2E9A">
        <w:rPr>
          <w:rFonts w:ascii="Arial" w:hAnsi="Arial" w:cs="Arial"/>
        </w:rPr>
        <w:t xml:space="preserve"> </w:t>
      </w:r>
      <w:r w:rsidRPr="00AC2E9A">
        <w:rPr>
          <w:rFonts w:ascii="Arial" w:hAnsi="Arial" w:cs="Arial"/>
        </w:rPr>
        <w:t xml:space="preserve">termin </w:t>
      </w:r>
      <w:r w:rsidR="006E6971" w:rsidRPr="00AC2E9A">
        <w:rPr>
          <w:rFonts w:ascii="Arial" w:hAnsi="Arial" w:cs="Arial"/>
        </w:rPr>
        <w:t>do zgłoszenia zastrzeżeń przez Z</w:t>
      </w:r>
      <w:r w:rsidRPr="00AC2E9A">
        <w:rPr>
          <w:rFonts w:ascii="Arial" w:hAnsi="Arial" w:cs="Arial"/>
        </w:rPr>
        <w:t xml:space="preserve">amawiającego, o którym mowa w § 13 ust. </w:t>
      </w:r>
      <w:r w:rsidR="00850162" w:rsidRPr="00AC2E9A">
        <w:rPr>
          <w:rFonts w:ascii="Arial" w:hAnsi="Arial" w:cs="Arial"/>
        </w:rPr>
        <w:t>11</w:t>
      </w:r>
      <w:r w:rsidRPr="00AC2E9A">
        <w:rPr>
          <w:rFonts w:ascii="Arial" w:hAnsi="Arial" w:cs="Arial"/>
        </w:rPr>
        <w:t xml:space="preserve"> umowy,</w:t>
      </w:r>
      <w:r w:rsidR="00CA54D4" w:rsidRPr="00AC2E9A">
        <w:rPr>
          <w:rFonts w:ascii="Arial" w:hAnsi="Arial" w:cs="Arial"/>
        </w:rPr>
        <w:t xml:space="preserve"> </w:t>
      </w:r>
      <w:r w:rsidRPr="00AC2E9A">
        <w:rPr>
          <w:rFonts w:ascii="Arial" w:hAnsi="Arial" w:cs="Arial"/>
        </w:rPr>
        <w:t>rozpoczyna bieg na nowo.</w:t>
      </w:r>
    </w:p>
    <w:p w:rsidR="00CB69C7" w:rsidRPr="00AC2E9A" w:rsidRDefault="00A45459" w:rsidP="00363C0D">
      <w:pPr>
        <w:widowControl w:val="0"/>
        <w:numPr>
          <w:ilvl w:val="0"/>
          <w:numId w:val="42"/>
        </w:numPr>
        <w:spacing w:line="276" w:lineRule="auto"/>
        <w:ind w:left="357" w:hanging="357"/>
        <w:jc w:val="both"/>
        <w:rPr>
          <w:rFonts w:ascii="Arial" w:hAnsi="Arial" w:cs="Arial"/>
        </w:rPr>
      </w:pPr>
      <w:r w:rsidRPr="00AC2E9A">
        <w:rPr>
          <w:rFonts w:ascii="Arial" w:hAnsi="Arial" w:cs="Arial"/>
        </w:rPr>
        <w:t>Wykonawca, podwykonawca lub dalszy podwykonawca jest zobowiązany przedłożyć</w:t>
      </w:r>
      <w:r w:rsidR="005617D3" w:rsidRPr="00AC2E9A">
        <w:rPr>
          <w:rFonts w:ascii="Arial" w:hAnsi="Arial" w:cs="Arial"/>
        </w:rPr>
        <w:t xml:space="preserve"> </w:t>
      </w:r>
      <w:r w:rsidRPr="00AC2E9A">
        <w:rPr>
          <w:rFonts w:ascii="Arial" w:hAnsi="Arial" w:cs="Arial"/>
        </w:rPr>
        <w:t>Zamawiającemu, poświadczoną przez przedkładającego za zgodność z oryginałem, kopię zawartej umowy o podwykonawstwo o treści zgodnej z zaakceptowanym uprzednio przez Zamawiającego projektem, w terminie do 7 dni od daty jej zawarcia.</w:t>
      </w:r>
    </w:p>
    <w:p w:rsidR="00CB69C7" w:rsidRPr="00AC2E9A" w:rsidRDefault="00A45459" w:rsidP="00363C0D">
      <w:pPr>
        <w:widowControl w:val="0"/>
        <w:numPr>
          <w:ilvl w:val="0"/>
          <w:numId w:val="42"/>
        </w:numPr>
        <w:spacing w:line="276" w:lineRule="auto"/>
        <w:ind w:left="357" w:hanging="357"/>
        <w:jc w:val="both"/>
        <w:rPr>
          <w:rFonts w:ascii="Arial" w:hAnsi="Arial" w:cs="Arial"/>
        </w:rPr>
      </w:pPr>
      <w:r w:rsidRPr="00AC2E9A">
        <w:rPr>
          <w:rFonts w:ascii="Arial" w:hAnsi="Arial" w:cs="Arial"/>
        </w:rPr>
        <w:t xml:space="preserve">Zamawiający w terminie do </w:t>
      </w:r>
      <w:r w:rsidR="00850162" w:rsidRPr="00AC2E9A">
        <w:rPr>
          <w:rFonts w:ascii="Arial" w:hAnsi="Arial" w:cs="Arial"/>
        </w:rPr>
        <w:t>5</w:t>
      </w:r>
      <w:r w:rsidRPr="00AC2E9A">
        <w:rPr>
          <w:rFonts w:ascii="Arial" w:hAnsi="Arial" w:cs="Arial"/>
        </w:rPr>
        <w:t xml:space="preserve"> dni od doręczenia mu kopii umowy o podwykonawstwo może zgłosić sprzeciw do treści tej umowy. Jeżeli tego nie uczyni, oznaczać to będzie akceptację umow</w:t>
      </w:r>
      <w:r w:rsidR="00850162" w:rsidRPr="00AC2E9A">
        <w:rPr>
          <w:rFonts w:ascii="Arial" w:hAnsi="Arial" w:cs="Arial"/>
        </w:rPr>
        <w:t>y</w:t>
      </w:r>
      <w:r w:rsidR="00CB69C7" w:rsidRPr="00AC2E9A">
        <w:rPr>
          <w:rFonts w:ascii="Arial" w:hAnsi="Arial" w:cs="Arial"/>
        </w:rPr>
        <w:t xml:space="preserve"> </w:t>
      </w:r>
      <w:r w:rsidR="00850162" w:rsidRPr="00AC2E9A">
        <w:rPr>
          <w:rFonts w:ascii="Arial" w:hAnsi="Arial" w:cs="Arial"/>
        </w:rPr>
        <w:t>o podwykonawstwo.</w:t>
      </w:r>
    </w:p>
    <w:p w:rsidR="00B20D66" w:rsidRPr="00AC2E9A" w:rsidRDefault="00A45459" w:rsidP="00363C0D">
      <w:pPr>
        <w:widowControl w:val="0"/>
        <w:numPr>
          <w:ilvl w:val="0"/>
          <w:numId w:val="42"/>
        </w:numPr>
        <w:spacing w:line="276" w:lineRule="auto"/>
        <w:ind w:left="357" w:hanging="357"/>
        <w:jc w:val="both"/>
        <w:rPr>
          <w:rFonts w:ascii="Arial" w:hAnsi="Arial" w:cs="Arial"/>
        </w:rPr>
      </w:pPr>
      <w:r w:rsidRPr="00AC2E9A">
        <w:rPr>
          <w:rFonts w:ascii="Arial" w:hAnsi="Arial" w:cs="Arial"/>
        </w:rPr>
        <w:t xml:space="preserve">Zamawiający jest uprawniony do zgłaszania pisemnych zastrzeżeń do projektu umowy </w:t>
      </w:r>
      <w:r w:rsidR="005617D3" w:rsidRPr="00AC2E9A">
        <w:rPr>
          <w:rFonts w:ascii="Arial" w:hAnsi="Arial" w:cs="Arial"/>
        </w:rPr>
        <w:br/>
      </w:r>
      <w:r w:rsidRPr="00AC2E9A">
        <w:rPr>
          <w:rFonts w:ascii="Arial" w:hAnsi="Arial" w:cs="Arial"/>
        </w:rPr>
        <w:t xml:space="preserve">o podwykonawstwo lub sprzeciwu do umowy o podwykonawstwo, w szczególności gdy: </w:t>
      </w:r>
    </w:p>
    <w:p w:rsidR="00B20D66" w:rsidRPr="00AC2E9A" w:rsidRDefault="00A45459" w:rsidP="00363C0D">
      <w:pPr>
        <w:widowControl w:val="0"/>
        <w:numPr>
          <w:ilvl w:val="0"/>
          <w:numId w:val="43"/>
        </w:numPr>
        <w:spacing w:line="276" w:lineRule="auto"/>
        <w:ind w:left="714" w:hanging="357"/>
        <w:jc w:val="both"/>
        <w:rPr>
          <w:rFonts w:ascii="Arial" w:hAnsi="Arial" w:cs="Arial"/>
        </w:rPr>
      </w:pPr>
      <w:r w:rsidRPr="00AC2E9A">
        <w:rPr>
          <w:rFonts w:ascii="Arial" w:hAnsi="Arial" w:cs="Arial"/>
        </w:rPr>
        <w:t>nie będzie spełniała wymagań określonych w dokumentach zamówienia,</w:t>
      </w:r>
    </w:p>
    <w:p w:rsidR="00B20D66" w:rsidRPr="00AC2E9A" w:rsidRDefault="00A45459" w:rsidP="00363C0D">
      <w:pPr>
        <w:widowControl w:val="0"/>
        <w:numPr>
          <w:ilvl w:val="0"/>
          <w:numId w:val="44"/>
        </w:numPr>
        <w:spacing w:line="276" w:lineRule="auto"/>
        <w:ind w:left="714" w:hanging="357"/>
        <w:jc w:val="both"/>
        <w:rPr>
          <w:rFonts w:ascii="Arial" w:hAnsi="Arial" w:cs="Arial"/>
        </w:rPr>
      </w:pPr>
      <w:r w:rsidRPr="00AC2E9A">
        <w:rPr>
          <w:rFonts w:ascii="Arial" w:hAnsi="Arial" w:cs="Arial"/>
        </w:rPr>
        <w:t>będzie przewidywała termin zapłaty wynagrodzenia dłuższy niż 30 dni od dnia doręczenia</w:t>
      </w:r>
      <w:r w:rsidR="00CB69C7" w:rsidRPr="00AC2E9A">
        <w:rPr>
          <w:rFonts w:ascii="Arial" w:hAnsi="Arial" w:cs="Arial"/>
        </w:rPr>
        <w:t xml:space="preserve"> </w:t>
      </w:r>
      <w:r w:rsidR="006E6971" w:rsidRPr="00AC2E9A">
        <w:rPr>
          <w:rFonts w:ascii="Arial" w:hAnsi="Arial" w:cs="Arial"/>
        </w:rPr>
        <w:t>W</w:t>
      </w:r>
      <w:r w:rsidRPr="00AC2E9A">
        <w:rPr>
          <w:rFonts w:ascii="Arial" w:hAnsi="Arial" w:cs="Arial"/>
        </w:rPr>
        <w:t>ykonawcy, podwykonawcy lub dalszemu podwykonawcy faktury lub rachunku,</w:t>
      </w:r>
      <w:r w:rsidR="00CB69C7" w:rsidRPr="00AC2E9A">
        <w:rPr>
          <w:rFonts w:ascii="Arial" w:hAnsi="Arial" w:cs="Arial"/>
        </w:rPr>
        <w:t xml:space="preserve"> </w:t>
      </w:r>
      <w:r w:rsidRPr="00AC2E9A">
        <w:rPr>
          <w:rFonts w:ascii="Arial" w:hAnsi="Arial" w:cs="Arial"/>
        </w:rPr>
        <w:t>potwierdzających wykonanie zleconego świadczenia,</w:t>
      </w:r>
    </w:p>
    <w:p w:rsidR="00CB69C7" w:rsidRPr="00AC2E9A" w:rsidRDefault="00A45459" w:rsidP="00363C0D">
      <w:pPr>
        <w:widowControl w:val="0"/>
        <w:numPr>
          <w:ilvl w:val="0"/>
          <w:numId w:val="45"/>
        </w:numPr>
        <w:spacing w:line="276" w:lineRule="auto"/>
        <w:ind w:left="714" w:hanging="357"/>
        <w:jc w:val="both"/>
        <w:rPr>
          <w:rFonts w:ascii="Arial" w:hAnsi="Arial" w:cs="Arial"/>
        </w:rPr>
      </w:pPr>
      <w:r w:rsidRPr="00AC2E9A">
        <w:rPr>
          <w:rFonts w:ascii="Arial" w:hAnsi="Arial" w:cs="Arial"/>
        </w:rPr>
        <w:t>będzie zawierała zapisy uzależniające dokonanie zapłaty na rzecz podwykonawcy od odbioru</w:t>
      </w:r>
      <w:r w:rsidR="00CB69C7" w:rsidRPr="00AC2E9A">
        <w:rPr>
          <w:rFonts w:ascii="Arial" w:hAnsi="Arial" w:cs="Arial"/>
        </w:rPr>
        <w:t xml:space="preserve"> </w:t>
      </w:r>
      <w:r w:rsidRPr="00AC2E9A">
        <w:rPr>
          <w:rFonts w:ascii="Arial" w:hAnsi="Arial" w:cs="Arial"/>
        </w:rPr>
        <w:t xml:space="preserve">robót przez </w:t>
      </w:r>
      <w:r w:rsidR="00845AE0" w:rsidRPr="00AC2E9A">
        <w:rPr>
          <w:rFonts w:ascii="Arial" w:hAnsi="Arial" w:cs="Arial"/>
        </w:rPr>
        <w:t>Z</w:t>
      </w:r>
      <w:r w:rsidRPr="00AC2E9A">
        <w:rPr>
          <w:rFonts w:ascii="Arial" w:hAnsi="Arial" w:cs="Arial"/>
        </w:rPr>
        <w:t>amawiającego lub od zapłaty należności Wykonawcy przez Zamawiającego,</w:t>
      </w:r>
    </w:p>
    <w:p w:rsidR="00B20D66" w:rsidRPr="00AC2E9A" w:rsidRDefault="00A45459" w:rsidP="00363C0D">
      <w:pPr>
        <w:widowControl w:val="0"/>
        <w:numPr>
          <w:ilvl w:val="0"/>
          <w:numId w:val="45"/>
        </w:numPr>
        <w:spacing w:line="276" w:lineRule="auto"/>
        <w:ind w:left="714" w:hanging="357"/>
        <w:jc w:val="both"/>
        <w:rPr>
          <w:rFonts w:ascii="Arial" w:hAnsi="Arial" w:cs="Arial"/>
        </w:rPr>
      </w:pPr>
      <w:r w:rsidRPr="00AC2E9A">
        <w:rPr>
          <w:rFonts w:ascii="Arial" w:hAnsi="Arial" w:cs="Arial"/>
        </w:rPr>
        <w:t>nie będzie zawierała uregulowań dotyczących zawierania umów na roboty budowlane</w:t>
      </w:r>
      <w:r w:rsidR="005617D3" w:rsidRPr="00AC2E9A">
        <w:rPr>
          <w:rFonts w:ascii="Arial" w:hAnsi="Arial" w:cs="Arial"/>
        </w:rPr>
        <w:t xml:space="preserve"> </w:t>
      </w:r>
      <w:r w:rsidRPr="00AC2E9A">
        <w:rPr>
          <w:rFonts w:ascii="Arial" w:hAnsi="Arial" w:cs="Arial"/>
        </w:rPr>
        <w:t>z dalszymi podwykonawcami w szczególności zapisów warunkujących podpisanie tych umów od zgody Wykonawcy i od akceptacji Zamawiającego,</w:t>
      </w:r>
    </w:p>
    <w:p w:rsidR="00B20D66" w:rsidRPr="00AC2E9A" w:rsidRDefault="00A45459" w:rsidP="00363C0D">
      <w:pPr>
        <w:widowControl w:val="0"/>
        <w:numPr>
          <w:ilvl w:val="0"/>
          <w:numId w:val="46"/>
        </w:numPr>
        <w:spacing w:line="276" w:lineRule="auto"/>
        <w:ind w:left="714" w:hanging="357"/>
        <w:jc w:val="both"/>
        <w:rPr>
          <w:rFonts w:ascii="Arial" w:hAnsi="Arial" w:cs="Arial"/>
        </w:rPr>
      </w:pPr>
      <w:r w:rsidRPr="00AC2E9A">
        <w:rPr>
          <w:rFonts w:ascii="Arial" w:hAnsi="Arial" w:cs="Arial"/>
        </w:rPr>
        <w:t xml:space="preserve">będzie zawierać postanowienia, które w ocenie </w:t>
      </w:r>
      <w:r w:rsidR="00845AE0" w:rsidRPr="00AC2E9A">
        <w:rPr>
          <w:rFonts w:ascii="Arial" w:hAnsi="Arial" w:cs="Arial"/>
        </w:rPr>
        <w:t>Z</w:t>
      </w:r>
      <w:r w:rsidRPr="00AC2E9A">
        <w:rPr>
          <w:rFonts w:ascii="Arial" w:hAnsi="Arial" w:cs="Arial"/>
        </w:rPr>
        <w:t>amawiającego będą mogły utrudniać</w:t>
      </w:r>
      <w:r w:rsidR="005617D3" w:rsidRPr="00AC2E9A">
        <w:rPr>
          <w:rFonts w:ascii="Arial" w:hAnsi="Arial" w:cs="Arial"/>
        </w:rPr>
        <w:t xml:space="preserve"> </w:t>
      </w:r>
      <w:r w:rsidRPr="00AC2E9A">
        <w:rPr>
          <w:rFonts w:ascii="Arial" w:hAnsi="Arial" w:cs="Arial"/>
        </w:rPr>
        <w:t>lub uniemożliwiać prawidłową lub terminową realizację niniejszej umowy, zgodnie z jej treścią,</w:t>
      </w:r>
    </w:p>
    <w:p w:rsidR="00B20D66" w:rsidRPr="00AC2E9A" w:rsidRDefault="00A45459" w:rsidP="00363C0D">
      <w:pPr>
        <w:widowControl w:val="0"/>
        <w:numPr>
          <w:ilvl w:val="0"/>
          <w:numId w:val="47"/>
        </w:numPr>
        <w:spacing w:line="276" w:lineRule="auto"/>
        <w:ind w:left="714" w:hanging="357"/>
        <w:jc w:val="both"/>
        <w:rPr>
          <w:rFonts w:ascii="Arial" w:hAnsi="Arial" w:cs="Arial"/>
        </w:rPr>
      </w:pPr>
      <w:r w:rsidRPr="00AC2E9A">
        <w:rPr>
          <w:rFonts w:ascii="Arial" w:hAnsi="Arial" w:cs="Arial"/>
        </w:rPr>
        <w:t xml:space="preserve">będzie zawierała postanowienia niezgodne z art. 463 ustawy </w:t>
      </w:r>
      <w:proofErr w:type="spellStart"/>
      <w:r w:rsidRPr="00AC2E9A">
        <w:rPr>
          <w:rFonts w:ascii="Arial" w:hAnsi="Arial" w:cs="Arial"/>
        </w:rPr>
        <w:t>Pzp</w:t>
      </w:r>
      <w:proofErr w:type="spellEnd"/>
      <w:r w:rsidRPr="00AC2E9A">
        <w:rPr>
          <w:rFonts w:ascii="Arial" w:hAnsi="Arial" w:cs="Arial"/>
        </w:rPr>
        <w:t xml:space="preserve"> </w:t>
      </w:r>
      <w:r w:rsidR="00785C95" w:rsidRPr="00AC2E9A">
        <w:rPr>
          <w:rFonts w:ascii="Arial" w:hAnsi="Arial" w:cs="Arial"/>
        </w:rPr>
        <w:t>tj.</w:t>
      </w:r>
      <w:r w:rsidRPr="00AC2E9A">
        <w:rPr>
          <w:rFonts w:ascii="Arial" w:hAnsi="Arial" w:cs="Arial"/>
        </w:rPr>
        <w:t xml:space="preserve"> postanowienia</w:t>
      </w:r>
      <w:r w:rsidR="005617D3" w:rsidRPr="00AC2E9A">
        <w:rPr>
          <w:rFonts w:ascii="Arial" w:hAnsi="Arial" w:cs="Arial"/>
        </w:rPr>
        <w:t xml:space="preserve"> </w:t>
      </w:r>
      <w:r w:rsidRPr="00AC2E9A">
        <w:rPr>
          <w:rFonts w:ascii="Arial" w:hAnsi="Arial" w:cs="Arial"/>
        </w:rPr>
        <w:t>kształtujące prawa i obowiązki podwykonawcy, w zakresie kar umownych oraz postanowień</w:t>
      </w:r>
      <w:r w:rsidR="00CB69C7" w:rsidRPr="00AC2E9A">
        <w:rPr>
          <w:rFonts w:ascii="Arial" w:hAnsi="Arial" w:cs="Arial"/>
        </w:rPr>
        <w:t xml:space="preserve"> </w:t>
      </w:r>
      <w:r w:rsidRPr="00AC2E9A">
        <w:rPr>
          <w:rFonts w:ascii="Arial" w:hAnsi="Arial" w:cs="Arial"/>
        </w:rPr>
        <w:t>dotyczących warunków wypłaty wynagrodzenia, w sposób dla niego mniej korzystny niż prawa</w:t>
      </w:r>
      <w:r w:rsidR="00CB69C7" w:rsidRPr="00AC2E9A">
        <w:rPr>
          <w:rFonts w:ascii="Arial" w:hAnsi="Arial" w:cs="Arial"/>
        </w:rPr>
        <w:t xml:space="preserve"> </w:t>
      </w:r>
      <w:r w:rsidRPr="00AC2E9A">
        <w:rPr>
          <w:rFonts w:ascii="Arial" w:hAnsi="Arial" w:cs="Arial"/>
        </w:rPr>
        <w:t xml:space="preserve">i obowiązki </w:t>
      </w:r>
      <w:r w:rsidR="00845AE0" w:rsidRPr="00AC2E9A">
        <w:rPr>
          <w:rFonts w:ascii="Arial" w:hAnsi="Arial" w:cs="Arial"/>
        </w:rPr>
        <w:t>W</w:t>
      </w:r>
      <w:r w:rsidRPr="00AC2E9A">
        <w:rPr>
          <w:rFonts w:ascii="Arial" w:hAnsi="Arial" w:cs="Arial"/>
        </w:rPr>
        <w:t>ykonawcy, ukształtowane postanowieniami niniejszej umowy.</w:t>
      </w:r>
    </w:p>
    <w:p w:rsidR="00B20D66" w:rsidRPr="00AC2E9A" w:rsidRDefault="00A45459" w:rsidP="00363C0D">
      <w:pPr>
        <w:widowControl w:val="0"/>
        <w:numPr>
          <w:ilvl w:val="0"/>
          <w:numId w:val="48"/>
        </w:numPr>
        <w:spacing w:line="276" w:lineRule="auto"/>
        <w:ind w:left="357" w:hanging="357"/>
        <w:jc w:val="both"/>
        <w:rPr>
          <w:rFonts w:ascii="Arial" w:hAnsi="Arial" w:cs="Arial"/>
        </w:rPr>
      </w:pPr>
      <w:r w:rsidRPr="00AC2E9A">
        <w:rPr>
          <w:rFonts w:ascii="Arial" w:hAnsi="Arial" w:cs="Arial"/>
        </w:rPr>
        <w:t>Uregulowania niniejszego paragrafu obowiązują także przy zmianach projektów umów</w:t>
      </w:r>
      <w:r w:rsidRPr="00AC2E9A">
        <w:rPr>
          <w:rFonts w:ascii="Arial" w:hAnsi="Arial" w:cs="Arial"/>
        </w:rPr>
        <w:br/>
        <w:t xml:space="preserve">o podwykonawstwo jak i zmianach umów o podwykonawstwo. </w:t>
      </w:r>
    </w:p>
    <w:p w:rsidR="00B20D66" w:rsidRPr="00AC2E9A" w:rsidRDefault="00A45459" w:rsidP="00363C0D">
      <w:pPr>
        <w:widowControl w:val="0"/>
        <w:numPr>
          <w:ilvl w:val="0"/>
          <w:numId w:val="49"/>
        </w:numPr>
        <w:spacing w:line="276" w:lineRule="auto"/>
        <w:ind w:left="357" w:hanging="357"/>
        <w:jc w:val="both"/>
        <w:rPr>
          <w:rFonts w:ascii="Arial" w:hAnsi="Arial" w:cs="Arial"/>
        </w:rPr>
      </w:pPr>
      <w:r w:rsidRPr="00AC2E9A">
        <w:rPr>
          <w:rFonts w:ascii="Arial" w:hAnsi="Arial" w:cs="Arial"/>
        </w:rPr>
        <w:t>Strony umowy stwierdzają, iż w przypadku zgłoszenia sprzeciwu lub zastrzeżeń przez</w:t>
      </w:r>
      <w:r w:rsidR="005617D3" w:rsidRPr="00AC2E9A">
        <w:rPr>
          <w:rFonts w:ascii="Arial" w:hAnsi="Arial" w:cs="Arial"/>
        </w:rPr>
        <w:t xml:space="preserve"> </w:t>
      </w:r>
      <w:r w:rsidRPr="00AC2E9A">
        <w:rPr>
          <w:rFonts w:ascii="Arial" w:hAnsi="Arial" w:cs="Arial"/>
        </w:rPr>
        <w:t xml:space="preserve">Zamawiającego, wyłączona jest odpowiedzialność solidarna </w:t>
      </w:r>
      <w:r w:rsidR="00845AE0" w:rsidRPr="00AC2E9A">
        <w:rPr>
          <w:rFonts w:ascii="Arial" w:hAnsi="Arial" w:cs="Arial"/>
        </w:rPr>
        <w:t>Z</w:t>
      </w:r>
      <w:r w:rsidRPr="00AC2E9A">
        <w:rPr>
          <w:rFonts w:ascii="Arial" w:hAnsi="Arial" w:cs="Arial"/>
        </w:rPr>
        <w:t xml:space="preserve">amawiającego </w:t>
      </w:r>
      <w:r w:rsidR="00EE787F" w:rsidRPr="00AC2E9A">
        <w:rPr>
          <w:rFonts w:ascii="Arial" w:hAnsi="Arial" w:cs="Arial"/>
        </w:rPr>
        <w:br/>
      </w:r>
      <w:r w:rsidRPr="00AC2E9A">
        <w:rPr>
          <w:rFonts w:ascii="Arial" w:hAnsi="Arial" w:cs="Arial"/>
        </w:rPr>
        <w:t xml:space="preserve">z </w:t>
      </w:r>
      <w:r w:rsidR="00845AE0" w:rsidRPr="00AC2E9A">
        <w:rPr>
          <w:rFonts w:ascii="Arial" w:hAnsi="Arial" w:cs="Arial"/>
        </w:rPr>
        <w:t>W</w:t>
      </w:r>
      <w:r w:rsidRPr="00AC2E9A">
        <w:rPr>
          <w:rFonts w:ascii="Arial" w:hAnsi="Arial" w:cs="Arial"/>
        </w:rPr>
        <w:t>ykonawcą za</w:t>
      </w:r>
      <w:r w:rsidR="00EE787F" w:rsidRPr="00AC2E9A">
        <w:rPr>
          <w:rFonts w:ascii="Arial" w:hAnsi="Arial" w:cs="Arial"/>
        </w:rPr>
        <w:t xml:space="preserve"> </w:t>
      </w:r>
      <w:r w:rsidRPr="00AC2E9A">
        <w:rPr>
          <w:rFonts w:ascii="Arial" w:hAnsi="Arial" w:cs="Arial"/>
        </w:rPr>
        <w:t>zapłatę wymaganego wynagrodzenia, przysługującego podwykonawcy lub dalszemu</w:t>
      </w:r>
      <w:r w:rsidR="00EE787F" w:rsidRPr="00AC2E9A">
        <w:rPr>
          <w:rFonts w:ascii="Arial" w:hAnsi="Arial" w:cs="Arial"/>
        </w:rPr>
        <w:t xml:space="preserve"> </w:t>
      </w:r>
      <w:r w:rsidRPr="00AC2E9A">
        <w:rPr>
          <w:rFonts w:ascii="Arial" w:hAnsi="Arial" w:cs="Arial"/>
        </w:rPr>
        <w:t xml:space="preserve">podwykonawcy za wykonanie czynności przewidzianych niniejszą umową. </w:t>
      </w:r>
    </w:p>
    <w:p w:rsidR="00B20D66" w:rsidRPr="00AC2E9A" w:rsidRDefault="00A45459" w:rsidP="00363C0D">
      <w:pPr>
        <w:widowControl w:val="0"/>
        <w:numPr>
          <w:ilvl w:val="0"/>
          <w:numId w:val="50"/>
        </w:numPr>
        <w:spacing w:line="276" w:lineRule="auto"/>
        <w:ind w:left="357" w:hanging="357"/>
        <w:jc w:val="both"/>
        <w:rPr>
          <w:rFonts w:ascii="Arial" w:hAnsi="Arial" w:cs="Arial"/>
        </w:rPr>
      </w:pPr>
      <w:r w:rsidRPr="00AC2E9A">
        <w:rPr>
          <w:rFonts w:ascii="Arial" w:hAnsi="Arial" w:cs="Arial"/>
        </w:rPr>
        <w:t xml:space="preserve">Wykonawca, podwykonawca, dalszy podwykonawca zamówienia na roboty budowlane </w:t>
      </w:r>
      <w:r w:rsidRPr="00AC2E9A">
        <w:rPr>
          <w:rFonts w:ascii="Arial" w:hAnsi="Arial" w:cs="Arial"/>
        </w:rPr>
        <w:lastRenderedPageBreak/>
        <w:t>przedkłada Zamawiającemu poświadczoną za zgodność z oryginałem kopię zawartej umowy</w:t>
      </w:r>
      <w:r w:rsidR="00EE787F" w:rsidRPr="00AC2E9A">
        <w:rPr>
          <w:rFonts w:ascii="Arial" w:hAnsi="Arial" w:cs="Arial"/>
        </w:rPr>
        <w:t xml:space="preserve"> </w:t>
      </w:r>
      <w:r w:rsidRPr="00AC2E9A">
        <w:rPr>
          <w:rFonts w:ascii="Arial" w:hAnsi="Arial" w:cs="Arial"/>
        </w:rPr>
        <w:t>o podwykonawstwo, której przedmiotem są dostawy lub usługi w terminie 7 dni od dnia jej</w:t>
      </w:r>
      <w:r w:rsidR="00EE787F" w:rsidRPr="00AC2E9A">
        <w:rPr>
          <w:rFonts w:ascii="Arial" w:hAnsi="Arial" w:cs="Arial"/>
        </w:rPr>
        <w:t xml:space="preserve"> </w:t>
      </w:r>
      <w:r w:rsidRPr="00AC2E9A">
        <w:rPr>
          <w:rFonts w:ascii="Arial" w:hAnsi="Arial" w:cs="Arial"/>
        </w:rPr>
        <w:t>zawarcia z w</w:t>
      </w:r>
      <w:r w:rsidR="008A4D98" w:rsidRPr="00AC2E9A">
        <w:rPr>
          <w:rFonts w:ascii="Arial" w:hAnsi="Arial" w:cs="Arial"/>
        </w:rPr>
        <w:t>y</w:t>
      </w:r>
      <w:r w:rsidRPr="00AC2E9A">
        <w:rPr>
          <w:rFonts w:ascii="Arial" w:hAnsi="Arial" w:cs="Arial"/>
        </w:rPr>
        <w:t xml:space="preserve">łączeniem umów o podwykonawstwo o wartości mniejszej niż 0,5% wartości umowy określonej w § 5 ust. 1. Wyłączenie nie dotyczy umów o podwykonawstwo o wartości większej niż 50.000 zł. </w:t>
      </w:r>
    </w:p>
    <w:p w:rsidR="00B20D66" w:rsidRPr="00AC2E9A" w:rsidRDefault="00A45459" w:rsidP="00363C0D">
      <w:pPr>
        <w:widowControl w:val="0"/>
        <w:numPr>
          <w:ilvl w:val="0"/>
          <w:numId w:val="51"/>
        </w:numPr>
        <w:spacing w:line="276" w:lineRule="auto"/>
        <w:ind w:left="357" w:hanging="357"/>
        <w:jc w:val="both"/>
        <w:rPr>
          <w:rFonts w:ascii="Arial" w:hAnsi="Arial" w:cs="Arial"/>
        </w:rPr>
      </w:pPr>
      <w:r w:rsidRPr="00AC2E9A">
        <w:rPr>
          <w:rFonts w:ascii="Arial" w:hAnsi="Arial" w:cs="Arial"/>
        </w:rPr>
        <w:t>W przypadku, o którym mowa w § 13 ust. 1</w:t>
      </w:r>
      <w:r w:rsidR="002C4696" w:rsidRPr="00AC2E9A">
        <w:rPr>
          <w:rFonts w:ascii="Arial" w:hAnsi="Arial" w:cs="Arial"/>
        </w:rPr>
        <w:t>8</w:t>
      </w:r>
      <w:r w:rsidRPr="00AC2E9A">
        <w:rPr>
          <w:rFonts w:ascii="Arial" w:hAnsi="Arial" w:cs="Arial"/>
        </w:rPr>
        <w:t xml:space="preserve"> umowy, jeżeli termin zapłaty wynagrodzenia jest</w:t>
      </w:r>
      <w:r w:rsidR="00EE787F" w:rsidRPr="00AC2E9A">
        <w:rPr>
          <w:rFonts w:ascii="Arial" w:hAnsi="Arial" w:cs="Arial"/>
        </w:rPr>
        <w:t xml:space="preserve"> </w:t>
      </w:r>
      <w:r w:rsidRPr="00AC2E9A">
        <w:rPr>
          <w:rFonts w:ascii="Arial" w:hAnsi="Arial" w:cs="Arial"/>
        </w:rPr>
        <w:t>dłuższy niż 30 dni, Zamawiający informuje o tym Wykonawcę i wzywa go do zmiany tej umowy pod</w:t>
      </w:r>
      <w:r w:rsidR="00EE787F" w:rsidRPr="00AC2E9A">
        <w:rPr>
          <w:rFonts w:ascii="Arial" w:hAnsi="Arial" w:cs="Arial"/>
        </w:rPr>
        <w:t xml:space="preserve"> </w:t>
      </w:r>
      <w:r w:rsidRPr="00AC2E9A">
        <w:rPr>
          <w:rFonts w:ascii="Arial" w:hAnsi="Arial" w:cs="Arial"/>
        </w:rPr>
        <w:t xml:space="preserve">rygorem wystąpienia o zapłatę kary umownej. </w:t>
      </w:r>
    </w:p>
    <w:p w:rsidR="00B20D66" w:rsidRPr="00AC2E9A" w:rsidRDefault="00A45459" w:rsidP="00363C0D">
      <w:pPr>
        <w:widowControl w:val="0"/>
        <w:numPr>
          <w:ilvl w:val="0"/>
          <w:numId w:val="52"/>
        </w:numPr>
        <w:spacing w:line="276" w:lineRule="auto"/>
        <w:ind w:left="357" w:hanging="357"/>
        <w:jc w:val="both"/>
        <w:rPr>
          <w:rFonts w:ascii="Arial" w:hAnsi="Arial" w:cs="Arial"/>
        </w:rPr>
      </w:pPr>
      <w:r w:rsidRPr="00AC2E9A">
        <w:rPr>
          <w:rFonts w:ascii="Arial" w:hAnsi="Arial" w:cs="Arial"/>
        </w:rPr>
        <w:t xml:space="preserve">Procedurę, o której mowa w § 13 ust. </w:t>
      </w:r>
      <w:r w:rsidR="002C4696" w:rsidRPr="00AC2E9A">
        <w:rPr>
          <w:rFonts w:ascii="Arial" w:hAnsi="Arial" w:cs="Arial"/>
        </w:rPr>
        <w:t>18</w:t>
      </w:r>
      <w:r w:rsidRPr="00AC2E9A">
        <w:rPr>
          <w:rFonts w:ascii="Arial" w:hAnsi="Arial" w:cs="Arial"/>
        </w:rPr>
        <w:t xml:space="preserve"> i 1</w:t>
      </w:r>
      <w:r w:rsidR="002C4696" w:rsidRPr="00AC2E9A">
        <w:rPr>
          <w:rFonts w:ascii="Arial" w:hAnsi="Arial" w:cs="Arial"/>
        </w:rPr>
        <w:t>9</w:t>
      </w:r>
      <w:r w:rsidRPr="00AC2E9A">
        <w:rPr>
          <w:rFonts w:ascii="Arial" w:hAnsi="Arial" w:cs="Arial"/>
        </w:rPr>
        <w:t xml:space="preserve"> umowy, stosuje się również do wszystkich zmian umów o podwykonawstwo, których przedmiotem są dostawy lub usługi. </w:t>
      </w:r>
    </w:p>
    <w:p w:rsidR="00B20D66" w:rsidRPr="00AC2E9A" w:rsidRDefault="00A45459" w:rsidP="00363C0D">
      <w:pPr>
        <w:widowControl w:val="0"/>
        <w:numPr>
          <w:ilvl w:val="0"/>
          <w:numId w:val="53"/>
        </w:numPr>
        <w:spacing w:line="276" w:lineRule="auto"/>
        <w:ind w:left="357" w:hanging="357"/>
        <w:jc w:val="both"/>
        <w:rPr>
          <w:rFonts w:ascii="Arial" w:hAnsi="Arial" w:cs="Arial"/>
        </w:rPr>
      </w:pPr>
      <w:r w:rsidRPr="00AC2E9A">
        <w:rPr>
          <w:rFonts w:ascii="Arial" w:hAnsi="Arial" w:cs="Arial"/>
        </w:rPr>
        <w:t>Wykonawca, powierzając realizację robót podwykonawcy, jest zobowiązany do dokonania</w:t>
      </w:r>
      <w:r w:rsidR="005617D3" w:rsidRPr="00AC2E9A">
        <w:rPr>
          <w:rFonts w:ascii="Arial" w:hAnsi="Arial" w:cs="Arial"/>
        </w:rPr>
        <w:t xml:space="preserve"> </w:t>
      </w:r>
      <w:r w:rsidRPr="00AC2E9A">
        <w:rPr>
          <w:rFonts w:ascii="Arial" w:hAnsi="Arial" w:cs="Arial"/>
        </w:rPr>
        <w:t>we własnym zakresie zapłaty wymagalnego wynagrodzenia należnego podwykonawcy</w:t>
      </w:r>
      <w:r w:rsidRPr="00AC2E9A">
        <w:rPr>
          <w:rFonts w:ascii="Arial" w:hAnsi="Arial" w:cs="Arial"/>
        </w:rPr>
        <w:br/>
        <w:t xml:space="preserve">z zachowaniem terminów płatności określonych w umowie z podwykonawcą. </w:t>
      </w:r>
    </w:p>
    <w:p w:rsidR="00095F66" w:rsidRPr="00AC2E9A" w:rsidRDefault="00A45459" w:rsidP="00363C0D">
      <w:pPr>
        <w:widowControl w:val="0"/>
        <w:numPr>
          <w:ilvl w:val="0"/>
          <w:numId w:val="54"/>
        </w:numPr>
        <w:spacing w:line="276" w:lineRule="auto"/>
        <w:ind w:left="357" w:hanging="357"/>
        <w:jc w:val="both"/>
        <w:rPr>
          <w:rFonts w:ascii="Arial" w:hAnsi="Arial" w:cs="Arial"/>
          <w:color w:val="0070C0"/>
        </w:rPr>
      </w:pPr>
      <w:r w:rsidRPr="00AC2E9A">
        <w:rPr>
          <w:rFonts w:ascii="Arial" w:hAnsi="Arial" w:cs="Arial"/>
        </w:rPr>
        <w:t xml:space="preserve">W przypadku uchylenia się od obowiązku zapłaty odpowiednio przez </w:t>
      </w:r>
      <w:r w:rsidR="002C4696" w:rsidRPr="00AC2E9A">
        <w:rPr>
          <w:rFonts w:ascii="Arial" w:hAnsi="Arial" w:cs="Arial"/>
        </w:rPr>
        <w:t>W</w:t>
      </w:r>
      <w:r w:rsidRPr="00AC2E9A">
        <w:rPr>
          <w:rFonts w:ascii="Arial" w:hAnsi="Arial" w:cs="Arial"/>
        </w:rPr>
        <w:t xml:space="preserve">ykonawcę, podwykonawcę lub dalszego podwykonawcę bezpośredniej zapłaty wymagalnego wynagrodzenia przysługującego podwykonawcy lub dalszemu podwykonawcy, za wykonane i odebrane roboty, </w:t>
      </w:r>
      <w:r w:rsidR="002C4696" w:rsidRPr="00AC2E9A">
        <w:rPr>
          <w:rFonts w:ascii="Arial" w:hAnsi="Arial" w:cs="Arial"/>
        </w:rPr>
        <w:t>Z</w:t>
      </w:r>
      <w:r w:rsidRPr="00AC2E9A">
        <w:rPr>
          <w:rFonts w:ascii="Arial" w:hAnsi="Arial" w:cs="Arial"/>
        </w:rPr>
        <w:t>amawiający</w:t>
      </w:r>
      <w:r w:rsidR="00EE787F" w:rsidRPr="00AC2E9A">
        <w:rPr>
          <w:rFonts w:ascii="Arial" w:hAnsi="Arial" w:cs="Arial"/>
        </w:rPr>
        <w:t xml:space="preserve"> </w:t>
      </w:r>
      <w:r w:rsidRPr="00AC2E9A">
        <w:rPr>
          <w:rFonts w:ascii="Arial" w:hAnsi="Arial" w:cs="Arial"/>
        </w:rPr>
        <w:t>dokona bezpośredniej zapłaty wymagalnego wynagrodzenia przysługującego podwykonawcy,</w:t>
      </w:r>
      <w:r w:rsidR="00EE787F" w:rsidRPr="00AC2E9A">
        <w:rPr>
          <w:rFonts w:ascii="Arial" w:hAnsi="Arial" w:cs="Arial"/>
        </w:rPr>
        <w:t xml:space="preserve"> </w:t>
      </w:r>
      <w:r w:rsidRPr="00AC2E9A">
        <w:rPr>
          <w:rFonts w:ascii="Arial" w:hAnsi="Arial" w:cs="Arial"/>
        </w:rPr>
        <w:t xml:space="preserve">dalszemu podwykonawcy, który zawarł zaakceptowaną przez </w:t>
      </w:r>
      <w:r w:rsidR="006E6971" w:rsidRPr="00AC2E9A">
        <w:rPr>
          <w:rFonts w:ascii="Arial" w:hAnsi="Arial" w:cs="Arial"/>
        </w:rPr>
        <w:t>Z</w:t>
      </w:r>
      <w:r w:rsidRPr="00AC2E9A">
        <w:rPr>
          <w:rFonts w:ascii="Arial" w:hAnsi="Arial" w:cs="Arial"/>
        </w:rPr>
        <w:t>amawiającego umowę</w:t>
      </w:r>
      <w:r w:rsidR="00EE787F" w:rsidRPr="00AC2E9A">
        <w:rPr>
          <w:rFonts w:ascii="Arial" w:hAnsi="Arial" w:cs="Arial"/>
        </w:rPr>
        <w:t xml:space="preserve"> </w:t>
      </w:r>
      <w:r w:rsidRPr="00AC2E9A">
        <w:rPr>
          <w:rFonts w:ascii="Arial" w:hAnsi="Arial" w:cs="Arial"/>
        </w:rPr>
        <w:t>o podwykonawstwo, której przedmiotem są roboty budowlane lub który</w:t>
      </w:r>
      <w:r w:rsidR="006E6971" w:rsidRPr="00AC2E9A">
        <w:rPr>
          <w:rFonts w:ascii="Arial" w:hAnsi="Arial" w:cs="Arial"/>
        </w:rPr>
        <w:t xml:space="preserve"> zawarł przedłożoną</w:t>
      </w:r>
      <w:r w:rsidR="00EE787F" w:rsidRPr="00AC2E9A">
        <w:rPr>
          <w:rFonts w:ascii="Arial" w:hAnsi="Arial" w:cs="Arial"/>
        </w:rPr>
        <w:t xml:space="preserve"> </w:t>
      </w:r>
      <w:r w:rsidR="006E6971" w:rsidRPr="00AC2E9A">
        <w:rPr>
          <w:rFonts w:ascii="Arial" w:hAnsi="Arial" w:cs="Arial"/>
        </w:rPr>
        <w:t>Z</w:t>
      </w:r>
      <w:r w:rsidRPr="00AC2E9A">
        <w:rPr>
          <w:rFonts w:ascii="Arial" w:hAnsi="Arial" w:cs="Arial"/>
        </w:rPr>
        <w:t>amawiającemu umowę</w:t>
      </w:r>
      <w:r w:rsidR="003A62B8" w:rsidRPr="00AC2E9A">
        <w:rPr>
          <w:rFonts w:ascii="Arial" w:hAnsi="Arial" w:cs="Arial"/>
        </w:rPr>
        <w:t xml:space="preserve"> </w:t>
      </w:r>
      <w:r w:rsidR="003A62B8" w:rsidRPr="00AC2E9A">
        <w:rPr>
          <w:rFonts w:ascii="Arial" w:hAnsi="Arial" w:cs="Arial"/>
        </w:rPr>
        <w:br/>
      </w:r>
      <w:r w:rsidRPr="00AC2E9A">
        <w:rPr>
          <w:rFonts w:ascii="Arial" w:hAnsi="Arial" w:cs="Arial"/>
        </w:rPr>
        <w:t>o podwykonawstwo, której przedmiotem są dostawy lub usługi, na</w:t>
      </w:r>
      <w:r w:rsidR="005617D3" w:rsidRPr="00AC2E9A">
        <w:rPr>
          <w:rFonts w:ascii="Arial" w:hAnsi="Arial" w:cs="Arial"/>
        </w:rPr>
        <w:t xml:space="preserve"> </w:t>
      </w:r>
      <w:r w:rsidRPr="00AC2E9A">
        <w:rPr>
          <w:rFonts w:ascii="Arial" w:hAnsi="Arial" w:cs="Arial"/>
        </w:rPr>
        <w:t>zasadach określonych</w:t>
      </w:r>
      <w:r w:rsidR="002F4265">
        <w:rPr>
          <w:rFonts w:ascii="Arial" w:hAnsi="Arial" w:cs="Arial"/>
        </w:rPr>
        <w:br/>
      </w:r>
      <w:r w:rsidRPr="00AC2E9A">
        <w:rPr>
          <w:rFonts w:ascii="Arial" w:hAnsi="Arial" w:cs="Arial"/>
        </w:rPr>
        <w:t xml:space="preserve">w art. 465 ustawy </w:t>
      </w:r>
      <w:proofErr w:type="spellStart"/>
      <w:r w:rsidRPr="00AC2E9A">
        <w:rPr>
          <w:rFonts w:ascii="Arial" w:hAnsi="Arial" w:cs="Arial"/>
        </w:rPr>
        <w:t>Pzp</w:t>
      </w:r>
      <w:proofErr w:type="spellEnd"/>
      <w:r w:rsidRPr="00AC2E9A">
        <w:rPr>
          <w:rFonts w:ascii="Arial" w:hAnsi="Arial" w:cs="Arial"/>
        </w:rPr>
        <w:t>.</w:t>
      </w:r>
    </w:p>
    <w:p w:rsidR="00C03EFA" w:rsidRDefault="00C03EFA" w:rsidP="00F92F04">
      <w:pPr>
        <w:widowControl w:val="0"/>
        <w:spacing w:line="276" w:lineRule="auto"/>
        <w:jc w:val="center"/>
        <w:rPr>
          <w:rFonts w:ascii="Arial" w:hAnsi="Arial" w:cs="Arial"/>
          <w:b/>
        </w:rPr>
      </w:pPr>
    </w:p>
    <w:p w:rsidR="00B20D66" w:rsidRPr="00AC2E9A" w:rsidRDefault="00A45459" w:rsidP="00F92F04">
      <w:pPr>
        <w:widowControl w:val="0"/>
        <w:spacing w:line="276" w:lineRule="auto"/>
        <w:jc w:val="center"/>
        <w:rPr>
          <w:rFonts w:ascii="Arial" w:hAnsi="Arial" w:cs="Arial"/>
        </w:rPr>
      </w:pPr>
      <w:r w:rsidRPr="00AC2E9A">
        <w:rPr>
          <w:rFonts w:ascii="Arial" w:hAnsi="Arial" w:cs="Arial"/>
          <w:b/>
        </w:rPr>
        <w:t>§ 1</w:t>
      </w:r>
      <w:r w:rsidRPr="00AC2E9A">
        <w:rPr>
          <w:rFonts w:ascii="Arial" w:hAnsi="Arial" w:cs="Arial"/>
          <w:b/>
          <w:bCs/>
        </w:rPr>
        <w:t>4</w:t>
      </w:r>
    </w:p>
    <w:p w:rsidR="00C03EFA" w:rsidRPr="00AC2E9A" w:rsidRDefault="00A45459" w:rsidP="00F92F04">
      <w:pPr>
        <w:spacing w:line="276" w:lineRule="auto"/>
        <w:jc w:val="center"/>
        <w:rPr>
          <w:rFonts w:ascii="Arial" w:hAnsi="Arial" w:cs="Arial"/>
        </w:rPr>
      </w:pPr>
      <w:r w:rsidRPr="00AC2E9A">
        <w:rPr>
          <w:rFonts w:ascii="Arial" w:hAnsi="Arial" w:cs="Arial"/>
          <w:b/>
          <w:bCs/>
          <w:shd w:val="clear" w:color="auto" w:fill="FFFFFF"/>
          <w:lang w:eastAsia="pl-PL"/>
        </w:rPr>
        <w:t>POSTANOWIENIA UMOWY DOTYCZĄCE WERYFIKACJI ZATRUDNIANIA PRACOWNIKÓW</w:t>
      </w:r>
    </w:p>
    <w:p w:rsidR="00B20D66" w:rsidRPr="00AC2E9A" w:rsidRDefault="00A45459" w:rsidP="00363C0D">
      <w:pPr>
        <w:numPr>
          <w:ilvl w:val="0"/>
          <w:numId w:val="55"/>
        </w:numPr>
        <w:spacing w:line="276" w:lineRule="auto"/>
        <w:ind w:left="357" w:hanging="357"/>
        <w:jc w:val="both"/>
        <w:rPr>
          <w:rFonts w:ascii="Arial" w:hAnsi="Arial" w:cs="Arial"/>
        </w:rPr>
      </w:pPr>
      <w:r w:rsidRPr="00AC2E9A">
        <w:rPr>
          <w:rFonts w:ascii="Arial" w:hAnsi="Arial" w:cs="Arial"/>
        </w:rPr>
        <w:t>Na podstawie art. 95 ustawy Prawo zamówień publicznych, Zamawiający wymaga zatrudnienia przez Wykonawcę i podwykonawcę na podstawie umowy o pracę osób wykonujących czynności</w:t>
      </w:r>
      <w:r w:rsidR="001E2684" w:rsidRPr="00AC2E9A">
        <w:rPr>
          <w:rFonts w:ascii="Arial" w:hAnsi="Arial" w:cs="Arial"/>
        </w:rPr>
        <w:t xml:space="preserve"> </w:t>
      </w:r>
      <w:r w:rsidRPr="00AC2E9A">
        <w:rPr>
          <w:rFonts w:ascii="Arial" w:hAnsi="Arial" w:cs="Arial"/>
        </w:rPr>
        <w:t xml:space="preserve">w zakresie realizacji zamówienia w sposób określony </w:t>
      </w:r>
      <w:r w:rsidR="00AC2E9A" w:rsidRPr="00AC2E9A">
        <w:rPr>
          <w:rFonts w:ascii="Arial" w:hAnsi="Arial" w:cs="Arial"/>
        </w:rPr>
        <w:br/>
      </w:r>
      <w:r w:rsidRPr="00AC2E9A">
        <w:rPr>
          <w:rFonts w:ascii="Arial" w:hAnsi="Arial" w:cs="Arial"/>
        </w:rPr>
        <w:t>w art. 22 § 1 ustawy z 26 czerwca 1974 r.</w:t>
      </w:r>
      <w:r w:rsidR="001E2684" w:rsidRPr="00AC2E9A">
        <w:rPr>
          <w:rFonts w:ascii="Arial" w:hAnsi="Arial" w:cs="Arial"/>
        </w:rPr>
        <w:t xml:space="preserve"> </w:t>
      </w:r>
      <w:r w:rsidRPr="00AC2E9A">
        <w:rPr>
          <w:rFonts w:ascii="Arial" w:hAnsi="Arial" w:cs="Arial"/>
        </w:rPr>
        <w:t xml:space="preserve">Kodeks pracy </w:t>
      </w:r>
      <w:r w:rsidRPr="00AC2E9A">
        <w:rPr>
          <w:rFonts w:ascii="Arial" w:hAnsi="Arial" w:cs="Arial"/>
          <w:lang w:eastAsia="pl-PL"/>
        </w:rPr>
        <w:t>(</w:t>
      </w:r>
      <w:proofErr w:type="spellStart"/>
      <w:r w:rsidRPr="00AC2E9A">
        <w:rPr>
          <w:rFonts w:ascii="Arial" w:hAnsi="Arial" w:cs="Arial"/>
          <w:lang w:eastAsia="pl-PL"/>
        </w:rPr>
        <w:t>t.j</w:t>
      </w:r>
      <w:proofErr w:type="spellEnd"/>
      <w:r w:rsidRPr="00AC2E9A">
        <w:rPr>
          <w:rFonts w:ascii="Arial" w:hAnsi="Arial" w:cs="Arial"/>
          <w:lang w:eastAsia="pl-PL"/>
        </w:rPr>
        <w:t>. Dz. U. z 202</w:t>
      </w:r>
      <w:r w:rsidR="007F6AA0" w:rsidRPr="00AC2E9A">
        <w:rPr>
          <w:rFonts w:ascii="Arial" w:hAnsi="Arial" w:cs="Arial"/>
          <w:lang w:eastAsia="pl-PL"/>
        </w:rPr>
        <w:t>5</w:t>
      </w:r>
      <w:r w:rsidRPr="00AC2E9A">
        <w:rPr>
          <w:rFonts w:ascii="Arial" w:hAnsi="Arial" w:cs="Arial"/>
          <w:lang w:eastAsia="pl-PL"/>
        </w:rPr>
        <w:t xml:space="preserve"> r. poz. </w:t>
      </w:r>
      <w:r w:rsidR="007F6AA0" w:rsidRPr="00AC2E9A">
        <w:rPr>
          <w:rFonts w:ascii="Arial" w:hAnsi="Arial" w:cs="Arial"/>
          <w:lang w:eastAsia="pl-PL"/>
        </w:rPr>
        <w:t>277</w:t>
      </w:r>
      <w:r w:rsidRPr="00AC2E9A">
        <w:rPr>
          <w:rFonts w:ascii="Arial" w:hAnsi="Arial" w:cs="Arial"/>
          <w:lang w:eastAsia="pl-PL"/>
        </w:rPr>
        <w:t xml:space="preserve"> ze zm.)</w:t>
      </w:r>
      <w:r w:rsidRPr="00AC2E9A">
        <w:rPr>
          <w:rFonts w:ascii="Arial" w:hAnsi="Arial" w:cs="Arial"/>
        </w:rPr>
        <w:t xml:space="preserve">, </w:t>
      </w:r>
      <w:r w:rsidR="00785C95" w:rsidRPr="00AC2E9A">
        <w:rPr>
          <w:rFonts w:ascii="Arial" w:hAnsi="Arial" w:cs="Arial"/>
        </w:rPr>
        <w:t>tj.</w:t>
      </w:r>
      <w:r w:rsidRPr="00AC2E9A">
        <w:rPr>
          <w:rFonts w:ascii="Arial" w:hAnsi="Arial" w:cs="Arial"/>
        </w:rPr>
        <w:t xml:space="preserve"> pracowników wykonujących następujące czynności:</w:t>
      </w:r>
    </w:p>
    <w:p w:rsidR="00B20D66" w:rsidRPr="00AC2E9A" w:rsidRDefault="00A45459" w:rsidP="00363C0D">
      <w:pPr>
        <w:numPr>
          <w:ilvl w:val="0"/>
          <w:numId w:val="56"/>
        </w:numPr>
        <w:spacing w:line="276" w:lineRule="auto"/>
        <w:ind w:left="782" w:hanging="425"/>
        <w:jc w:val="both"/>
        <w:rPr>
          <w:rFonts w:ascii="Arial" w:hAnsi="Arial" w:cs="Arial"/>
        </w:rPr>
      </w:pPr>
      <w:r w:rsidRPr="00AC2E9A">
        <w:rPr>
          <w:rFonts w:ascii="Arial" w:hAnsi="Arial" w:cs="Arial"/>
        </w:rPr>
        <w:t xml:space="preserve">na wykonywaniu </w:t>
      </w:r>
      <w:r w:rsidR="00E862DD" w:rsidRPr="00AC2E9A">
        <w:rPr>
          <w:rFonts w:ascii="Arial" w:eastAsia="Tahoma" w:hAnsi="Arial" w:cs="Arial"/>
        </w:rPr>
        <w:t>robót rozbiórkowych</w:t>
      </w:r>
      <w:r w:rsidRPr="00AC2E9A">
        <w:rPr>
          <w:rFonts w:ascii="Arial" w:hAnsi="Arial" w:cs="Arial"/>
        </w:rPr>
        <w:t>,</w:t>
      </w:r>
    </w:p>
    <w:p w:rsidR="001E2684" w:rsidRPr="00AC2E9A" w:rsidRDefault="00E862DD" w:rsidP="00363C0D">
      <w:pPr>
        <w:numPr>
          <w:ilvl w:val="0"/>
          <w:numId w:val="56"/>
        </w:numPr>
        <w:spacing w:line="276" w:lineRule="auto"/>
        <w:ind w:left="782" w:hanging="425"/>
        <w:jc w:val="both"/>
        <w:rPr>
          <w:rFonts w:ascii="Arial" w:hAnsi="Arial" w:cs="Arial"/>
        </w:rPr>
      </w:pPr>
      <w:r w:rsidRPr="00AC2E9A">
        <w:rPr>
          <w:rFonts w:ascii="Arial" w:hAnsi="Arial" w:cs="Arial"/>
        </w:rPr>
        <w:t>na wykonywaniu</w:t>
      </w:r>
      <w:r w:rsidRPr="00AC2E9A">
        <w:rPr>
          <w:rFonts w:ascii="Arial" w:eastAsia="Tahoma" w:hAnsi="Arial" w:cs="Arial"/>
        </w:rPr>
        <w:t xml:space="preserve"> robót ziemnych,</w:t>
      </w:r>
    </w:p>
    <w:p w:rsidR="00B20D66" w:rsidRPr="00AC2E9A" w:rsidRDefault="00E862DD" w:rsidP="00363C0D">
      <w:pPr>
        <w:numPr>
          <w:ilvl w:val="0"/>
          <w:numId w:val="56"/>
        </w:numPr>
        <w:spacing w:line="276" w:lineRule="auto"/>
        <w:ind w:left="782" w:hanging="425"/>
        <w:jc w:val="both"/>
        <w:rPr>
          <w:rFonts w:ascii="Arial" w:hAnsi="Arial" w:cs="Arial"/>
        </w:rPr>
      </w:pPr>
      <w:r w:rsidRPr="00AC2E9A">
        <w:rPr>
          <w:rFonts w:ascii="Arial" w:hAnsi="Arial" w:cs="Arial"/>
        </w:rPr>
        <w:t>na wykonywaniu</w:t>
      </w:r>
      <w:r w:rsidRPr="00AC2E9A">
        <w:rPr>
          <w:rFonts w:ascii="Arial" w:eastAsia="Tahoma" w:hAnsi="Arial" w:cs="Arial"/>
        </w:rPr>
        <w:t xml:space="preserve"> robót podstawowych (wykonywanie lub naprawianie konstrukcji nawierzchni jezdni dróg wewnętrznych, dojazdów, chodników, schodów terenowych, placów i parkingów, układanie krawężników i obrzeży)</w:t>
      </w:r>
      <w:r w:rsidR="00074114" w:rsidRPr="00AC2E9A">
        <w:rPr>
          <w:rFonts w:ascii="Arial" w:eastAsia="Tahoma" w:hAnsi="Arial" w:cs="Arial"/>
        </w:rPr>
        <w:t xml:space="preserve"> </w:t>
      </w:r>
      <w:r w:rsidR="00A45459" w:rsidRPr="00AC2E9A">
        <w:rPr>
          <w:rFonts w:ascii="Arial" w:hAnsi="Arial" w:cs="Arial"/>
        </w:rPr>
        <w:t>przez cały okres wykonywania tych czynności.</w:t>
      </w:r>
    </w:p>
    <w:p w:rsidR="00812005" w:rsidRPr="00AC2E9A" w:rsidRDefault="00A45459" w:rsidP="00363C0D">
      <w:pPr>
        <w:numPr>
          <w:ilvl w:val="0"/>
          <w:numId w:val="57"/>
        </w:numPr>
        <w:spacing w:line="276" w:lineRule="auto"/>
        <w:ind w:left="357" w:hanging="357"/>
        <w:jc w:val="both"/>
        <w:rPr>
          <w:rFonts w:ascii="Arial" w:hAnsi="Arial" w:cs="Arial"/>
        </w:rPr>
      </w:pPr>
      <w:r w:rsidRPr="00AC2E9A">
        <w:rPr>
          <w:rFonts w:ascii="Arial" w:hAnsi="Arial" w:cs="Arial"/>
          <w:lang w:eastAsia="pl-PL"/>
        </w:rPr>
        <w:t>W przypadku powierzenia przez Wykonawcę części zamówienia podwykonawcy ust. 1 stosuje się do podwykonawcy w takim zakresie, w jakim osoby zatrudnione przez podwykonawcę będą</w:t>
      </w:r>
      <w:r w:rsidR="001E2684" w:rsidRPr="00AC2E9A">
        <w:rPr>
          <w:rFonts w:ascii="Arial" w:hAnsi="Arial" w:cs="Arial"/>
          <w:lang w:eastAsia="pl-PL"/>
        </w:rPr>
        <w:t xml:space="preserve"> </w:t>
      </w:r>
      <w:r w:rsidRPr="00AC2E9A">
        <w:rPr>
          <w:rFonts w:ascii="Arial" w:hAnsi="Arial" w:cs="Arial"/>
          <w:lang w:eastAsia="pl-PL"/>
        </w:rPr>
        <w:t>wykonywać czynności określone w ust. 1, jeżeli wykonanie tych czynności będzie polegać na</w:t>
      </w:r>
      <w:r w:rsidR="001E2684" w:rsidRPr="00AC2E9A">
        <w:rPr>
          <w:rFonts w:ascii="Arial" w:hAnsi="Arial" w:cs="Arial"/>
          <w:lang w:eastAsia="pl-PL"/>
        </w:rPr>
        <w:t xml:space="preserve"> </w:t>
      </w:r>
      <w:r w:rsidRPr="00AC2E9A">
        <w:rPr>
          <w:rFonts w:ascii="Arial" w:hAnsi="Arial" w:cs="Arial"/>
          <w:lang w:eastAsia="pl-PL"/>
        </w:rPr>
        <w:t>wykonywaniu pracy w sposób określony w art. 22 § 1 ustawy z dnia 26 czerwca 1974 r. Kodeks</w:t>
      </w:r>
      <w:r w:rsidR="001E2684" w:rsidRPr="00AC2E9A">
        <w:rPr>
          <w:rFonts w:ascii="Arial" w:hAnsi="Arial" w:cs="Arial"/>
          <w:lang w:eastAsia="pl-PL"/>
        </w:rPr>
        <w:t xml:space="preserve"> </w:t>
      </w:r>
      <w:r w:rsidRPr="00AC2E9A">
        <w:rPr>
          <w:rFonts w:ascii="Arial" w:hAnsi="Arial" w:cs="Arial"/>
          <w:lang w:eastAsia="pl-PL"/>
        </w:rPr>
        <w:t>pracy (</w:t>
      </w:r>
      <w:proofErr w:type="spellStart"/>
      <w:r w:rsidRPr="00AC2E9A">
        <w:rPr>
          <w:rFonts w:ascii="Arial" w:hAnsi="Arial" w:cs="Arial"/>
          <w:lang w:eastAsia="pl-PL"/>
        </w:rPr>
        <w:t>t.j</w:t>
      </w:r>
      <w:proofErr w:type="spellEnd"/>
      <w:r w:rsidRPr="00AC2E9A">
        <w:rPr>
          <w:rFonts w:ascii="Arial" w:hAnsi="Arial" w:cs="Arial"/>
          <w:lang w:eastAsia="pl-PL"/>
        </w:rPr>
        <w:t>. Dz. U. z 202</w:t>
      </w:r>
      <w:r w:rsidR="00F0515E" w:rsidRPr="00AC2E9A">
        <w:rPr>
          <w:rFonts w:ascii="Arial" w:hAnsi="Arial" w:cs="Arial"/>
          <w:lang w:eastAsia="pl-PL"/>
        </w:rPr>
        <w:t>5</w:t>
      </w:r>
      <w:r w:rsidRPr="00AC2E9A">
        <w:rPr>
          <w:rFonts w:ascii="Arial" w:hAnsi="Arial" w:cs="Arial"/>
          <w:lang w:eastAsia="pl-PL"/>
        </w:rPr>
        <w:t xml:space="preserve"> r. poz. </w:t>
      </w:r>
      <w:r w:rsidR="00F0515E" w:rsidRPr="00AC2E9A">
        <w:rPr>
          <w:rFonts w:ascii="Arial" w:hAnsi="Arial" w:cs="Arial"/>
          <w:lang w:eastAsia="pl-PL"/>
        </w:rPr>
        <w:t>2</w:t>
      </w:r>
      <w:r w:rsidR="00B467EE" w:rsidRPr="00AC2E9A">
        <w:rPr>
          <w:rFonts w:ascii="Arial" w:hAnsi="Arial" w:cs="Arial"/>
          <w:lang w:eastAsia="pl-PL"/>
        </w:rPr>
        <w:t>7</w:t>
      </w:r>
      <w:r w:rsidR="00F0515E" w:rsidRPr="00AC2E9A">
        <w:rPr>
          <w:rFonts w:ascii="Arial" w:hAnsi="Arial" w:cs="Arial"/>
          <w:lang w:eastAsia="pl-PL"/>
        </w:rPr>
        <w:t>7</w:t>
      </w:r>
      <w:r w:rsidRPr="00AC2E9A">
        <w:rPr>
          <w:rFonts w:ascii="Arial" w:hAnsi="Arial" w:cs="Arial"/>
          <w:lang w:eastAsia="pl-PL"/>
        </w:rPr>
        <w:t xml:space="preserve"> ze zm.). </w:t>
      </w:r>
    </w:p>
    <w:p w:rsidR="00B20D66" w:rsidRPr="00AC2E9A" w:rsidRDefault="00A45459" w:rsidP="00363C0D">
      <w:pPr>
        <w:numPr>
          <w:ilvl w:val="0"/>
          <w:numId w:val="57"/>
        </w:numPr>
        <w:spacing w:line="276" w:lineRule="auto"/>
        <w:ind w:left="357" w:hanging="357"/>
        <w:jc w:val="both"/>
        <w:rPr>
          <w:rFonts w:ascii="Arial" w:hAnsi="Arial" w:cs="Arial"/>
        </w:rPr>
      </w:pPr>
      <w:r w:rsidRPr="00AC2E9A">
        <w:rPr>
          <w:rFonts w:ascii="Arial" w:hAnsi="Arial" w:cs="Arial"/>
          <w:lang w:eastAsia="pl-PL"/>
        </w:rPr>
        <w:t>W celu weryfikacji zatrudniania, przez Wykonawcę lub podwykonawcę, na podstawie umowy</w:t>
      </w:r>
      <w:r w:rsidR="00812005" w:rsidRPr="00AC2E9A">
        <w:rPr>
          <w:rFonts w:ascii="Arial" w:hAnsi="Arial" w:cs="Arial"/>
          <w:lang w:eastAsia="pl-PL"/>
        </w:rPr>
        <w:t xml:space="preserve"> </w:t>
      </w:r>
      <w:r w:rsidRPr="00AC2E9A">
        <w:rPr>
          <w:rFonts w:ascii="Arial" w:hAnsi="Arial" w:cs="Arial"/>
          <w:lang w:eastAsia="pl-PL"/>
        </w:rPr>
        <w:t>o pracę, osób wykonujących wskazane przez Zamawiającego czynności, o których mowa w ust. 1,</w:t>
      </w:r>
      <w:r w:rsidR="00812005" w:rsidRPr="00AC2E9A">
        <w:rPr>
          <w:rFonts w:ascii="Arial" w:hAnsi="Arial" w:cs="Arial"/>
          <w:lang w:eastAsia="pl-PL"/>
        </w:rPr>
        <w:t xml:space="preserve"> </w:t>
      </w:r>
      <w:r w:rsidRPr="00AC2E9A">
        <w:rPr>
          <w:rFonts w:ascii="Arial" w:hAnsi="Arial" w:cs="Arial"/>
          <w:lang w:eastAsia="pl-PL"/>
        </w:rPr>
        <w:t>w zakresie realizacji zamówienia, Zamawiający będzie żądać od Wykonawcy, w terminie</w:t>
      </w:r>
      <w:r w:rsidR="00812005" w:rsidRPr="00AC2E9A">
        <w:rPr>
          <w:rFonts w:ascii="Arial" w:hAnsi="Arial" w:cs="Arial"/>
          <w:lang w:eastAsia="pl-PL"/>
        </w:rPr>
        <w:t xml:space="preserve"> </w:t>
      </w:r>
      <w:r w:rsidRPr="00AC2E9A">
        <w:rPr>
          <w:rFonts w:ascii="Arial" w:hAnsi="Arial" w:cs="Arial"/>
          <w:lang w:eastAsia="pl-PL"/>
        </w:rPr>
        <w:t xml:space="preserve">określonym w wezwaniu, złożenia: </w:t>
      </w:r>
    </w:p>
    <w:p w:rsidR="00B20D66" w:rsidRPr="00AC2E9A" w:rsidRDefault="00A45459" w:rsidP="00363C0D">
      <w:pPr>
        <w:numPr>
          <w:ilvl w:val="0"/>
          <w:numId w:val="58"/>
        </w:numPr>
        <w:spacing w:line="276" w:lineRule="auto"/>
        <w:ind w:left="714" w:hanging="357"/>
        <w:jc w:val="both"/>
        <w:rPr>
          <w:rFonts w:ascii="Arial" w:hAnsi="Arial" w:cs="Arial"/>
        </w:rPr>
      </w:pPr>
      <w:r w:rsidRPr="00AC2E9A">
        <w:rPr>
          <w:rFonts w:ascii="Arial" w:hAnsi="Arial" w:cs="Arial"/>
          <w:lang w:eastAsia="pl-PL"/>
        </w:rPr>
        <w:t xml:space="preserve">oświadczenia zatrudnionego pracownika, </w:t>
      </w:r>
    </w:p>
    <w:p w:rsidR="00B20D66" w:rsidRPr="00AC2E9A" w:rsidRDefault="00A45459" w:rsidP="00363C0D">
      <w:pPr>
        <w:numPr>
          <w:ilvl w:val="0"/>
          <w:numId w:val="59"/>
        </w:numPr>
        <w:spacing w:line="276" w:lineRule="auto"/>
        <w:ind w:left="714" w:hanging="357"/>
        <w:jc w:val="both"/>
        <w:rPr>
          <w:rFonts w:ascii="Arial" w:hAnsi="Arial" w:cs="Arial"/>
        </w:rPr>
      </w:pPr>
      <w:r w:rsidRPr="00AC2E9A">
        <w:rPr>
          <w:rFonts w:ascii="Arial" w:hAnsi="Arial" w:cs="Arial"/>
          <w:lang w:eastAsia="pl-PL"/>
        </w:rPr>
        <w:lastRenderedPageBreak/>
        <w:t xml:space="preserve">oświadczenia </w:t>
      </w:r>
      <w:r w:rsidR="006E6971" w:rsidRPr="00AC2E9A">
        <w:rPr>
          <w:rFonts w:ascii="Arial" w:hAnsi="Arial" w:cs="Arial"/>
          <w:lang w:eastAsia="pl-PL"/>
        </w:rPr>
        <w:t>W</w:t>
      </w:r>
      <w:r w:rsidRPr="00AC2E9A">
        <w:rPr>
          <w:rFonts w:ascii="Arial" w:hAnsi="Arial" w:cs="Arial"/>
          <w:lang w:eastAsia="pl-PL"/>
        </w:rPr>
        <w:t xml:space="preserve">ykonawcy lub podwykonawcy o zatrudnieniu pracownika na podstawie umowy o pracę, </w:t>
      </w:r>
    </w:p>
    <w:p w:rsidR="00B20D66" w:rsidRPr="00AC2E9A" w:rsidRDefault="00A45459" w:rsidP="00363C0D">
      <w:pPr>
        <w:numPr>
          <w:ilvl w:val="0"/>
          <w:numId w:val="60"/>
        </w:numPr>
        <w:spacing w:line="276" w:lineRule="auto"/>
        <w:ind w:left="714" w:hanging="357"/>
        <w:jc w:val="both"/>
        <w:rPr>
          <w:rFonts w:ascii="Arial" w:hAnsi="Arial" w:cs="Arial"/>
        </w:rPr>
      </w:pPr>
      <w:r w:rsidRPr="00AC2E9A">
        <w:rPr>
          <w:rFonts w:ascii="Arial" w:hAnsi="Arial" w:cs="Arial"/>
          <w:lang w:eastAsia="pl-PL"/>
        </w:rPr>
        <w:t xml:space="preserve">poświadczonej za zgodność z oryginałem kopii umowy o pracę zatrudnionego pracownika, </w:t>
      </w:r>
    </w:p>
    <w:p w:rsidR="00B20D66" w:rsidRPr="00AC2E9A" w:rsidRDefault="00A45459" w:rsidP="00363C0D">
      <w:pPr>
        <w:numPr>
          <w:ilvl w:val="0"/>
          <w:numId w:val="61"/>
        </w:numPr>
        <w:spacing w:line="276" w:lineRule="auto"/>
        <w:ind w:left="714" w:hanging="357"/>
        <w:jc w:val="both"/>
        <w:rPr>
          <w:rFonts w:ascii="Arial" w:hAnsi="Arial" w:cs="Arial"/>
        </w:rPr>
      </w:pPr>
      <w:r w:rsidRPr="00AC2E9A">
        <w:rPr>
          <w:rFonts w:ascii="Arial" w:hAnsi="Arial" w:cs="Arial"/>
          <w:lang w:eastAsia="pl-PL"/>
        </w:rPr>
        <w:t>innych dokumentów,</w:t>
      </w:r>
    </w:p>
    <w:p w:rsidR="00B20D66" w:rsidRPr="00AC2E9A" w:rsidRDefault="00A45459" w:rsidP="00363C0D">
      <w:pPr>
        <w:pStyle w:val="Akapitzlist"/>
        <w:numPr>
          <w:ilvl w:val="0"/>
          <w:numId w:val="112"/>
        </w:numPr>
        <w:spacing w:line="276" w:lineRule="auto"/>
        <w:ind w:left="714" w:hanging="357"/>
        <w:jc w:val="both"/>
        <w:rPr>
          <w:rFonts w:ascii="Arial" w:hAnsi="Arial" w:cs="Arial"/>
        </w:rPr>
      </w:pPr>
      <w:r w:rsidRPr="00AC2E9A">
        <w:rPr>
          <w:rFonts w:ascii="Arial" w:hAnsi="Arial" w:cs="Arial"/>
          <w:lang w:eastAsia="pl-PL"/>
        </w:rPr>
        <w:t>zawierających informacje, w tym dane osobowe, niezbędne do weryfikacji zatrudnienia na</w:t>
      </w:r>
      <w:r w:rsidR="00812005" w:rsidRPr="00AC2E9A">
        <w:rPr>
          <w:rFonts w:ascii="Arial" w:hAnsi="Arial" w:cs="Arial"/>
          <w:lang w:eastAsia="pl-PL"/>
        </w:rPr>
        <w:t xml:space="preserve"> </w:t>
      </w:r>
      <w:r w:rsidRPr="00AC2E9A">
        <w:rPr>
          <w:rFonts w:ascii="Arial" w:hAnsi="Arial" w:cs="Arial"/>
          <w:lang w:eastAsia="pl-PL"/>
        </w:rPr>
        <w:t>podstawie umowy o pracę, w szczególności imię i nazwisko zatrudnionego pracownika, datę</w:t>
      </w:r>
      <w:r w:rsidR="00812005" w:rsidRPr="00AC2E9A">
        <w:rPr>
          <w:rFonts w:ascii="Arial" w:hAnsi="Arial" w:cs="Arial"/>
          <w:lang w:eastAsia="pl-PL"/>
        </w:rPr>
        <w:t xml:space="preserve"> </w:t>
      </w:r>
      <w:r w:rsidRPr="00AC2E9A">
        <w:rPr>
          <w:rFonts w:ascii="Arial" w:hAnsi="Arial" w:cs="Arial"/>
          <w:lang w:eastAsia="pl-PL"/>
        </w:rPr>
        <w:t xml:space="preserve">zawarcia umowy o pracę, rodzaj umowy o pracę i zakres obowiązków pracownika. </w:t>
      </w:r>
    </w:p>
    <w:p w:rsidR="00B20D66" w:rsidRPr="00AC2E9A" w:rsidRDefault="00A45459" w:rsidP="00363C0D">
      <w:pPr>
        <w:numPr>
          <w:ilvl w:val="0"/>
          <w:numId w:val="62"/>
        </w:numPr>
        <w:spacing w:line="276" w:lineRule="auto"/>
        <w:jc w:val="both"/>
        <w:rPr>
          <w:rFonts w:ascii="Arial" w:hAnsi="Arial" w:cs="Arial"/>
        </w:rPr>
      </w:pPr>
      <w:r w:rsidRPr="00AC2E9A">
        <w:rPr>
          <w:rFonts w:ascii="Arial" w:hAnsi="Arial" w:cs="Arial"/>
          <w:lang w:eastAsia="pl-PL"/>
        </w:rPr>
        <w:t>W ramach uprawnienia Zamawiającego w zakresie kontroli spełniania przez Wykonawcę</w:t>
      </w:r>
      <w:r w:rsidRPr="00AC2E9A">
        <w:rPr>
          <w:rFonts w:ascii="Arial" w:hAnsi="Arial" w:cs="Arial"/>
          <w:lang w:eastAsia="pl-PL"/>
        </w:rPr>
        <w:br/>
        <w:t xml:space="preserve">wymagań, o których mowa w art. 95 ust. 2 pkt 3 </w:t>
      </w:r>
      <w:r w:rsidRPr="00AC2E9A">
        <w:rPr>
          <w:rFonts w:ascii="Arial" w:hAnsi="Arial" w:cs="Arial"/>
        </w:rPr>
        <w:t>ustawy Prawo zamówień publicznych</w:t>
      </w:r>
      <w:r w:rsidRPr="00AC2E9A">
        <w:rPr>
          <w:rFonts w:ascii="Arial" w:hAnsi="Arial" w:cs="Arial"/>
          <w:lang w:eastAsia="pl-PL"/>
        </w:rPr>
        <w:t>,</w:t>
      </w:r>
      <w:r w:rsidRPr="00AC2E9A">
        <w:rPr>
          <w:rFonts w:ascii="Arial" w:hAnsi="Arial" w:cs="Arial"/>
          <w:lang w:eastAsia="pl-PL"/>
        </w:rPr>
        <w:br/>
        <w:t xml:space="preserve">Zamawiający może żądać od Wykonawcy, w terminie określonym w wezwaniu: </w:t>
      </w:r>
    </w:p>
    <w:p w:rsidR="0060483B" w:rsidRPr="00AC2E9A" w:rsidRDefault="00A45459" w:rsidP="00363C0D">
      <w:pPr>
        <w:numPr>
          <w:ilvl w:val="0"/>
          <w:numId w:val="63"/>
        </w:numPr>
        <w:spacing w:line="276" w:lineRule="auto"/>
        <w:ind w:left="714" w:hanging="357"/>
        <w:jc w:val="both"/>
        <w:rPr>
          <w:rFonts w:ascii="Arial" w:hAnsi="Arial" w:cs="Arial"/>
        </w:rPr>
      </w:pPr>
      <w:r w:rsidRPr="00AC2E9A">
        <w:rPr>
          <w:rFonts w:ascii="Arial" w:hAnsi="Arial" w:cs="Arial"/>
          <w:lang w:eastAsia="pl-PL"/>
        </w:rPr>
        <w:t>wyjaśnień w przypadku wątpliwości dotyczących oświadczeń i dokumentów, o których mowa w ust. 3,</w:t>
      </w:r>
    </w:p>
    <w:p w:rsidR="0060483B" w:rsidRPr="00AC2E9A" w:rsidRDefault="00A45459" w:rsidP="00363C0D">
      <w:pPr>
        <w:numPr>
          <w:ilvl w:val="0"/>
          <w:numId w:val="63"/>
        </w:numPr>
        <w:spacing w:line="276" w:lineRule="auto"/>
        <w:ind w:left="714" w:hanging="357"/>
        <w:jc w:val="both"/>
        <w:rPr>
          <w:rFonts w:ascii="Arial" w:hAnsi="Arial" w:cs="Arial"/>
        </w:rPr>
      </w:pPr>
      <w:r w:rsidRPr="00AC2E9A">
        <w:rPr>
          <w:rFonts w:ascii="Arial" w:hAnsi="Arial" w:cs="Arial"/>
          <w:lang w:eastAsia="pl-PL"/>
        </w:rPr>
        <w:t xml:space="preserve">przeprowadzania kontroli na miejscu wykonywania usług w celu weryfikacji zatrudnienia przez Wykonawcę lub podwykonawcę na podstawie umowy o pracę osób wykonujących wskazane przez Zamawiającego czynności, o których mowa w ust. 1, </w:t>
      </w:r>
    </w:p>
    <w:p w:rsidR="00B20D66" w:rsidRPr="00AC2E9A" w:rsidRDefault="00A45459" w:rsidP="00363C0D">
      <w:pPr>
        <w:numPr>
          <w:ilvl w:val="0"/>
          <w:numId w:val="63"/>
        </w:numPr>
        <w:spacing w:line="276" w:lineRule="auto"/>
        <w:ind w:left="714" w:hanging="357"/>
        <w:jc w:val="both"/>
        <w:rPr>
          <w:rFonts w:ascii="Arial" w:hAnsi="Arial" w:cs="Arial"/>
        </w:rPr>
      </w:pPr>
      <w:r w:rsidRPr="00AC2E9A">
        <w:rPr>
          <w:rFonts w:ascii="Arial" w:hAnsi="Arial" w:cs="Arial"/>
          <w:lang w:eastAsia="pl-PL"/>
        </w:rPr>
        <w:t xml:space="preserve">przedstawienia oryginału lub notarialnie poświadczonej kopii oświadczeń lub dokumentów, o których mowa w ust. 3, gdy złożona kopia jest nieczytelna lub budzi wątpliwości co do jej prawdziwości. </w:t>
      </w:r>
    </w:p>
    <w:p w:rsidR="00B20D66" w:rsidRPr="00AC2E9A" w:rsidRDefault="00A45459" w:rsidP="00363C0D">
      <w:pPr>
        <w:numPr>
          <w:ilvl w:val="0"/>
          <w:numId w:val="64"/>
        </w:numPr>
        <w:spacing w:line="276" w:lineRule="auto"/>
        <w:ind w:left="357" w:hanging="357"/>
        <w:jc w:val="both"/>
        <w:rPr>
          <w:rFonts w:ascii="Arial" w:hAnsi="Arial" w:cs="Arial"/>
        </w:rPr>
      </w:pPr>
      <w:r w:rsidRPr="00AC2E9A">
        <w:rPr>
          <w:rFonts w:ascii="Arial" w:hAnsi="Arial" w:cs="Arial"/>
          <w:lang w:eastAsia="pl-PL"/>
        </w:rPr>
        <w:t>Niezłożenie przez Wykonawcę w wyznaczonym terminie, żądanych przez Zamawiającego</w:t>
      </w:r>
      <w:r w:rsidRPr="00AC2E9A">
        <w:rPr>
          <w:rFonts w:ascii="Arial" w:hAnsi="Arial" w:cs="Arial"/>
          <w:lang w:eastAsia="pl-PL"/>
        </w:rPr>
        <w:br/>
        <w:t>oświadczeń lub dokumentów, o których mowa w ust. 3, traktowane będzie jak niespełnienie przez Wykonawcę lub podwykonawcę wymogu zatrudnienia na podstawie umowy o pracę osób</w:t>
      </w:r>
      <w:r w:rsidR="0060483B" w:rsidRPr="00AC2E9A">
        <w:rPr>
          <w:rFonts w:ascii="Arial" w:hAnsi="Arial" w:cs="Arial"/>
          <w:lang w:eastAsia="pl-PL"/>
        </w:rPr>
        <w:t xml:space="preserve"> </w:t>
      </w:r>
      <w:r w:rsidRPr="00AC2E9A">
        <w:rPr>
          <w:rFonts w:ascii="Arial" w:hAnsi="Arial" w:cs="Arial"/>
          <w:lang w:eastAsia="pl-PL"/>
        </w:rPr>
        <w:t xml:space="preserve">wykonujących wskazane w ust. 1 czynności. </w:t>
      </w:r>
    </w:p>
    <w:p w:rsidR="00095F66" w:rsidRPr="00AC2E9A" w:rsidRDefault="00A45459" w:rsidP="00363C0D">
      <w:pPr>
        <w:numPr>
          <w:ilvl w:val="0"/>
          <w:numId w:val="65"/>
        </w:numPr>
        <w:spacing w:line="276" w:lineRule="auto"/>
        <w:ind w:left="357" w:hanging="357"/>
        <w:jc w:val="both"/>
        <w:rPr>
          <w:rFonts w:ascii="Arial" w:hAnsi="Arial" w:cs="Arial"/>
        </w:rPr>
      </w:pPr>
      <w:r w:rsidRPr="00AC2E9A">
        <w:rPr>
          <w:rFonts w:ascii="Arial" w:hAnsi="Arial" w:cs="Arial"/>
          <w:lang w:eastAsia="pl-PL"/>
        </w:rPr>
        <w:t>Wielokrotne naruszanie przez Wykonawcę jego obowiązków, o których mowa w niniejszym</w:t>
      </w:r>
      <w:r w:rsidRPr="00AC2E9A">
        <w:rPr>
          <w:rFonts w:ascii="Arial" w:hAnsi="Arial" w:cs="Arial"/>
          <w:lang w:eastAsia="pl-PL"/>
        </w:rPr>
        <w:br/>
        <w:t>paragrafie może stanowić podstawę do odstąpienia od umowy, z przyczyn leżących po stronie</w:t>
      </w:r>
      <w:r w:rsidR="0060483B" w:rsidRPr="00AC2E9A">
        <w:rPr>
          <w:rFonts w:ascii="Arial" w:hAnsi="Arial" w:cs="Arial"/>
          <w:lang w:eastAsia="pl-PL"/>
        </w:rPr>
        <w:t xml:space="preserve"> </w:t>
      </w:r>
      <w:r w:rsidRPr="00AC2E9A">
        <w:rPr>
          <w:rFonts w:ascii="Arial" w:hAnsi="Arial" w:cs="Arial"/>
          <w:lang w:eastAsia="pl-PL"/>
        </w:rPr>
        <w:t>Wykonawcy.</w:t>
      </w:r>
    </w:p>
    <w:p w:rsidR="00C03EFA" w:rsidRDefault="00C03EFA" w:rsidP="00F92F04">
      <w:pPr>
        <w:spacing w:line="276" w:lineRule="auto"/>
        <w:jc w:val="center"/>
        <w:rPr>
          <w:rFonts w:ascii="Arial" w:hAnsi="Arial" w:cs="Arial"/>
          <w:b/>
          <w:shd w:val="clear" w:color="auto" w:fill="FFFFFF"/>
        </w:rPr>
      </w:pPr>
    </w:p>
    <w:p w:rsidR="00B20D66" w:rsidRPr="00AC2E9A" w:rsidRDefault="00A45459" w:rsidP="00F92F04">
      <w:pPr>
        <w:spacing w:line="276" w:lineRule="auto"/>
        <w:jc w:val="center"/>
        <w:rPr>
          <w:rFonts w:ascii="Arial" w:hAnsi="Arial" w:cs="Arial"/>
        </w:rPr>
      </w:pPr>
      <w:r w:rsidRPr="00AC2E9A">
        <w:rPr>
          <w:rFonts w:ascii="Arial" w:hAnsi="Arial" w:cs="Arial"/>
          <w:b/>
          <w:shd w:val="clear" w:color="auto" w:fill="FFFFFF"/>
        </w:rPr>
        <w:t>§ 15</w:t>
      </w:r>
    </w:p>
    <w:p w:rsidR="00C03EFA" w:rsidRPr="00AC2E9A" w:rsidRDefault="00A45459" w:rsidP="00F92F04">
      <w:pPr>
        <w:widowControl w:val="0"/>
        <w:tabs>
          <w:tab w:val="left" w:pos="1560"/>
        </w:tabs>
        <w:spacing w:line="276" w:lineRule="auto"/>
        <w:jc w:val="center"/>
        <w:rPr>
          <w:rFonts w:ascii="Arial" w:hAnsi="Arial" w:cs="Arial"/>
        </w:rPr>
      </w:pPr>
      <w:r w:rsidRPr="00AC2E9A">
        <w:rPr>
          <w:rFonts w:ascii="Arial" w:hAnsi="Arial" w:cs="Arial"/>
          <w:b/>
          <w:shd w:val="clear" w:color="auto" w:fill="FFFFFF"/>
        </w:rPr>
        <w:t>ZACHOWANIE TAJEMNICY I BEZPIECZEŃSTWO DANYCH OSOBOWYCH</w:t>
      </w:r>
    </w:p>
    <w:p w:rsidR="00B20D66" w:rsidRPr="00AC2E9A" w:rsidRDefault="00A45459" w:rsidP="00363C0D">
      <w:pPr>
        <w:numPr>
          <w:ilvl w:val="0"/>
          <w:numId w:val="66"/>
        </w:numPr>
        <w:spacing w:line="276" w:lineRule="auto"/>
        <w:ind w:left="357" w:hanging="357"/>
        <w:jc w:val="both"/>
        <w:rPr>
          <w:rFonts w:ascii="Arial" w:hAnsi="Arial" w:cs="Arial"/>
        </w:rPr>
      </w:pPr>
      <w:r w:rsidRPr="00AC2E9A">
        <w:rPr>
          <w:rFonts w:ascii="Arial" w:eastAsia="SimSun" w:hAnsi="Arial" w:cs="Arial"/>
          <w:lang w:bidi="hi-IN"/>
        </w:rPr>
        <w:t>Strony umowy zobowiązują się do:</w:t>
      </w:r>
    </w:p>
    <w:p w:rsidR="00B20D66" w:rsidRPr="00AC2E9A" w:rsidRDefault="00A45459" w:rsidP="00363C0D">
      <w:pPr>
        <w:numPr>
          <w:ilvl w:val="0"/>
          <w:numId w:val="67"/>
        </w:numPr>
        <w:spacing w:line="276" w:lineRule="auto"/>
        <w:ind w:left="714" w:hanging="357"/>
        <w:jc w:val="both"/>
        <w:rPr>
          <w:rFonts w:ascii="Arial" w:hAnsi="Arial" w:cs="Arial"/>
        </w:rPr>
      </w:pPr>
      <w:r w:rsidRPr="00AC2E9A">
        <w:rPr>
          <w:rFonts w:ascii="Arial" w:eastAsia="SimSun" w:hAnsi="Arial" w:cs="Arial"/>
          <w:lang w:bidi="hi-IN"/>
        </w:rPr>
        <w:t xml:space="preserve">zachowania w tajemnicy wszelkich informacji otrzymanych i uzyskanych w związku  </w:t>
      </w:r>
      <w:r w:rsidR="007B5956" w:rsidRPr="00AC2E9A">
        <w:rPr>
          <w:rFonts w:ascii="Arial" w:eastAsia="SimSun" w:hAnsi="Arial" w:cs="Arial"/>
          <w:lang w:bidi="hi-IN"/>
        </w:rPr>
        <w:br/>
      </w:r>
      <w:r w:rsidRPr="00AC2E9A">
        <w:rPr>
          <w:rFonts w:ascii="Arial" w:eastAsia="SimSun" w:hAnsi="Arial" w:cs="Arial"/>
          <w:lang w:bidi="hi-IN"/>
        </w:rPr>
        <w:t xml:space="preserve">z wykonywaniem zobowiązań wynikających z realizacji niniejszej umowy, </w:t>
      </w:r>
      <w:r w:rsidR="004C39CF" w:rsidRPr="00AC2E9A">
        <w:rPr>
          <w:rFonts w:ascii="Arial" w:eastAsia="SimSun" w:hAnsi="Arial" w:cs="Arial"/>
          <w:lang w:bidi="hi-IN"/>
        </w:rPr>
        <w:br/>
      </w:r>
      <w:r w:rsidRPr="00AC2E9A">
        <w:rPr>
          <w:rFonts w:ascii="Arial" w:eastAsia="SimSun" w:hAnsi="Arial" w:cs="Arial"/>
          <w:lang w:bidi="hi-IN"/>
        </w:rPr>
        <w:t>w szczególności informacji o stosowanych technicznych i organizacyjnych środkach bezpieczeństwa,</w:t>
      </w:r>
    </w:p>
    <w:p w:rsidR="00B20D66" w:rsidRPr="00AC2E9A" w:rsidRDefault="00A45459" w:rsidP="00363C0D">
      <w:pPr>
        <w:numPr>
          <w:ilvl w:val="0"/>
          <w:numId w:val="68"/>
        </w:numPr>
        <w:spacing w:line="276" w:lineRule="auto"/>
        <w:ind w:left="714" w:hanging="357"/>
        <w:jc w:val="both"/>
        <w:rPr>
          <w:rFonts w:ascii="Arial" w:hAnsi="Arial" w:cs="Arial"/>
        </w:rPr>
      </w:pPr>
      <w:r w:rsidRPr="00AC2E9A">
        <w:rPr>
          <w:rFonts w:ascii="Arial" w:eastAsia="SimSun" w:hAnsi="Arial" w:cs="Arial"/>
          <w:lang w:bidi="hi-IN"/>
        </w:rPr>
        <w:t>wykorzystywania informacji jedynie w celach określonych ustaleniami dokonanymi przez</w:t>
      </w:r>
      <w:r w:rsidR="00CA4084" w:rsidRPr="00AC2E9A">
        <w:rPr>
          <w:rFonts w:ascii="Arial" w:eastAsia="SimSun" w:hAnsi="Arial" w:cs="Arial"/>
          <w:lang w:bidi="hi-IN"/>
        </w:rPr>
        <w:t xml:space="preserve"> </w:t>
      </w:r>
      <w:r w:rsidRPr="00AC2E9A">
        <w:rPr>
          <w:rFonts w:ascii="Arial" w:eastAsia="SimSun" w:hAnsi="Arial" w:cs="Arial"/>
          <w:lang w:bidi="hi-IN"/>
        </w:rPr>
        <w:t>Strony niniejszej umowy,</w:t>
      </w:r>
    </w:p>
    <w:p w:rsidR="00B20D66" w:rsidRPr="00AC2E9A" w:rsidRDefault="00A45459" w:rsidP="00363C0D">
      <w:pPr>
        <w:numPr>
          <w:ilvl w:val="0"/>
          <w:numId w:val="69"/>
        </w:numPr>
        <w:spacing w:line="276" w:lineRule="auto"/>
        <w:ind w:left="714" w:hanging="357"/>
        <w:jc w:val="both"/>
        <w:rPr>
          <w:rFonts w:ascii="Arial" w:hAnsi="Arial" w:cs="Arial"/>
        </w:rPr>
      </w:pPr>
      <w:r w:rsidRPr="00AC2E9A">
        <w:rPr>
          <w:rFonts w:ascii="Arial" w:eastAsia="SimSun" w:hAnsi="Arial" w:cs="Arial"/>
          <w:lang w:bidi="hi-IN"/>
        </w:rPr>
        <w:t>podejmowania wszelkich kroków i działań w celu zapewnienia, że żadna z osób otrzymujących informacje w myśl postanowień pkt 1 nie ujawni tych informacji, ani ich źródła, zarówno</w:t>
      </w:r>
      <w:r w:rsidR="00CA4084" w:rsidRPr="00AC2E9A">
        <w:rPr>
          <w:rFonts w:ascii="Arial" w:eastAsia="SimSun" w:hAnsi="Arial" w:cs="Arial"/>
          <w:lang w:bidi="hi-IN"/>
        </w:rPr>
        <w:t xml:space="preserve"> </w:t>
      </w:r>
      <w:r w:rsidRPr="00AC2E9A">
        <w:rPr>
          <w:rFonts w:ascii="Arial" w:eastAsia="SimSun" w:hAnsi="Arial" w:cs="Arial"/>
          <w:lang w:bidi="hi-IN"/>
        </w:rPr>
        <w:t>w całości jak i w części stronom trzecim bez uzyskania uprzedniej, wyrażonej na piśmie zgody strony umowy, od której pochodzą informacje,</w:t>
      </w:r>
    </w:p>
    <w:p w:rsidR="00B20D66" w:rsidRPr="00AC2E9A" w:rsidRDefault="00A45459" w:rsidP="00363C0D">
      <w:pPr>
        <w:numPr>
          <w:ilvl w:val="0"/>
          <w:numId w:val="70"/>
        </w:numPr>
        <w:spacing w:line="276" w:lineRule="auto"/>
        <w:ind w:left="714" w:hanging="357"/>
        <w:jc w:val="both"/>
        <w:rPr>
          <w:rFonts w:ascii="Arial" w:hAnsi="Arial" w:cs="Arial"/>
        </w:rPr>
      </w:pPr>
      <w:r w:rsidRPr="00AC2E9A">
        <w:rPr>
          <w:rFonts w:ascii="Arial" w:eastAsia="SimSun" w:hAnsi="Arial" w:cs="Arial"/>
          <w:lang w:bidi="hi-IN"/>
        </w:rPr>
        <w:t>tego, iż w razie wątpliwości w przedmiocie kwalifikacji określonych informacji na potrzeby</w:t>
      </w:r>
      <w:r w:rsidR="00CA4084" w:rsidRPr="00AC2E9A">
        <w:rPr>
          <w:rFonts w:ascii="Arial" w:eastAsia="SimSun" w:hAnsi="Arial" w:cs="Arial"/>
          <w:lang w:bidi="hi-IN"/>
        </w:rPr>
        <w:t xml:space="preserve"> </w:t>
      </w:r>
      <w:r w:rsidRPr="00AC2E9A">
        <w:rPr>
          <w:rFonts w:ascii="Arial" w:eastAsia="SimSun" w:hAnsi="Arial" w:cs="Arial"/>
          <w:lang w:bidi="hi-IN"/>
        </w:rPr>
        <w:t>niniejszej umowy, kwalifikowania tych informacji jako informacji chronionych zapisami</w:t>
      </w:r>
      <w:r w:rsidR="00CA4084" w:rsidRPr="00AC2E9A">
        <w:rPr>
          <w:rFonts w:ascii="Arial" w:eastAsia="SimSun" w:hAnsi="Arial" w:cs="Arial"/>
          <w:lang w:bidi="hi-IN"/>
        </w:rPr>
        <w:t xml:space="preserve"> </w:t>
      </w:r>
      <w:r w:rsidRPr="00AC2E9A">
        <w:rPr>
          <w:rFonts w:ascii="Arial" w:eastAsia="SimSun" w:hAnsi="Arial" w:cs="Arial"/>
          <w:lang w:bidi="hi-IN"/>
        </w:rPr>
        <w:t>niniejszej umowy,</w:t>
      </w:r>
    </w:p>
    <w:p w:rsidR="00B20D66" w:rsidRPr="00AC2E9A" w:rsidRDefault="00A45459" w:rsidP="00363C0D">
      <w:pPr>
        <w:numPr>
          <w:ilvl w:val="0"/>
          <w:numId w:val="71"/>
        </w:numPr>
        <w:spacing w:line="276" w:lineRule="auto"/>
        <w:ind w:left="714" w:hanging="357"/>
        <w:jc w:val="both"/>
        <w:rPr>
          <w:rFonts w:ascii="Arial" w:hAnsi="Arial" w:cs="Arial"/>
        </w:rPr>
      </w:pPr>
      <w:r w:rsidRPr="00AC2E9A">
        <w:rPr>
          <w:rFonts w:ascii="Arial" w:eastAsia="SimSun" w:hAnsi="Arial" w:cs="Arial"/>
          <w:lang w:bidi="hi-IN"/>
        </w:rPr>
        <w:t xml:space="preserve">nie sporządzania kopii, ani jakiegokolwiek innego powielania, poza uzasadnionymi </w:t>
      </w:r>
      <w:r w:rsidR="00CA4084" w:rsidRPr="00AC2E9A">
        <w:rPr>
          <w:rFonts w:ascii="Arial" w:eastAsia="SimSun" w:hAnsi="Arial" w:cs="Arial"/>
          <w:lang w:bidi="hi-IN"/>
        </w:rPr>
        <w:br/>
      </w:r>
      <w:r w:rsidRPr="00AC2E9A">
        <w:rPr>
          <w:rFonts w:ascii="Arial" w:eastAsia="SimSun" w:hAnsi="Arial" w:cs="Arial"/>
          <w:lang w:bidi="hi-IN"/>
        </w:rPr>
        <w:t>w prawie przypadkami, informacji otrzymanych i uzyskanych w związku z realizacją niniejszej umowy,</w:t>
      </w:r>
    </w:p>
    <w:p w:rsidR="00B20D66" w:rsidRPr="00AC2E9A" w:rsidRDefault="00A45459" w:rsidP="00363C0D">
      <w:pPr>
        <w:numPr>
          <w:ilvl w:val="0"/>
          <w:numId w:val="72"/>
        </w:numPr>
        <w:spacing w:line="276" w:lineRule="auto"/>
        <w:ind w:left="714" w:hanging="357"/>
        <w:jc w:val="both"/>
        <w:rPr>
          <w:rFonts w:ascii="Arial" w:hAnsi="Arial" w:cs="Arial"/>
        </w:rPr>
      </w:pPr>
      <w:r w:rsidRPr="00AC2E9A">
        <w:rPr>
          <w:rFonts w:ascii="Arial" w:eastAsia="SimSun" w:hAnsi="Arial" w:cs="Arial"/>
          <w:lang w:bidi="hi-IN"/>
        </w:rPr>
        <w:lastRenderedPageBreak/>
        <w:t>tego, iż przekazywanie, ujawnianie oraz wykorzystywanie informacji otrzymanych przez</w:t>
      </w:r>
      <w:r w:rsidR="00CA4084" w:rsidRPr="00AC2E9A">
        <w:rPr>
          <w:rFonts w:ascii="Arial" w:eastAsia="SimSun" w:hAnsi="Arial" w:cs="Arial"/>
          <w:lang w:bidi="hi-IN"/>
        </w:rPr>
        <w:t xml:space="preserve"> </w:t>
      </w:r>
      <w:r w:rsidRPr="00AC2E9A">
        <w:rPr>
          <w:rFonts w:ascii="Arial" w:eastAsia="SimSun" w:hAnsi="Arial" w:cs="Arial"/>
          <w:lang w:bidi="hi-IN"/>
        </w:rPr>
        <w:t>Wykonawcę od Zamawiającego będących przedmiotem niniejszej umowy nastąpić może</w:t>
      </w:r>
      <w:r w:rsidR="00CA4084" w:rsidRPr="00AC2E9A">
        <w:rPr>
          <w:rFonts w:ascii="Arial" w:eastAsia="SimSun" w:hAnsi="Arial" w:cs="Arial"/>
          <w:lang w:bidi="hi-IN"/>
        </w:rPr>
        <w:t xml:space="preserve"> </w:t>
      </w:r>
      <w:r w:rsidRPr="00AC2E9A">
        <w:rPr>
          <w:rFonts w:ascii="Arial" w:eastAsia="SimSun" w:hAnsi="Arial" w:cs="Arial"/>
          <w:lang w:bidi="hi-IN"/>
        </w:rPr>
        <w:t>wobec podmiotów uprawnionych na podstawie przepisów obowiązującego prawa i w zakresie określonym umową,</w:t>
      </w:r>
    </w:p>
    <w:p w:rsidR="00B20D66" w:rsidRPr="00AC2E9A" w:rsidRDefault="00A45459" w:rsidP="00363C0D">
      <w:pPr>
        <w:numPr>
          <w:ilvl w:val="0"/>
          <w:numId w:val="73"/>
        </w:numPr>
        <w:spacing w:line="276" w:lineRule="auto"/>
        <w:ind w:left="714" w:hanging="357"/>
        <w:jc w:val="both"/>
        <w:rPr>
          <w:rFonts w:ascii="Arial" w:hAnsi="Arial" w:cs="Arial"/>
        </w:rPr>
      </w:pPr>
      <w:r w:rsidRPr="00AC2E9A">
        <w:rPr>
          <w:rFonts w:ascii="Arial" w:eastAsia="SimSun" w:hAnsi="Arial" w:cs="Arial"/>
          <w:lang w:bidi="hi-IN"/>
        </w:rPr>
        <w:t>przestrzegania zasad bezpieczeństwa, w trakcie czynności wykonywanych u strony umowy,</w:t>
      </w:r>
      <w:r w:rsidR="00CA4084" w:rsidRPr="00AC2E9A">
        <w:rPr>
          <w:rFonts w:ascii="Arial" w:eastAsia="SimSun" w:hAnsi="Arial" w:cs="Arial"/>
          <w:lang w:bidi="hi-IN"/>
        </w:rPr>
        <w:t xml:space="preserve"> </w:t>
      </w:r>
      <w:r w:rsidRPr="00AC2E9A">
        <w:rPr>
          <w:rFonts w:ascii="Arial" w:eastAsia="SimSun" w:hAnsi="Arial" w:cs="Arial"/>
          <w:lang w:bidi="hi-IN"/>
        </w:rPr>
        <w:t>o których strona ta poinformowała,</w:t>
      </w:r>
    </w:p>
    <w:p w:rsidR="00B20D66" w:rsidRPr="00AC2E9A" w:rsidRDefault="00A45459" w:rsidP="00363C0D">
      <w:pPr>
        <w:numPr>
          <w:ilvl w:val="0"/>
          <w:numId w:val="74"/>
        </w:numPr>
        <w:spacing w:line="276" w:lineRule="auto"/>
        <w:ind w:left="714" w:hanging="357"/>
        <w:jc w:val="both"/>
        <w:rPr>
          <w:rFonts w:ascii="Arial" w:hAnsi="Arial" w:cs="Arial"/>
        </w:rPr>
      </w:pPr>
      <w:r w:rsidRPr="00AC2E9A">
        <w:rPr>
          <w:rFonts w:ascii="Arial" w:eastAsia="SimSun" w:hAnsi="Arial" w:cs="Arial"/>
          <w:lang w:bidi="hi-IN"/>
        </w:rPr>
        <w:t>stosowania własnych środków technicznych i organizacyjnych, wobec pracowników własnych</w:t>
      </w:r>
      <w:r w:rsidR="00CA4084" w:rsidRPr="00AC2E9A">
        <w:rPr>
          <w:rFonts w:ascii="Arial" w:eastAsia="SimSun" w:hAnsi="Arial" w:cs="Arial"/>
          <w:lang w:bidi="hi-IN"/>
        </w:rPr>
        <w:t xml:space="preserve"> </w:t>
      </w:r>
      <w:r w:rsidRPr="00AC2E9A">
        <w:rPr>
          <w:rFonts w:ascii="Arial" w:eastAsia="SimSun" w:hAnsi="Arial" w:cs="Arial"/>
          <w:lang w:bidi="hi-IN"/>
        </w:rPr>
        <w:t>i podwykonawców, dopuszczonych do realizacji niniejszej umowy, w celu dochowania</w:t>
      </w:r>
      <w:r w:rsidR="00CA4084" w:rsidRPr="00AC2E9A">
        <w:rPr>
          <w:rFonts w:ascii="Arial" w:eastAsia="SimSun" w:hAnsi="Arial" w:cs="Arial"/>
          <w:lang w:bidi="hi-IN"/>
        </w:rPr>
        <w:t xml:space="preserve"> </w:t>
      </w:r>
      <w:r w:rsidRPr="00AC2E9A">
        <w:rPr>
          <w:rFonts w:ascii="Arial" w:eastAsia="SimSun" w:hAnsi="Arial" w:cs="Arial"/>
          <w:lang w:bidi="hi-IN"/>
        </w:rPr>
        <w:t>tajemnicy informacji.</w:t>
      </w:r>
    </w:p>
    <w:p w:rsidR="00B20D66" w:rsidRPr="00AC2E9A" w:rsidRDefault="00A45459" w:rsidP="00363C0D">
      <w:pPr>
        <w:numPr>
          <w:ilvl w:val="0"/>
          <w:numId w:val="75"/>
        </w:numPr>
        <w:spacing w:line="276" w:lineRule="auto"/>
        <w:ind w:left="357" w:hanging="357"/>
        <w:jc w:val="both"/>
        <w:rPr>
          <w:rFonts w:ascii="Arial" w:hAnsi="Arial" w:cs="Arial"/>
        </w:rPr>
      </w:pPr>
      <w:r w:rsidRPr="00AC2E9A">
        <w:rPr>
          <w:rFonts w:ascii="Arial" w:eastAsia="SimSun" w:hAnsi="Arial" w:cs="Arial"/>
          <w:lang w:bidi="hi-IN"/>
        </w:rPr>
        <w:t>Zobowiązanie, o którym mowa w ust. poprzednim nie ma zastosowania do:</w:t>
      </w:r>
    </w:p>
    <w:p w:rsidR="00B20D66" w:rsidRPr="00AC2E9A" w:rsidRDefault="00A45459" w:rsidP="00363C0D">
      <w:pPr>
        <w:numPr>
          <w:ilvl w:val="0"/>
          <w:numId w:val="76"/>
        </w:numPr>
        <w:spacing w:line="276" w:lineRule="auto"/>
        <w:ind w:left="714" w:hanging="357"/>
        <w:jc w:val="both"/>
        <w:rPr>
          <w:rFonts w:ascii="Arial" w:hAnsi="Arial" w:cs="Arial"/>
        </w:rPr>
      </w:pPr>
      <w:r w:rsidRPr="00AC2E9A">
        <w:rPr>
          <w:rFonts w:ascii="Arial" w:eastAsia="SimSun" w:hAnsi="Arial" w:cs="Arial"/>
          <w:lang w:bidi="hi-IN"/>
        </w:rPr>
        <w:t>informacji ogólnie dostępnych i powszechnie znanych,</w:t>
      </w:r>
    </w:p>
    <w:p w:rsidR="00B20D66" w:rsidRPr="00AC2E9A" w:rsidRDefault="00A45459" w:rsidP="00363C0D">
      <w:pPr>
        <w:numPr>
          <w:ilvl w:val="0"/>
          <w:numId w:val="77"/>
        </w:numPr>
        <w:spacing w:line="276" w:lineRule="auto"/>
        <w:ind w:left="714" w:hanging="357"/>
        <w:jc w:val="both"/>
        <w:rPr>
          <w:rFonts w:ascii="Arial" w:hAnsi="Arial" w:cs="Arial"/>
        </w:rPr>
      </w:pPr>
      <w:r w:rsidRPr="00AC2E9A">
        <w:rPr>
          <w:rFonts w:ascii="Arial" w:eastAsia="SimSun" w:hAnsi="Arial" w:cs="Arial"/>
          <w:lang w:bidi="hi-IN"/>
        </w:rPr>
        <w:t>informacji, na których ujawnienie strona umowy, od której pochodzą informacje, wyraziła</w:t>
      </w:r>
      <w:r w:rsidR="00CA4084" w:rsidRPr="00AC2E9A">
        <w:rPr>
          <w:rFonts w:ascii="Arial" w:eastAsia="SimSun" w:hAnsi="Arial" w:cs="Arial"/>
          <w:lang w:bidi="hi-IN"/>
        </w:rPr>
        <w:t xml:space="preserve"> </w:t>
      </w:r>
      <w:r w:rsidRPr="00AC2E9A">
        <w:rPr>
          <w:rFonts w:ascii="Arial" w:eastAsia="SimSun" w:hAnsi="Arial" w:cs="Arial"/>
          <w:lang w:bidi="hi-IN"/>
        </w:rPr>
        <w:t>wyraźną zgodę na piśmie, pod rygorem nieważności,</w:t>
      </w:r>
    </w:p>
    <w:p w:rsidR="00B20D66" w:rsidRPr="00AC2E9A" w:rsidRDefault="00A45459" w:rsidP="00363C0D">
      <w:pPr>
        <w:numPr>
          <w:ilvl w:val="0"/>
          <w:numId w:val="78"/>
        </w:numPr>
        <w:spacing w:line="276" w:lineRule="auto"/>
        <w:ind w:left="714" w:hanging="357"/>
        <w:jc w:val="both"/>
        <w:rPr>
          <w:rFonts w:ascii="Arial" w:hAnsi="Arial" w:cs="Arial"/>
        </w:rPr>
      </w:pPr>
      <w:r w:rsidRPr="00AC2E9A">
        <w:rPr>
          <w:rFonts w:ascii="Arial" w:eastAsia="SimSun" w:hAnsi="Arial" w:cs="Arial"/>
          <w:lang w:bidi="hi-IN"/>
        </w:rPr>
        <w:t>informacji uzyskanych przez stronę umowy od osób trzecich, o ile takie ujawnienie przez</w:t>
      </w:r>
      <w:r w:rsidR="00CA4084" w:rsidRPr="00AC2E9A">
        <w:rPr>
          <w:rFonts w:ascii="Arial" w:eastAsia="SimSun" w:hAnsi="Arial" w:cs="Arial"/>
          <w:lang w:bidi="hi-IN"/>
        </w:rPr>
        <w:t xml:space="preserve"> </w:t>
      </w:r>
      <w:r w:rsidRPr="00AC2E9A">
        <w:rPr>
          <w:rFonts w:ascii="Arial" w:eastAsia="SimSun" w:hAnsi="Arial" w:cs="Arial"/>
          <w:lang w:bidi="hi-IN"/>
        </w:rPr>
        <w:t>osobę trzecią nie stanowi naruszenia powszechnie obowiązujących przepisów prawa lub</w:t>
      </w:r>
      <w:r w:rsidR="00CA4084" w:rsidRPr="00AC2E9A">
        <w:rPr>
          <w:rFonts w:ascii="Arial" w:eastAsia="SimSun" w:hAnsi="Arial" w:cs="Arial"/>
          <w:lang w:bidi="hi-IN"/>
        </w:rPr>
        <w:t xml:space="preserve"> </w:t>
      </w:r>
      <w:r w:rsidRPr="00AC2E9A">
        <w:rPr>
          <w:rFonts w:ascii="Arial" w:eastAsia="SimSun" w:hAnsi="Arial" w:cs="Arial"/>
          <w:lang w:bidi="hi-IN"/>
        </w:rPr>
        <w:t>zobowiązań zaciągniętych przez te osoby. Strony umowy zobowiązane są do zachowania</w:t>
      </w:r>
      <w:r w:rsidR="00CA4084" w:rsidRPr="00AC2E9A">
        <w:rPr>
          <w:rFonts w:ascii="Arial" w:eastAsia="SimSun" w:hAnsi="Arial" w:cs="Arial"/>
          <w:lang w:bidi="hi-IN"/>
        </w:rPr>
        <w:t xml:space="preserve"> </w:t>
      </w:r>
      <w:r w:rsidRPr="00AC2E9A">
        <w:rPr>
          <w:rFonts w:ascii="Arial" w:eastAsia="SimSun" w:hAnsi="Arial" w:cs="Arial"/>
          <w:lang w:bidi="hi-IN"/>
        </w:rPr>
        <w:t>w tajemnicy informacji uzyskanych od osób trzecich, które zostały mu udostępnione</w:t>
      </w:r>
      <w:r w:rsidR="00CA4084" w:rsidRPr="00AC2E9A">
        <w:rPr>
          <w:rFonts w:ascii="Arial" w:eastAsia="SimSun" w:hAnsi="Arial" w:cs="Arial"/>
          <w:lang w:bidi="hi-IN"/>
        </w:rPr>
        <w:t xml:space="preserve"> </w:t>
      </w:r>
      <w:r w:rsidRPr="00AC2E9A">
        <w:rPr>
          <w:rFonts w:ascii="Arial" w:eastAsia="SimSun" w:hAnsi="Arial" w:cs="Arial"/>
          <w:lang w:bidi="hi-IN"/>
        </w:rPr>
        <w:t>z naruszeniem wymogów określonych w zdaniu poprzednim,</w:t>
      </w:r>
    </w:p>
    <w:p w:rsidR="00B20D66" w:rsidRPr="00AC2E9A" w:rsidRDefault="00A45459" w:rsidP="00363C0D">
      <w:pPr>
        <w:numPr>
          <w:ilvl w:val="0"/>
          <w:numId w:val="79"/>
        </w:numPr>
        <w:spacing w:line="276" w:lineRule="auto"/>
        <w:ind w:left="714" w:hanging="357"/>
        <w:jc w:val="both"/>
        <w:rPr>
          <w:rFonts w:ascii="Arial" w:hAnsi="Arial" w:cs="Arial"/>
        </w:rPr>
      </w:pPr>
      <w:r w:rsidRPr="00AC2E9A">
        <w:rPr>
          <w:rFonts w:ascii="Arial" w:eastAsia="SimSun" w:hAnsi="Arial" w:cs="Arial"/>
          <w:lang w:bidi="hi-IN"/>
        </w:rPr>
        <w:t>udostępniania informacji na rzecz podmiotów uprawnionych, o ile obowiązek udostępniania tych informacji na rzecz tych podmiotów wynika z powszechnie obowiązujących przepisów prawa.</w:t>
      </w:r>
    </w:p>
    <w:p w:rsidR="00B20D66" w:rsidRPr="00AC2E9A" w:rsidRDefault="00A45459" w:rsidP="00363C0D">
      <w:pPr>
        <w:numPr>
          <w:ilvl w:val="0"/>
          <w:numId w:val="80"/>
        </w:numPr>
        <w:spacing w:line="276" w:lineRule="auto"/>
        <w:ind w:left="357" w:hanging="357"/>
        <w:jc w:val="both"/>
        <w:rPr>
          <w:rFonts w:ascii="Arial" w:hAnsi="Arial" w:cs="Arial"/>
        </w:rPr>
      </w:pPr>
      <w:r w:rsidRPr="00AC2E9A">
        <w:rPr>
          <w:rFonts w:ascii="Arial" w:eastAsia="SimSun" w:hAnsi="Arial" w:cs="Arial"/>
          <w:lang w:bidi="hi-IN"/>
        </w:rPr>
        <w:t>Strony umowy oświadczają, że są świadome faktu, iż dane osobowe objęte są ochroną wynikającą z Rozporządzenia Parlamentu Europejskiego i Rady (UE) 2016/679 z dnia 27 kwietnia 2016 r.</w:t>
      </w:r>
      <w:r w:rsidR="00D5266F" w:rsidRPr="00AC2E9A">
        <w:rPr>
          <w:rFonts w:ascii="Arial" w:eastAsia="SimSun" w:hAnsi="Arial" w:cs="Arial"/>
          <w:lang w:bidi="hi-IN"/>
        </w:rPr>
        <w:t xml:space="preserve"> </w:t>
      </w:r>
      <w:r w:rsidRPr="00AC2E9A">
        <w:rPr>
          <w:rFonts w:ascii="Arial" w:eastAsia="SimSun" w:hAnsi="Arial" w:cs="Arial"/>
          <w:lang w:bidi="hi-IN"/>
        </w:rPr>
        <w:t>w sprawie ochrony osób fizycznych w związku z</w:t>
      </w:r>
      <w:r w:rsidR="00D5266F" w:rsidRPr="00AC2E9A">
        <w:rPr>
          <w:rFonts w:ascii="Arial" w:eastAsia="SimSun" w:hAnsi="Arial" w:cs="Arial"/>
          <w:lang w:bidi="hi-IN"/>
        </w:rPr>
        <w:t xml:space="preserve"> </w:t>
      </w:r>
      <w:r w:rsidRPr="00AC2E9A">
        <w:rPr>
          <w:rFonts w:ascii="Arial" w:eastAsia="SimSun" w:hAnsi="Arial" w:cs="Arial"/>
          <w:lang w:bidi="hi-IN"/>
        </w:rPr>
        <w:t>przetwarzaniem danych osobowych i w sprawie swobodnego przepływu takich danych oraz uchylenia dyrektywy 95/46/WE (ogólne rozporządzenie</w:t>
      </w:r>
      <w:r w:rsidR="00D5266F" w:rsidRPr="00AC2E9A">
        <w:rPr>
          <w:rFonts w:ascii="Arial" w:eastAsia="SimSun" w:hAnsi="Arial" w:cs="Arial"/>
          <w:lang w:bidi="hi-IN"/>
        </w:rPr>
        <w:t xml:space="preserve"> </w:t>
      </w:r>
      <w:r w:rsidRPr="00AC2E9A">
        <w:rPr>
          <w:rFonts w:ascii="Arial" w:eastAsia="SimSun" w:hAnsi="Arial" w:cs="Arial"/>
          <w:lang w:bidi="hi-IN"/>
        </w:rPr>
        <w:t>o ochronie danych) (Dz. Urz. UE L 119 z 2016 r.), zwanego dalej RODO.</w:t>
      </w:r>
    </w:p>
    <w:p w:rsidR="00095F66" w:rsidRPr="00AC2E9A" w:rsidRDefault="00A45459" w:rsidP="00363C0D">
      <w:pPr>
        <w:numPr>
          <w:ilvl w:val="0"/>
          <w:numId w:val="81"/>
        </w:numPr>
        <w:spacing w:line="276" w:lineRule="auto"/>
        <w:ind w:left="357" w:hanging="357"/>
        <w:jc w:val="both"/>
        <w:rPr>
          <w:rFonts w:ascii="Arial" w:hAnsi="Arial" w:cs="Arial"/>
        </w:rPr>
      </w:pPr>
      <w:r w:rsidRPr="00AC2E9A">
        <w:rPr>
          <w:rFonts w:ascii="Arial" w:eastAsia="SimSun" w:hAnsi="Arial" w:cs="Arial"/>
          <w:lang w:bidi="hi-IN"/>
        </w:rPr>
        <w:t>W ramach realizacji umowy nie nastąpi powierzenie przetwarzania danych osobowych, ani</w:t>
      </w:r>
      <w:r w:rsidRPr="00AC2E9A">
        <w:rPr>
          <w:rFonts w:ascii="Arial" w:eastAsia="SimSun" w:hAnsi="Arial" w:cs="Arial"/>
          <w:lang w:bidi="hi-IN"/>
        </w:rPr>
        <w:br/>
        <w:t>udostępnienie danych osobowych, poza danymi stron umowy oraz osób biorących udział przy</w:t>
      </w:r>
      <w:r w:rsidR="00D5266F" w:rsidRPr="00AC2E9A">
        <w:rPr>
          <w:rFonts w:ascii="Arial" w:eastAsia="SimSun" w:hAnsi="Arial" w:cs="Arial"/>
          <w:lang w:bidi="hi-IN"/>
        </w:rPr>
        <w:t xml:space="preserve"> </w:t>
      </w:r>
      <w:r w:rsidRPr="00AC2E9A">
        <w:rPr>
          <w:rFonts w:ascii="Arial" w:eastAsia="SimSun" w:hAnsi="Arial" w:cs="Arial"/>
          <w:lang w:bidi="hi-IN"/>
        </w:rPr>
        <w:t>realizacji umowy.</w:t>
      </w:r>
    </w:p>
    <w:p w:rsidR="00C03EFA" w:rsidRDefault="00C03EFA" w:rsidP="00F92F04">
      <w:pPr>
        <w:spacing w:line="276" w:lineRule="auto"/>
        <w:jc w:val="center"/>
        <w:rPr>
          <w:rFonts w:ascii="Arial" w:hAnsi="Arial" w:cs="Arial"/>
          <w:b/>
        </w:rPr>
      </w:pPr>
    </w:p>
    <w:p w:rsidR="00363C0D" w:rsidRPr="00F9124D" w:rsidRDefault="00363C0D" w:rsidP="00363C0D">
      <w:pPr>
        <w:spacing w:line="276" w:lineRule="auto"/>
        <w:jc w:val="center"/>
        <w:rPr>
          <w:rFonts w:ascii="Arial" w:eastAsia="Times New Roman" w:hAnsi="Arial" w:cs="Arial"/>
          <w:b/>
          <w:color w:val="000000" w:themeColor="text1"/>
          <w:sz w:val="20"/>
          <w:szCs w:val="20"/>
        </w:rPr>
      </w:pPr>
      <w:r w:rsidRPr="00F9124D">
        <w:rPr>
          <w:rFonts w:ascii="Arial" w:eastAsia="Times New Roman" w:hAnsi="Arial" w:cs="Arial"/>
          <w:b/>
          <w:color w:val="000000" w:themeColor="text1"/>
          <w:sz w:val="20"/>
          <w:szCs w:val="20"/>
        </w:rPr>
        <w:t>§ 16</w:t>
      </w:r>
    </w:p>
    <w:p w:rsidR="00363C0D" w:rsidRPr="00F9124D" w:rsidRDefault="00363C0D" w:rsidP="00363C0D">
      <w:pPr>
        <w:spacing w:line="276" w:lineRule="auto"/>
        <w:jc w:val="center"/>
        <w:rPr>
          <w:rFonts w:ascii="Arial" w:eastAsia="Times New Roman" w:hAnsi="Arial" w:cs="Arial"/>
          <w:b/>
          <w:color w:val="000000" w:themeColor="text1"/>
          <w:sz w:val="20"/>
          <w:szCs w:val="20"/>
        </w:rPr>
      </w:pPr>
      <w:r w:rsidRPr="00F9124D">
        <w:rPr>
          <w:rFonts w:ascii="Arial" w:eastAsia="Times New Roman" w:hAnsi="Arial" w:cs="Arial"/>
          <w:b/>
          <w:color w:val="000000" w:themeColor="text1"/>
          <w:sz w:val="20"/>
          <w:szCs w:val="20"/>
        </w:rPr>
        <w:t>ZGODNOŚĆ ROZWIĄZAŃ ICT Z PRZEPISAMI O CYBERBEZPIECZEŃSTWIE</w:t>
      </w:r>
    </w:p>
    <w:p w:rsidR="00363C0D" w:rsidRPr="00F9124D" w:rsidRDefault="00363C0D" w:rsidP="00363C0D">
      <w:pPr>
        <w:pStyle w:val="Akapitzlist"/>
        <w:numPr>
          <w:ilvl w:val="0"/>
          <w:numId w:val="113"/>
        </w:numPr>
        <w:suppressAutoHyphens/>
        <w:autoSpaceDN w:val="0"/>
        <w:spacing w:line="276" w:lineRule="auto"/>
        <w:jc w:val="both"/>
        <w:textAlignment w:val="baseline"/>
        <w:rPr>
          <w:rFonts w:ascii="Arial" w:eastAsia="Calibri" w:hAnsi="Arial" w:cs="Arial"/>
          <w:bCs/>
          <w:sz w:val="20"/>
          <w:szCs w:val="20"/>
        </w:rPr>
      </w:pPr>
      <w:r w:rsidRPr="00F9124D">
        <w:rPr>
          <w:rFonts w:ascii="Arial" w:hAnsi="Arial" w:cs="Arial"/>
          <w:sz w:val="20"/>
          <w:szCs w:val="20"/>
        </w:rPr>
        <w:t>Wykonawca oświadcza, że na dzień zawarcia umowy przedmiot umowy (w zakresie produktów ICT, usług ICT lub procesów ICT) nie obejmuje:</w:t>
      </w:r>
    </w:p>
    <w:p w:rsidR="00363C0D" w:rsidRPr="00F9124D" w:rsidRDefault="00363C0D" w:rsidP="00363C0D">
      <w:pPr>
        <w:pStyle w:val="Akapitzlist"/>
        <w:numPr>
          <w:ilvl w:val="0"/>
          <w:numId w:val="114"/>
        </w:numPr>
        <w:suppressAutoHyphens/>
        <w:autoSpaceDN w:val="0"/>
        <w:spacing w:line="276" w:lineRule="auto"/>
        <w:jc w:val="both"/>
        <w:textAlignment w:val="baseline"/>
        <w:rPr>
          <w:rFonts w:ascii="Arial" w:hAnsi="Arial" w:cs="Arial"/>
          <w:sz w:val="20"/>
          <w:szCs w:val="20"/>
        </w:rPr>
      </w:pPr>
      <w:r w:rsidRPr="00F9124D">
        <w:rPr>
          <w:rFonts w:ascii="Arial" w:hAnsi="Arial" w:cs="Arial"/>
          <w:sz w:val="20"/>
          <w:szCs w:val="20"/>
        </w:rPr>
        <w:t xml:space="preserve">produktów ICT, usług ICT lub procesów ICT wskazanych w rekomendacji, o której mowa w art. 33 ust. 4 ustawy z dnia 5 lipca 2018 r. o krajowym systemie </w:t>
      </w:r>
      <w:proofErr w:type="spellStart"/>
      <w:r w:rsidRPr="00F9124D">
        <w:rPr>
          <w:rFonts w:ascii="Arial" w:hAnsi="Arial" w:cs="Arial"/>
          <w:sz w:val="20"/>
          <w:szCs w:val="20"/>
        </w:rPr>
        <w:t>cyberbezpieczeństwa</w:t>
      </w:r>
      <w:proofErr w:type="spellEnd"/>
      <w:r w:rsidRPr="00F9124D">
        <w:rPr>
          <w:rFonts w:ascii="Arial" w:hAnsi="Arial" w:cs="Arial"/>
          <w:sz w:val="20"/>
          <w:szCs w:val="20"/>
        </w:rPr>
        <w:t>, stwierdzającej ich negatywny wpływ na podstawowy interes bezpieczeństwa państwa,</w:t>
      </w:r>
    </w:p>
    <w:p w:rsidR="00363C0D" w:rsidRPr="00F9124D" w:rsidRDefault="00363C0D" w:rsidP="00363C0D">
      <w:pPr>
        <w:pStyle w:val="Akapitzlist"/>
        <w:numPr>
          <w:ilvl w:val="0"/>
          <w:numId w:val="114"/>
        </w:numPr>
        <w:suppressAutoHyphens/>
        <w:autoSpaceDN w:val="0"/>
        <w:spacing w:line="276" w:lineRule="auto"/>
        <w:jc w:val="both"/>
        <w:textAlignment w:val="baseline"/>
        <w:rPr>
          <w:rFonts w:ascii="Arial" w:hAnsi="Arial" w:cs="Arial"/>
          <w:sz w:val="20"/>
          <w:szCs w:val="20"/>
        </w:rPr>
      </w:pPr>
      <w:r w:rsidRPr="00F9124D">
        <w:rPr>
          <w:rFonts w:ascii="Arial" w:hAnsi="Arial" w:cs="Arial"/>
          <w:sz w:val="20"/>
          <w:szCs w:val="20"/>
        </w:rPr>
        <w:t xml:space="preserve">produktu ICT, którego typ został określony w decyzji w sprawie uznania dostawcy za dostawcę wysokiego ryzyka, o której mowa w art. 67b ust. 15 ustawy z dnia 5 lipca 2018 r. o krajowym systemie </w:t>
      </w:r>
      <w:proofErr w:type="spellStart"/>
      <w:r w:rsidRPr="00F9124D">
        <w:rPr>
          <w:rFonts w:ascii="Arial" w:hAnsi="Arial" w:cs="Arial"/>
          <w:sz w:val="20"/>
          <w:szCs w:val="20"/>
        </w:rPr>
        <w:t>cyberbezpieczeństwa</w:t>
      </w:r>
      <w:proofErr w:type="spellEnd"/>
      <w:r w:rsidRPr="00F9124D">
        <w:rPr>
          <w:rFonts w:ascii="Arial" w:hAnsi="Arial" w:cs="Arial"/>
          <w:sz w:val="20"/>
          <w:szCs w:val="20"/>
        </w:rPr>
        <w:t xml:space="preserve"> lub usług ICT lub procesów ICT określonych w tej decyzji.</w:t>
      </w:r>
    </w:p>
    <w:p w:rsidR="00363C0D" w:rsidRPr="00F9124D" w:rsidRDefault="00363C0D" w:rsidP="00363C0D">
      <w:pPr>
        <w:pStyle w:val="Akapitzlist"/>
        <w:numPr>
          <w:ilvl w:val="0"/>
          <w:numId w:val="113"/>
        </w:numPr>
        <w:suppressAutoHyphens/>
        <w:autoSpaceDN w:val="0"/>
        <w:spacing w:line="276" w:lineRule="auto"/>
        <w:jc w:val="both"/>
        <w:textAlignment w:val="baseline"/>
        <w:rPr>
          <w:rFonts w:ascii="Arial" w:hAnsi="Arial" w:cs="Arial"/>
          <w:bCs/>
          <w:sz w:val="20"/>
          <w:szCs w:val="20"/>
        </w:rPr>
      </w:pPr>
      <w:r w:rsidRPr="00F9124D">
        <w:rPr>
          <w:rFonts w:ascii="Arial" w:hAnsi="Arial" w:cs="Arial"/>
          <w:sz w:val="20"/>
          <w:szCs w:val="20"/>
        </w:rPr>
        <w:t>Wykonawca zobowiązuje się (przez cały okres realizacji umowy) nie dostarczać, nie wdrażać, nie utrzymywać, nie aktualizować oraz nie wykorzystywać przy wykonywaniu umowy produktów ICT, usług ICT lub procesów ICT, o których mowa w ust. 1.</w:t>
      </w:r>
    </w:p>
    <w:p w:rsidR="00363C0D" w:rsidRPr="00F9124D" w:rsidRDefault="00363C0D" w:rsidP="00363C0D">
      <w:pPr>
        <w:pStyle w:val="Akapitzlist"/>
        <w:numPr>
          <w:ilvl w:val="0"/>
          <w:numId w:val="113"/>
        </w:numPr>
        <w:suppressAutoHyphens/>
        <w:autoSpaceDN w:val="0"/>
        <w:spacing w:line="276" w:lineRule="auto"/>
        <w:jc w:val="both"/>
        <w:textAlignment w:val="baseline"/>
        <w:rPr>
          <w:rFonts w:ascii="Arial" w:hAnsi="Arial" w:cs="Arial"/>
          <w:bCs/>
          <w:sz w:val="20"/>
          <w:szCs w:val="20"/>
        </w:rPr>
      </w:pPr>
      <w:r w:rsidRPr="00F9124D">
        <w:rPr>
          <w:rFonts w:ascii="Arial" w:hAnsi="Arial" w:cs="Arial"/>
          <w:sz w:val="20"/>
          <w:szCs w:val="20"/>
        </w:rPr>
        <w:t>Wykonawca jest zobowiązany niezwłocznie, nie później niż w terminie 5 dni roboczych od dnia powzięcia informacji, poinformować Zamawiającego na piśmie o każdej okoliczności, która może skutkować niezgodnością przedmiotu umowy z ust. 1 lub 2, w szczególności o objęciu rozwiązania wykorzystywanego przy realizacji umowy rekomendacją albo decyzją, o których mowa w ust. 1.</w:t>
      </w:r>
    </w:p>
    <w:p w:rsidR="00363C0D" w:rsidRPr="00F9124D" w:rsidRDefault="00363C0D" w:rsidP="00363C0D">
      <w:pPr>
        <w:pStyle w:val="Akapitzlist"/>
        <w:numPr>
          <w:ilvl w:val="0"/>
          <w:numId w:val="113"/>
        </w:numPr>
        <w:suppressAutoHyphens/>
        <w:autoSpaceDN w:val="0"/>
        <w:spacing w:line="276" w:lineRule="auto"/>
        <w:jc w:val="both"/>
        <w:textAlignment w:val="baseline"/>
        <w:rPr>
          <w:rFonts w:ascii="Arial" w:hAnsi="Arial" w:cs="Arial"/>
          <w:bCs/>
          <w:sz w:val="20"/>
          <w:szCs w:val="20"/>
        </w:rPr>
      </w:pPr>
      <w:r w:rsidRPr="00F9124D">
        <w:rPr>
          <w:rFonts w:ascii="Arial" w:hAnsi="Arial" w:cs="Arial"/>
          <w:sz w:val="20"/>
          <w:szCs w:val="20"/>
        </w:rPr>
        <w:lastRenderedPageBreak/>
        <w:t>W przypadku wystąpienia okoliczności, o których mowa w ust. 3, Wykonawca, na własny koszt</w:t>
      </w:r>
      <w:r w:rsidRPr="00F9124D">
        <w:rPr>
          <w:rFonts w:ascii="Arial" w:hAnsi="Arial" w:cs="Arial"/>
          <w:sz w:val="20"/>
          <w:szCs w:val="20"/>
        </w:rPr>
        <w:br/>
        <w:t>i ryzyko:</w:t>
      </w:r>
    </w:p>
    <w:p w:rsidR="00363C0D" w:rsidRPr="00F9124D" w:rsidRDefault="00363C0D" w:rsidP="00363C0D">
      <w:pPr>
        <w:pStyle w:val="Akapitzlist"/>
        <w:numPr>
          <w:ilvl w:val="0"/>
          <w:numId w:val="115"/>
        </w:numPr>
        <w:suppressAutoHyphens/>
        <w:autoSpaceDN w:val="0"/>
        <w:spacing w:line="276" w:lineRule="auto"/>
        <w:jc w:val="both"/>
        <w:textAlignment w:val="baseline"/>
        <w:rPr>
          <w:rFonts w:ascii="Arial" w:hAnsi="Arial" w:cs="Arial"/>
          <w:bCs/>
          <w:sz w:val="20"/>
          <w:szCs w:val="20"/>
        </w:rPr>
      </w:pPr>
      <w:r w:rsidRPr="00F9124D">
        <w:rPr>
          <w:rFonts w:ascii="Arial" w:hAnsi="Arial" w:cs="Arial"/>
          <w:sz w:val="20"/>
          <w:szCs w:val="20"/>
        </w:rPr>
        <w:t>natychmiastowo zaprzestanie wykorzystywania rozwiązania objętego rekomendacją albo decyzją,</w:t>
      </w:r>
    </w:p>
    <w:p w:rsidR="00363C0D" w:rsidRPr="00F9124D" w:rsidRDefault="00363C0D" w:rsidP="00363C0D">
      <w:pPr>
        <w:pStyle w:val="Akapitzlist"/>
        <w:numPr>
          <w:ilvl w:val="0"/>
          <w:numId w:val="115"/>
        </w:numPr>
        <w:suppressAutoHyphens/>
        <w:autoSpaceDN w:val="0"/>
        <w:spacing w:line="276" w:lineRule="auto"/>
        <w:jc w:val="both"/>
        <w:textAlignment w:val="baseline"/>
        <w:rPr>
          <w:rFonts w:ascii="Arial" w:hAnsi="Arial" w:cs="Arial"/>
          <w:bCs/>
          <w:sz w:val="20"/>
          <w:szCs w:val="20"/>
        </w:rPr>
      </w:pPr>
      <w:r w:rsidRPr="00F9124D">
        <w:rPr>
          <w:rFonts w:ascii="Arial" w:hAnsi="Arial" w:cs="Arial"/>
          <w:sz w:val="20"/>
          <w:szCs w:val="20"/>
        </w:rPr>
        <w:t>przedstawi rozwiązanie zastępcze spełniające wymagania umowy w terminie 5 dni roboczych,</w:t>
      </w:r>
    </w:p>
    <w:p w:rsidR="00363C0D" w:rsidRPr="00F9124D" w:rsidRDefault="00363C0D" w:rsidP="00363C0D">
      <w:pPr>
        <w:pStyle w:val="Akapitzlist"/>
        <w:numPr>
          <w:ilvl w:val="0"/>
          <w:numId w:val="115"/>
        </w:numPr>
        <w:suppressAutoHyphens/>
        <w:autoSpaceDN w:val="0"/>
        <w:spacing w:line="276" w:lineRule="auto"/>
        <w:jc w:val="both"/>
        <w:textAlignment w:val="baseline"/>
        <w:rPr>
          <w:rFonts w:ascii="Arial" w:hAnsi="Arial" w:cs="Arial"/>
          <w:bCs/>
          <w:sz w:val="20"/>
          <w:szCs w:val="20"/>
        </w:rPr>
      </w:pPr>
      <w:r w:rsidRPr="00F9124D">
        <w:rPr>
          <w:rFonts w:ascii="Arial" w:hAnsi="Arial" w:cs="Arial"/>
          <w:sz w:val="20"/>
          <w:szCs w:val="20"/>
        </w:rPr>
        <w:t>dokona wymiany, rekonfiguracji, migracji lub innych czynności niezbędnych do zapewnienia zgodności realizacji umowy z przepisami prawa i postanowieniami niniejszej umowy w terminie uzgodnionym z zamawiającym, nie dłuższym niż 30 dni.</w:t>
      </w:r>
    </w:p>
    <w:p w:rsidR="00363C0D" w:rsidRPr="00F9124D" w:rsidRDefault="00363C0D" w:rsidP="00363C0D">
      <w:pPr>
        <w:pStyle w:val="Akapitzlist"/>
        <w:numPr>
          <w:ilvl w:val="0"/>
          <w:numId w:val="113"/>
        </w:numPr>
        <w:suppressAutoHyphens/>
        <w:autoSpaceDN w:val="0"/>
        <w:spacing w:line="276" w:lineRule="auto"/>
        <w:jc w:val="both"/>
        <w:textAlignment w:val="baseline"/>
        <w:rPr>
          <w:rFonts w:ascii="Arial" w:hAnsi="Arial" w:cs="Arial"/>
          <w:bCs/>
          <w:sz w:val="20"/>
          <w:szCs w:val="20"/>
        </w:rPr>
      </w:pPr>
      <w:r w:rsidRPr="00F9124D">
        <w:rPr>
          <w:rFonts w:ascii="Arial" w:hAnsi="Arial" w:cs="Arial"/>
          <w:sz w:val="20"/>
          <w:szCs w:val="20"/>
        </w:rPr>
        <w:t>Do czasu usunięcia niezgodności Zamawiający ma prawo:</w:t>
      </w:r>
    </w:p>
    <w:p w:rsidR="00363C0D" w:rsidRPr="00F9124D" w:rsidRDefault="00363C0D" w:rsidP="00363C0D">
      <w:pPr>
        <w:pStyle w:val="Akapitzlist"/>
        <w:numPr>
          <w:ilvl w:val="0"/>
          <w:numId w:val="116"/>
        </w:numPr>
        <w:suppressAutoHyphens/>
        <w:autoSpaceDN w:val="0"/>
        <w:spacing w:line="276" w:lineRule="auto"/>
        <w:jc w:val="both"/>
        <w:textAlignment w:val="baseline"/>
        <w:rPr>
          <w:rFonts w:ascii="Arial" w:hAnsi="Arial" w:cs="Arial"/>
          <w:bCs/>
          <w:sz w:val="20"/>
          <w:szCs w:val="20"/>
        </w:rPr>
      </w:pPr>
      <w:r w:rsidRPr="00F9124D">
        <w:rPr>
          <w:rFonts w:ascii="Arial" w:hAnsi="Arial" w:cs="Arial"/>
          <w:sz w:val="20"/>
          <w:szCs w:val="20"/>
        </w:rPr>
        <w:t>odmówić odbioru całości lub części przedmiotu umowy,</w:t>
      </w:r>
    </w:p>
    <w:p w:rsidR="00363C0D" w:rsidRPr="00F9124D" w:rsidRDefault="00363C0D" w:rsidP="00363C0D">
      <w:pPr>
        <w:pStyle w:val="Akapitzlist"/>
        <w:numPr>
          <w:ilvl w:val="0"/>
          <w:numId w:val="116"/>
        </w:numPr>
        <w:suppressAutoHyphens/>
        <w:autoSpaceDN w:val="0"/>
        <w:spacing w:line="276" w:lineRule="auto"/>
        <w:jc w:val="both"/>
        <w:textAlignment w:val="baseline"/>
        <w:rPr>
          <w:rFonts w:ascii="Arial" w:hAnsi="Arial" w:cs="Arial"/>
          <w:bCs/>
          <w:sz w:val="20"/>
          <w:szCs w:val="20"/>
        </w:rPr>
      </w:pPr>
      <w:r w:rsidRPr="00F9124D">
        <w:rPr>
          <w:rFonts w:ascii="Arial" w:hAnsi="Arial" w:cs="Arial"/>
          <w:sz w:val="20"/>
          <w:szCs w:val="20"/>
        </w:rPr>
        <w:t xml:space="preserve">wstrzymać zapłatę wynagrodzenia w części dotyczącej świadczenia dotkniętego niezgodnością co nie będzie stanowić opóźnienia zamawiającego i nie uprawni wykonawcy do naliczania odsetek (§ 8 Kary umowne ust. </w:t>
      </w:r>
      <w:r>
        <w:rPr>
          <w:rFonts w:ascii="Arial" w:hAnsi="Arial" w:cs="Arial"/>
          <w:sz w:val="20"/>
          <w:szCs w:val="20"/>
        </w:rPr>
        <w:t>6</w:t>
      </w:r>
      <w:r w:rsidRPr="00F9124D">
        <w:rPr>
          <w:rFonts w:ascii="Arial" w:hAnsi="Arial" w:cs="Arial"/>
          <w:sz w:val="20"/>
          <w:szCs w:val="20"/>
        </w:rPr>
        <w:t>),</w:t>
      </w:r>
    </w:p>
    <w:p w:rsidR="00363C0D" w:rsidRPr="00F9124D" w:rsidRDefault="00363C0D" w:rsidP="00363C0D">
      <w:pPr>
        <w:pStyle w:val="Akapitzlist"/>
        <w:numPr>
          <w:ilvl w:val="0"/>
          <w:numId w:val="116"/>
        </w:numPr>
        <w:suppressAutoHyphens/>
        <w:autoSpaceDN w:val="0"/>
        <w:spacing w:line="276" w:lineRule="auto"/>
        <w:jc w:val="both"/>
        <w:textAlignment w:val="baseline"/>
        <w:rPr>
          <w:rFonts w:ascii="Arial" w:hAnsi="Arial" w:cs="Arial"/>
          <w:bCs/>
          <w:sz w:val="20"/>
          <w:szCs w:val="20"/>
        </w:rPr>
      </w:pPr>
      <w:r w:rsidRPr="00F9124D">
        <w:rPr>
          <w:rFonts w:ascii="Arial" w:hAnsi="Arial" w:cs="Arial"/>
          <w:sz w:val="20"/>
          <w:szCs w:val="20"/>
        </w:rPr>
        <w:t>żądać przedstawienia planu działań naprawczych (wraz z harmonogramem).</w:t>
      </w:r>
    </w:p>
    <w:p w:rsidR="00363C0D" w:rsidRPr="001B3EB2" w:rsidRDefault="00363C0D" w:rsidP="00363C0D">
      <w:pPr>
        <w:pStyle w:val="Akapitzlist"/>
        <w:numPr>
          <w:ilvl w:val="0"/>
          <w:numId w:val="113"/>
        </w:numPr>
        <w:suppressAutoHyphens/>
        <w:autoSpaceDN w:val="0"/>
        <w:spacing w:line="276" w:lineRule="auto"/>
        <w:jc w:val="both"/>
        <w:textAlignment w:val="baseline"/>
        <w:rPr>
          <w:rFonts w:ascii="Arial" w:hAnsi="Arial" w:cs="Arial"/>
          <w:bCs/>
          <w:sz w:val="20"/>
          <w:szCs w:val="20"/>
        </w:rPr>
      </w:pPr>
      <w:r w:rsidRPr="00F9124D">
        <w:rPr>
          <w:rFonts w:ascii="Arial" w:hAnsi="Arial" w:cs="Arial"/>
          <w:sz w:val="20"/>
          <w:szCs w:val="20"/>
        </w:rPr>
        <w:t>Niewykonanie albo nienależyte wykonanie obowiązków określonych w niniejszym paragrafie stanowi istotne naruszenie postanowień umowy i uprawnia Zamawiającego, według jego wyboru do odstąpienia od umowy w całości albo w części w terminie 30 dni od dnia powzięcia wiadomości</w:t>
      </w:r>
      <w:r w:rsidRPr="00F9124D">
        <w:rPr>
          <w:rFonts w:ascii="Arial" w:hAnsi="Arial" w:cs="Arial"/>
          <w:sz w:val="20"/>
          <w:szCs w:val="20"/>
        </w:rPr>
        <w:br/>
        <w:t>o naruszeniu.</w:t>
      </w:r>
    </w:p>
    <w:p w:rsidR="00363C0D" w:rsidRPr="001B3EB2" w:rsidRDefault="00363C0D" w:rsidP="00363C0D">
      <w:pPr>
        <w:pStyle w:val="Akapitzlist"/>
        <w:numPr>
          <w:ilvl w:val="0"/>
          <w:numId w:val="113"/>
        </w:numPr>
        <w:suppressAutoHyphens/>
        <w:autoSpaceDN w:val="0"/>
        <w:spacing w:line="276" w:lineRule="auto"/>
        <w:jc w:val="both"/>
        <w:textAlignment w:val="baseline"/>
        <w:rPr>
          <w:rFonts w:ascii="Arial" w:hAnsi="Arial" w:cs="Arial"/>
          <w:bCs/>
          <w:sz w:val="20"/>
          <w:szCs w:val="20"/>
        </w:rPr>
      </w:pPr>
      <w:r w:rsidRPr="001B3EB2">
        <w:rPr>
          <w:rFonts w:ascii="Arial" w:hAnsi="Arial" w:cs="Arial"/>
          <w:sz w:val="20"/>
          <w:szCs w:val="20"/>
        </w:rPr>
        <w:t>W przypadku naruszenia obowiązków określonych w niniejszym paragrafie Wykonawca zapłaci Zamawiającemu karę umowną w wysokości 20% całkowitego wynagrodzenia brutto. Zapłata kary umownej nie wyłącza prawa Zamawiającego do dochodzenia odszkodowania przewyższającego wysokość zastrzeżonej kary.</w:t>
      </w:r>
    </w:p>
    <w:p w:rsidR="00363C0D" w:rsidRDefault="00363C0D" w:rsidP="00F92F04">
      <w:pPr>
        <w:spacing w:line="276" w:lineRule="auto"/>
        <w:jc w:val="center"/>
        <w:rPr>
          <w:rFonts w:ascii="Arial" w:hAnsi="Arial" w:cs="Arial"/>
          <w:b/>
        </w:rPr>
      </w:pPr>
    </w:p>
    <w:p w:rsidR="00363C0D" w:rsidRDefault="00A45459" w:rsidP="00F92F04">
      <w:pPr>
        <w:spacing w:line="276" w:lineRule="auto"/>
        <w:jc w:val="center"/>
        <w:rPr>
          <w:rFonts w:ascii="Arial" w:hAnsi="Arial" w:cs="Arial"/>
          <w:b/>
          <w:bCs/>
        </w:rPr>
      </w:pPr>
      <w:r w:rsidRPr="00AC2E9A">
        <w:rPr>
          <w:rFonts w:ascii="Arial" w:hAnsi="Arial" w:cs="Arial"/>
          <w:b/>
        </w:rPr>
        <w:t xml:space="preserve">§ </w:t>
      </w:r>
      <w:r w:rsidRPr="00AC2E9A">
        <w:rPr>
          <w:rFonts w:ascii="Arial" w:hAnsi="Arial" w:cs="Arial"/>
          <w:b/>
          <w:bCs/>
        </w:rPr>
        <w:t>1</w:t>
      </w:r>
      <w:r w:rsidR="00363C0D">
        <w:rPr>
          <w:rFonts w:ascii="Arial" w:hAnsi="Arial" w:cs="Arial"/>
          <w:b/>
          <w:bCs/>
        </w:rPr>
        <w:t>7</w:t>
      </w:r>
    </w:p>
    <w:p w:rsidR="00C03EFA" w:rsidRPr="00AC2E9A" w:rsidRDefault="00A45459" w:rsidP="00F92F04">
      <w:pPr>
        <w:spacing w:line="276" w:lineRule="auto"/>
        <w:jc w:val="center"/>
        <w:rPr>
          <w:rFonts w:ascii="Arial" w:hAnsi="Arial" w:cs="Arial"/>
        </w:rPr>
      </w:pPr>
      <w:r w:rsidRPr="00AC2E9A">
        <w:rPr>
          <w:rFonts w:ascii="Arial" w:hAnsi="Arial" w:cs="Arial"/>
          <w:b/>
          <w:lang w:eastAsia="pl-PL"/>
        </w:rPr>
        <w:t>POSTANOWIENIA KOŃCOWE</w:t>
      </w:r>
    </w:p>
    <w:p w:rsidR="00B20D66" w:rsidRPr="00363C0D" w:rsidRDefault="00A45459" w:rsidP="00363C0D">
      <w:pPr>
        <w:keepNext/>
        <w:numPr>
          <w:ilvl w:val="0"/>
          <w:numId w:val="82"/>
        </w:numPr>
        <w:spacing w:line="276" w:lineRule="auto"/>
        <w:ind w:left="357" w:hanging="357"/>
        <w:jc w:val="both"/>
        <w:rPr>
          <w:rFonts w:ascii="Arial" w:hAnsi="Arial" w:cs="Arial"/>
          <w:color w:val="000000" w:themeColor="text1"/>
        </w:rPr>
      </w:pPr>
      <w:r w:rsidRPr="00363C0D">
        <w:rPr>
          <w:rFonts w:ascii="Arial" w:hAnsi="Arial" w:cs="Arial"/>
          <w:color w:val="000000" w:themeColor="text1"/>
        </w:rPr>
        <w:t>Wykonawca nie ma prawa do przekazania, bez pisemnej zgody Zamawiającego, wierzytelności</w:t>
      </w:r>
      <w:r w:rsidR="006E22C2" w:rsidRPr="00363C0D">
        <w:rPr>
          <w:rFonts w:ascii="Arial" w:hAnsi="Arial" w:cs="Arial"/>
          <w:color w:val="000000" w:themeColor="text1"/>
        </w:rPr>
        <w:t xml:space="preserve"> </w:t>
      </w:r>
      <w:r w:rsidRPr="00363C0D">
        <w:rPr>
          <w:rFonts w:ascii="Arial" w:hAnsi="Arial" w:cs="Arial"/>
          <w:color w:val="000000" w:themeColor="text1"/>
        </w:rPr>
        <w:t>finansowych związanych z realizacją niniejszej umowy na rzecz osób trzecich.</w:t>
      </w:r>
    </w:p>
    <w:p w:rsidR="00B20D66" w:rsidRPr="00363C0D" w:rsidRDefault="00A45459" w:rsidP="00363C0D">
      <w:pPr>
        <w:numPr>
          <w:ilvl w:val="0"/>
          <w:numId w:val="83"/>
        </w:numPr>
        <w:spacing w:line="276" w:lineRule="auto"/>
        <w:jc w:val="both"/>
        <w:rPr>
          <w:rFonts w:ascii="Arial" w:hAnsi="Arial" w:cs="Arial"/>
          <w:color w:val="000000" w:themeColor="text1"/>
        </w:rPr>
      </w:pPr>
      <w:r w:rsidRPr="00363C0D">
        <w:rPr>
          <w:rFonts w:ascii="Arial" w:hAnsi="Arial" w:cs="Arial"/>
          <w:color w:val="000000" w:themeColor="text1"/>
        </w:rPr>
        <w:t xml:space="preserve">Wykonawca wskazuje Zamawiającemu adres do przekazywania korespondencji:  </w:t>
      </w:r>
      <w:r w:rsidR="00363C0D" w:rsidRPr="00363C0D">
        <w:rPr>
          <w:rFonts w:ascii="Arial" w:hAnsi="Arial" w:cs="Arial"/>
          <w:color w:val="000000" w:themeColor="text1"/>
        </w:rPr>
        <w:t>………………………………………………………………………………………………………………………………………………………………………………………………………………</w:t>
      </w:r>
      <w:r w:rsidRPr="00363C0D">
        <w:rPr>
          <w:rFonts w:ascii="Arial" w:hAnsi="Arial" w:cs="Arial"/>
          <w:color w:val="000000" w:themeColor="text1"/>
        </w:rPr>
        <w:t xml:space="preserve"> oraz </w:t>
      </w:r>
      <w:r w:rsidR="00363C0D" w:rsidRPr="00363C0D">
        <w:rPr>
          <w:rFonts w:ascii="Arial" w:hAnsi="Arial" w:cs="Arial"/>
          <w:color w:val="000000" w:themeColor="text1"/>
        </w:rPr>
        <w:t>…………………………..</w:t>
      </w:r>
      <w:r w:rsidR="009F455B" w:rsidRPr="00363C0D">
        <w:rPr>
          <w:rFonts w:ascii="Arial" w:hAnsi="Arial" w:cs="Arial"/>
          <w:color w:val="000000" w:themeColor="text1"/>
        </w:rPr>
        <w:t>.</w:t>
      </w:r>
    </w:p>
    <w:p w:rsidR="00B20D66" w:rsidRPr="00363C0D" w:rsidRDefault="00A45459" w:rsidP="00363C0D">
      <w:pPr>
        <w:numPr>
          <w:ilvl w:val="0"/>
          <w:numId w:val="84"/>
        </w:numPr>
        <w:spacing w:line="276" w:lineRule="auto"/>
        <w:ind w:left="357" w:hanging="357"/>
        <w:jc w:val="both"/>
        <w:rPr>
          <w:rFonts w:ascii="Arial" w:hAnsi="Arial" w:cs="Arial"/>
          <w:color w:val="000000" w:themeColor="text1"/>
        </w:rPr>
      </w:pPr>
      <w:r w:rsidRPr="00363C0D">
        <w:rPr>
          <w:rFonts w:ascii="Arial" w:hAnsi="Arial" w:cs="Arial"/>
          <w:color w:val="000000" w:themeColor="text1"/>
        </w:rPr>
        <w:t xml:space="preserve">Kierowana na powyższy adres korespondencja w przypadku nie podjęcia przez Wykonawcę będzie traktowana ze skutkiem doręczenia. </w:t>
      </w:r>
      <w:r w:rsidRPr="00363C0D">
        <w:rPr>
          <w:rFonts w:ascii="Arial" w:hAnsi="Arial" w:cs="Arial"/>
          <w:color w:val="000000" w:themeColor="text1"/>
          <w:highlight w:val="white"/>
        </w:rPr>
        <w:t>Zmiana wskazanego adresu nie stanowi zmiany umowy,</w:t>
      </w:r>
      <w:r w:rsidR="006E22C2" w:rsidRPr="00363C0D">
        <w:rPr>
          <w:rFonts w:ascii="Arial" w:hAnsi="Arial" w:cs="Arial"/>
          <w:color w:val="000000" w:themeColor="text1"/>
          <w:highlight w:val="white"/>
        </w:rPr>
        <w:t xml:space="preserve"> </w:t>
      </w:r>
      <w:r w:rsidRPr="00363C0D">
        <w:rPr>
          <w:rFonts w:ascii="Arial" w:hAnsi="Arial" w:cs="Arial"/>
          <w:color w:val="000000" w:themeColor="text1"/>
          <w:highlight w:val="white"/>
        </w:rPr>
        <w:t xml:space="preserve">wymaga pisemnego </w:t>
      </w:r>
      <w:r w:rsidRPr="00363C0D">
        <w:rPr>
          <w:rFonts w:ascii="Arial" w:eastAsia="Arial" w:hAnsi="Arial" w:cs="Arial"/>
          <w:color w:val="000000" w:themeColor="text1"/>
          <w:shd w:val="clear" w:color="auto" w:fill="FFFFFF"/>
        </w:rPr>
        <w:t xml:space="preserve">lub wysłanego pocztą elektroniczną </w:t>
      </w:r>
      <w:r w:rsidRPr="00363C0D">
        <w:rPr>
          <w:rFonts w:ascii="Arial" w:hAnsi="Arial" w:cs="Arial"/>
          <w:color w:val="000000" w:themeColor="text1"/>
          <w:highlight w:val="white"/>
        </w:rPr>
        <w:t>powiadomienia Zamawiającego.</w:t>
      </w:r>
    </w:p>
    <w:p w:rsidR="00B20D66" w:rsidRPr="00AC2E9A" w:rsidRDefault="00A45459" w:rsidP="00363C0D">
      <w:pPr>
        <w:keepNext/>
        <w:numPr>
          <w:ilvl w:val="0"/>
          <w:numId w:val="85"/>
        </w:numPr>
        <w:spacing w:line="276" w:lineRule="auto"/>
        <w:ind w:left="357" w:hanging="357"/>
        <w:jc w:val="both"/>
        <w:rPr>
          <w:rFonts w:ascii="Arial" w:hAnsi="Arial" w:cs="Arial"/>
        </w:rPr>
      </w:pPr>
      <w:r w:rsidRPr="00363C0D">
        <w:rPr>
          <w:rFonts w:ascii="Arial" w:hAnsi="Arial" w:cs="Arial"/>
          <w:color w:val="000000" w:themeColor="text1"/>
        </w:rPr>
        <w:t xml:space="preserve">W sprawach nie uregulowanych </w:t>
      </w:r>
      <w:r w:rsidRPr="00AC2E9A">
        <w:rPr>
          <w:rFonts w:ascii="Arial" w:hAnsi="Arial" w:cs="Arial"/>
        </w:rPr>
        <w:t>w umowie zastosowanie mają przepisy Kodeksu Cywilnego oraz ustawy Prawo zamówień publicznych.</w:t>
      </w:r>
    </w:p>
    <w:p w:rsidR="00B20D66" w:rsidRPr="00AC2E9A" w:rsidRDefault="00A45459" w:rsidP="00363C0D">
      <w:pPr>
        <w:numPr>
          <w:ilvl w:val="0"/>
          <w:numId w:val="86"/>
        </w:numPr>
        <w:spacing w:line="276" w:lineRule="auto"/>
        <w:ind w:left="357" w:hanging="357"/>
        <w:jc w:val="both"/>
        <w:rPr>
          <w:rFonts w:ascii="Arial" w:hAnsi="Arial" w:cs="Arial"/>
        </w:rPr>
      </w:pPr>
      <w:r w:rsidRPr="00AC2E9A">
        <w:rPr>
          <w:rFonts w:ascii="Arial" w:hAnsi="Arial" w:cs="Arial"/>
          <w:lang w:eastAsia="pl-PL"/>
        </w:rPr>
        <w:t>Wszelkie spory powstałe na tle wykonania umowy Strony zobowiązują się rozstrzygać polubownie, a w przypadku braku możliwości polubownego rozstrzygnięcia sporów będą one rozstrzygane przez sąd powszechny właściwy dla siedziby Zamawiającego.</w:t>
      </w:r>
    </w:p>
    <w:p w:rsidR="00B20D66" w:rsidRPr="00AC2E9A" w:rsidRDefault="00A45459" w:rsidP="00363C0D">
      <w:pPr>
        <w:numPr>
          <w:ilvl w:val="0"/>
          <w:numId w:val="87"/>
        </w:numPr>
        <w:spacing w:line="276" w:lineRule="auto"/>
        <w:ind w:left="357" w:hanging="357"/>
        <w:jc w:val="both"/>
        <w:rPr>
          <w:rFonts w:ascii="Arial" w:hAnsi="Arial" w:cs="Arial"/>
        </w:rPr>
      </w:pPr>
      <w:r w:rsidRPr="00AC2E9A">
        <w:rPr>
          <w:rFonts w:ascii="Arial" w:hAnsi="Arial" w:cs="Arial"/>
          <w:lang w:eastAsia="pl-PL"/>
        </w:rPr>
        <w:t>W razie zaistnienia przypadków dotyczących: zmian danych rejestrowych, ogłoszenia przez sąd</w:t>
      </w:r>
      <w:r w:rsidR="006E22C2" w:rsidRPr="00AC2E9A">
        <w:rPr>
          <w:rFonts w:ascii="Arial" w:hAnsi="Arial" w:cs="Arial"/>
          <w:lang w:eastAsia="pl-PL"/>
        </w:rPr>
        <w:t xml:space="preserve"> </w:t>
      </w:r>
      <w:r w:rsidRPr="00AC2E9A">
        <w:rPr>
          <w:rFonts w:ascii="Arial" w:hAnsi="Arial" w:cs="Arial"/>
          <w:lang w:eastAsia="pl-PL"/>
        </w:rPr>
        <w:t>upadłości lub postępowania układowego względem Wykonawcy, wszczęcia postępowania</w:t>
      </w:r>
      <w:r w:rsidR="006E22C2" w:rsidRPr="00AC2E9A">
        <w:rPr>
          <w:rFonts w:ascii="Arial" w:hAnsi="Arial" w:cs="Arial"/>
          <w:lang w:eastAsia="pl-PL"/>
        </w:rPr>
        <w:t xml:space="preserve"> </w:t>
      </w:r>
      <w:r w:rsidRPr="00AC2E9A">
        <w:rPr>
          <w:rFonts w:ascii="Arial" w:hAnsi="Arial" w:cs="Arial"/>
          <w:lang w:eastAsia="pl-PL"/>
        </w:rPr>
        <w:t>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rsidR="00B20D66" w:rsidRPr="00AC2E9A" w:rsidRDefault="00A45459" w:rsidP="00363C0D">
      <w:pPr>
        <w:numPr>
          <w:ilvl w:val="0"/>
          <w:numId w:val="88"/>
        </w:numPr>
        <w:spacing w:line="276" w:lineRule="auto"/>
        <w:ind w:left="357" w:hanging="357"/>
        <w:jc w:val="both"/>
        <w:rPr>
          <w:rFonts w:ascii="Arial" w:hAnsi="Arial" w:cs="Arial"/>
        </w:rPr>
      </w:pPr>
      <w:r w:rsidRPr="00AC2E9A">
        <w:rPr>
          <w:rFonts w:ascii="Arial" w:hAnsi="Arial" w:cs="Arial"/>
          <w:shd w:val="clear" w:color="auto" w:fill="FFFFFF"/>
        </w:rPr>
        <w:t>Umowę</w:t>
      </w:r>
      <w:r w:rsidRPr="00AC2E9A">
        <w:rPr>
          <w:rFonts w:ascii="Arial" w:eastAsia="Tahoma" w:hAnsi="Arial" w:cs="Arial"/>
          <w:shd w:val="clear" w:color="auto" w:fill="FFFFFF"/>
        </w:rPr>
        <w:t xml:space="preserve"> </w:t>
      </w:r>
      <w:r w:rsidRPr="00AC2E9A">
        <w:rPr>
          <w:rFonts w:ascii="Arial" w:hAnsi="Arial" w:cs="Arial"/>
          <w:shd w:val="clear" w:color="auto" w:fill="FFFFFF"/>
        </w:rPr>
        <w:t>sporządzono</w:t>
      </w:r>
      <w:r w:rsidRPr="00AC2E9A">
        <w:rPr>
          <w:rFonts w:ascii="Arial" w:eastAsia="Tahoma" w:hAnsi="Arial" w:cs="Arial"/>
          <w:shd w:val="clear" w:color="auto" w:fill="FFFFFF"/>
        </w:rPr>
        <w:t xml:space="preserve"> </w:t>
      </w:r>
      <w:r w:rsidRPr="00AC2E9A">
        <w:rPr>
          <w:rFonts w:ascii="Arial" w:hAnsi="Arial" w:cs="Arial"/>
          <w:shd w:val="clear" w:color="auto" w:fill="FFFFFF"/>
        </w:rPr>
        <w:t>w</w:t>
      </w:r>
      <w:r w:rsidRPr="00AC2E9A">
        <w:rPr>
          <w:rFonts w:ascii="Arial" w:eastAsia="Tahoma" w:hAnsi="Arial" w:cs="Arial"/>
          <w:shd w:val="clear" w:color="auto" w:fill="FFFFFF"/>
        </w:rPr>
        <w:t xml:space="preserve"> dwóch </w:t>
      </w:r>
      <w:r w:rsidRPr="00AC2E9A">
        <w:rPr>
          <w:rFonts w:ascii="Arial" w:hAnsi="Arial" w:cs="Arial"/>
          <w:shd w:val="clear" w:color="auto" w:fill="FFFFFF"/>
        </w:rPr>
        <w:t>jednobrzmiących</w:t>
      </w:r>
      <w:r w:rsidRPr="00AC2E9A">
        <w:rPr>
          <w:rFonts w:ascii="Arial" w:eastAsia="Tahoma" w:hAnsi="Arial" w:cs="Arial"/>
          <w:shd w:val="clear" w:color="auto" w:fill="FFFFFF"/>
        </w:rPr>
        <w:t xml:space="preserve"> </w:t>
      </w:r>
      <w:r w:rsidRPr="00AC2E9A">
        <w:rPr>
          <w:rFonts w:ascii="Arial" w:hAnsi="Arial" w:cs="Arial"/>
          <w:shd w:val="clear" w:color="auto" w:fill="FFFFFF"/>
        </w:rPr>
        <w:t>egzemplarzach</w:t>
      </w:r>
      <w:r w:rsidRPr="00AC2E9A">
        <w:rPr>
          <w:rFonts w:ascii="Arial" w:eastAsia="Tahoma" w:hAnsi="Arial" w:cs="Arial"/>
          <w:shd w:val="clear" w:color="auto" w:fill="FFFFFF"/>
        </w:rPr>
        <w:t xml:space="preserve">, </w:t>
      </w:r>
      <w:r w:rsidRPr="00AC2E9A">
        <w:rPr>
          <w:rFonts w:ascii="Arial" w:hAnsi="Arial" w:cs="Arial"/>
          <w:shd w:val="clear" w:color="auto" w:fill="FFFFFF"/>
        </w:rPr>
        <w:t>z</w:t>
      </w:r>
      <w:r w:rsidRPr="00AC2E9A">
        <w:rPr>
          <w:rFonts w:ascii="Arial" w:eastAsia="Tahoma" w:hAnsi="Arial" w:cs="Arial"/>
          <w:shd w:val="clear" w:color="auto" w:fill="FFFFFF"/>
        </w:rPr>
        <w:t xml:space="preserve"> </w:t>
      </w:r>
      <w:r w:rsidRPr="00AC2E9A">
        <w:rPr>
          <w:rFonts w:ascii="Arial" w:hAnsi="Arial" w:cs="Arial"/>
          <w:shd w:val="clear" w:color="auto" w:fill="FFFFFF"/>
        </w:rPr>
        <w:t>których</w:t>
      </w:r>
      <w:r w:rsidRPr="00AC2E9A">
        <w:rPr>
          <w:rFonts w:ascii="Arial" w:eastAsia="Tahoma" w:hAnsi="Arial" w:cs="Arial"/>
          <w:shd w:val="clear" w:color="auto" w:fill="FFFFFF"/>
        </w:rPr>
        <w:t xml:space="preserve"> </w:t>
      </w:r>
      <w:r w:rsidRPr="00AC2E9A">
        <w:rPr>
          <w:rFonts w:ascii="Arial" w:hAnsi="Arial" w:cs="Arial"/>
          <w:shd w:val="clear" w:color="auto" w:fill="FFFFFF"/>
        </w:rPr>
        <w:t>jeden</w:t>
      </w:r>
      <w:r w:rsidRPr="00AC2E9A">
        <w:rPr>
          <w:rFonts w:ascii="Arial" w:eastAsia="Tahoma" w:hAnsi="Arial" w:cs="Arial"/>
          <w:shd w:val="clear" w:color="auto" w:fill="FFFFFF"/>
        </w:rPr>
        <w:t xml:space="preserve"> </w:t>
      </w:r>
      <w:r w:rsidRPr="00AC2E9A">
        <w:rPr>
          <w:rFonts w:ascii="Arial" w:hAnsi="Arial" w:cs="Arial"/>
          <w:shd w:val="clear" w:color="auto" w:fill="FFFFFF"/>
        </w:rPr>
        <w:t>otrzymuje</w:t>
      </w:r>
      <w:r w:rsidR="006E22C2" w:rsidRPr="00AC2E9A">
        <w:rPr>
          <w:rFonts w:ascii="Arial" w:hAnsi="Arial" w:cs="Arial"/>
          <w:shd w:val="clear" w:color="auto" w:fill="FFFFFF"/>
        </w:rPr>
        <w:t xml:space="preserve"> </w:t>
      </w:r>
      <w:r w:rsidRPr="00AC2E9A">
        <w:rPr>
          <w:rFonts w:ascii="Arial" w:hAnsi="Arial" w:cs="Arial"/>
          <w:shd w:val="clear" w:color="auto" w:fill="FFFFFF"/>
        </w:rPr>
        <w:t>Wykonawca</w:t>
      </w:r>
      <w:r w:rsidRPr="00AC2E9A">
        <w:rPr>
          <w:rFonts w:ascii="Arial" w:eastAsia="Tahoma" w:hAnsi="Arial" w:cs="Arial"/>
          <w:shd w:val="clear" w:color="auto" w:fill="FFFFFF"/>
        </w:rPr>
        <w:t xml:space="preserve"> </w:t>
      </w:r>
      <w:r w:rsidRPr="00AC2E9A">
        <w:rPr>
          <w:rFonts w:ascii="Arial" w:hAnsi="Arial" w:cs="Arial"/>
          <w:shd w:val="clear" w:color="auto" w:fill="FFFFFF"/>
        </w:rPr>
        <w:t>i</w:t>
      </w:r>
      <w:r w:rsidRPr="00AC2E9A">
        <w:rPr>
          <w:rFonts w:ascii="Arial" w:eastAsia="Tahoma" w:hAnsi="Arial" w:cs="Arial"/>
          <w:shd w:val="clear" w:color="auto" w:fill="FFFFFF"/>
        </w:rPr>
        <w:t xml:space="preserve"> </w:t>
      </w:r>
      <w:r w:rsidRPr="00AC2E9A">
        <w:rPr>
          <w:rFonts w:ascii="Arial" w:hAnsi="Arial" w:cs="Arial"/>
          <w:shd w:val="clear" w:color="auto" w:fill="FFFFFF"/>
        </w:rPr>
        <w:t>jeden</w:t>
      </w:r>
      <w:r w:rsidRPr="00AC2E9A">
        <w:rPr>
          <w:rFonts w:ascii="Arial" w:eastAsia="Tahoma" w:hAnsi="Arial" w:cs="Arial"/>
          <w:shd w:val="clear" w:color="auto" w:fill="FFFFFF"/>
        </w:rPr>
        <w:t xml:space="preserve"> </w:t>
      </w:r>
      <w:r w:rsidRPr="00AC2E9A">
        <w:rPr>
          <w:rFonts w:ascii="Arial" w:hAnsi="Arial" w:cs="Arial"/>
          <w:shd w:val="clear" w:color="auto" w:fill="FFFFFF"/>
        </w:rPr>
        <w:t>egz</w:t>
      </w:r>
      <w:r w:rsidRPr="00AC2E9A">
        <w:rPr>
          <w:rFonts w:ascii="Arial" w:eastAsia="Tahoma" w:hAnsi="Arial" w:cs="Arial"/>
          <w:shd w:val="clear" w:color="auto" w:fill="FFFFFF"/>
        </w:rPr>
        <w:t xml:space="preserve">emplarz </w:t>
      </w:r>
      <w:r w:rsidRPr="00AC2E9A">
        <w:rPr>
          <w:rFonts w:ascii="Arial" w:hAnsi="Arial" w:cs="Arial"/>
          <w:shd w:val="clear" w:color="auto" w:fill="FFFFFF"/>
        </w:rPr>
        <w:t>Zamawiający</w:t>
      </w:r>
      <w:r w:rsidRPr="00AC2E9A">
        <w:rPr>
          <w:rFonts w:ascii="Arial" w:eastAsia="Tahoma" w:hAnsi="Arial" w:cs="Arial"/>
          <w:shd w:val="clear" w:color="auto" w:fill="FFFFFF"/>
        </w:rPr>
        <w:t>.</w:t>
      </w:r>
    </w:p>
    <w:p w:rsidR="00B20D66" w:rsidRPr="007E5E2C" w:rsidRDefault="00A45459" w:rsidP="00F92F04">
      <w:pPr>
        <w:spacing w:before="120" w:line="276" w:lineRule="auto"/>
        <w:jc w:val="both"/>
        <w:rPr>
          <w:rFonts w:ascii="Arial" w:hAnsi="Arial" w:cs="Arial"/>
          <w:sz w:val="18"/>
          <w:szCs w:val="18"/>
        </w:rPr>
      </w:pPr>
      <w:r w:rsidRPr="007E5E2C">
        <w:rPr>
          <w:rFonts w:ascii="Arial" w:hAnsi="Arial" w:cs="Arial"/>
          <w:sz w:val="18"/>
          <w:szCs w:val="18"/>
        </w:rPr>
        <w:t>Załącznikami do niniejszej umowy są:</w:t>
      </w:r>
    </w:p>
    <w:p w:rsidR="00747C06" w:rsidRPr="007E5E2C" w:rsidRDefault="00747C06" w:rsidP="00363C0D">
      <w:pPr>
        <w:numPr>
          <w:ilvl w:val="0"/>
          <w:numId w:val="89"/>
        </w:numPr>
        <w:spacing w:line="276" w:lineRule="auto"/>
        <w:jc w:val="both"/>
        <w:rPr>
          <w:rFonts w:ascii="Arial" w:hAnsi="Arial" w:cs="Arial"/>
          <w:sz w:val="18"/>
          <w:szCs w:val="18"/>
        </w:rPr>
      </w:pPr>
      <w:r w:rsidRPr="007E5E2C">
        <w:rPr>
          <w:rFonts w:ascii="Arial" w:hAnsi="Arial" w:cs="Arial"/>
          <w:sz w:val="18"/>
          <w:szCs w:val="18"/>
        </w:rPr>
        <w:lastRenderedPageBreak/>
        <w:t>Formularz cenowy stanowiący zał. Nr 1 do Umowy,</w:t>
      </w:r>
    </w:p>
    <w:p w:rsidR="00747C06" w:rsidRPr="007E5E2C" w:rsidRDefault="00747C06" w:rsidP="00363C0D">
      <w:pPr>
        <w:numPr>
          <w:ilvl w:val="0"/>
          <w:numId w:val="89"/>
        </w:numPr>
        <w:spacing w:line="276" w:lineRule="auto"/>
        <w:jc w:val="both"/>
        <w:rPr>
          <w:rFonts w:ascii="Arial" w:hAnsi="Arial" w:cs="Arial"/>
          <w:sz w:val="18"/>
          <w:szCs w:val="18"/>
        </w:rPr>
      </w:pPr>
      <w:r w:rsidRPr="007E5E2C">
        <w:rPr>
          <w:rFonts w:ascii="Arial" w:hAnsi="Arial" w:cs="Arial"/>
          <w:sz w:val="18"/>
          <w:szCs w:val="18"/>
        </w:rPr>
        <w:t>Wzór zlecenia stanowiący zał. Nr 2 do Umowy,</w:t>
      </w:r>
    </w:p>
    <w:p w:rsidR="00B20D66" w:rsidRPr="007E5E2C" w:rsidRDefault="00A45459" w:rsidP="00363C0D">
      <w:pPr>
        <w:numPr>
          <w:ilvl w:val="0"/>
          <w:numId w:val="90"/>
        </w:numPr>
        <w:spacing w:line="276" w:lineRule="auto"/>
        <w:jc w:val="both"/>
        <w:rPr>
          <w:rFonts w:ascii="Arial" w:hAnsi="Arial" w:cs="Arial"/>
          <w:sz w:val="18"/>
          <w:szCs w:val="18"/>
        </w:rPr>
      </w:pPr>
      <w:r w:rsidRPr="007E5E2C">
        <w:rPr>
          <w:rFonts w:ascii="Arial" w:hAnsi="Arial" w:cs="Arial"/>
          <w:sz w:val="18"/>
          <w:szCs w:val="18"/>
          <w:highlight w:val="white"/>
        </w:rPr>
        <w:t xml:space="preserve">Wzór </w:t>
      </w:r>
      <w:r w:rsidRPr="007E5E2C">
        <w:rPr>
          <w:rFonts w:ascii="Arial" w:hAnsi="Arial" w:cs="Arial"/>
          <w:sz w:val="18"/>
          <w:szCs w:val="18"/>
        </w:rPr>
        <w:t>potwierdzenia zawarcia umowy o pracę stanowi</w:t>
      </w:r>
      <w:r w:rsidR="00747C06" w:rsidRPr="007E5E2C">
        <w:rPr>
          <w:rFonts w:ascii="Arial" w:hAnsi="Arial" w:cs="Arial"/>
          <w:sz w:val="18"/>
          <w:szCs w:val="18"/>
        </w:rPr>
        <w:t>ący</w:t>
      </w:r>
      <w:r w:rsidRPr="007E5E2C">
        <w:rPr>
          <w:rFonts w:ascii="Arial" w:hAnsi="Arial" w:cs="Arial"/>
          <w:sz w:val="18"/>
          <w:szCs w:val="18"/>
        </w:rPr>
        <w:t xml:space="preserve"> załącznik nr </w:t>
      </w:r>
      <w:r w:rsidR="00747C06" w:rsidRPr="007E5E2C">
        <w:rPr>
          <w:rFonts w:ascii="Arial" w:hAnsi="Arial" w:cs="Arial"/>
          <w:sz w:val="18"/>
          <w:szCs w:val="18"/>
        </w:rPr>
        <w:t>3</w:t>
      </w:r>
      <w:r w:rsidRPr="007E5E2C">
        <w:rPr>
          <w:rFonts w:ascii="Arial" w:hAnsi="Arial" w:cs="Arial"/>
          <w:sz w:val="18"/>
          <w:szCs w:val="18"/>
        </w:rPr>
        <w:t xml:space="preserve"> do </w:t>
      </w:r>
      <w:r w:rsidR="00747C06" w:rsidRPr="007E5E2C">
        <w:rPr>
          <w:rFonts w:ascii="Arial" w:hAnsi="Arial" w:cs="Arial"/>
          <w:sz w:val="18"/>
          <w:szCs w:val="18"/>
        </w:rPr>
        <w:t>U</w:t>
      </w:r>
      <w:r w:rsidR="00CD00C2" w:rsidRPr="007E5E2C">
        <w:rPr>
          <w:rFonts w:ascii="Arial" w:hAnsi="Arial" w:cs="Arial"/>
          <w:sz w:val="18"/>
          <w:szCs w:val="18"/>
        </w:rPr>
        <w:t>mowy,</w:t>
      </w:r>
    </w:p>
    <w:p w:rsidR="00CD00C2" w:rsidRPr="007E5E2C" w:rsidRDefault="00CD00C2" w:rsidP="00363C0D">
      <w:pPr>
        <w:numPr>
          <w:ilvl w:val="0"/>
          <w:numId w:val="90"/>
        </w:numPr>
        <w:spacing w:line="276" w:lineRule="auto"/>
        <w:jc w:val="both"/>
        <w:rPr>
          <w:rFonts w:ascii="Arial" w:hAnsi="Arial" w:cs="Arial"/>
          <w:sz w:val="18"/>
          <w:szCs w:val="18"/>
        </w:rPr>
      </w:pPr>
      <w:r w:rsidRPr="007E5E2C">
        <w:rPr>
          <w:rFonts w:ascii="Arial" w:eastAsia="SimSun" w:hAnsi="Arial" w:cs="Arial"/>
          <w:sz w:val="18"/>
          <w:szCs w:val="18"/>
          <w:lang w:bidi="hi-IN"/>
        </w:rPr>
        <w:t>SWZ, opis przedmiotu zamówienia</w:t>
      </w:r>
      <w:r w:rsidR="00651F3B" w:rsidRPr="007E5E2C">
        <w:rPr>
          <w:rFonts w:ascii="Arial" w:eastAsia="SimSun" w:hAnsi="Arial" w:cs="Arial"/>
          <w:sz w:val="18"/>
          <w:szCs w:val="18"/>
          <w:lang w:bidi="hi-IN"/>
        </w:rPr>
        <w:t xml:space="preserve">, </w:t>
      </w:r>
      <w:proofErr w:type="spellStart"/>
      <w:r w:rsidR="00651F3B" w:rsidRPr="007E5E2C">
        <w:rPr>
          <w:rFonts w:ascii="Arial" w:hAnsi="Arial" w:cs="Arial"/>
          <w:sz w:val="18"/>
          <w:szCs w:val="18"/>
        </w:rPr>
        <w:t>STWiOR</w:t>
      </w:r>
      <w:proofErr w:type="spellEnd"/>
      <w:r w:rsidRPr="007E5E2C">
        <w:rPr>
          <w:rFonts w:ascii="Arial" w:eastAsia="SimSun" w:hAnsi="Arial" w:cs="Arial"/>
          <w:sz w:val="18"/>
          <w:szCs w:val="18"/>
          <w:lang w:bidi="hi-IN"/>
        </w:rPr>
        <w:t xml:space="preserve"> </w:t>
      </w:r>
      <w:r w:rsidRPr="007E5E2C">
        <w:rPr>
          <w:rFonts w:ascii="Arial" w:hAnsi="Arial" w:cs="Arial"/>
          <w:sz w:val="18"/>
          <w:szCs w:val="18"/>
        </w:rPr>
        <w:t>stanowiący zał. Nr 4 do Umowy</w:t>
      </w:r>
      <w:r w:rsidR="003A62B8" w:rsidRPr="007E5E2C">
        <w:rPr>
          <w:rFonts w:ascii="Arial" w:hAnsi="Arial" w:cs="Arial"/>
          <w:sz w:val="18"/>
          <w:szCs w:val="18"/>
        </w:rPr>
        <w:t>.</w:t>
      </w:r>
    </w:p>
    <w:p w:rsidR="00B20D66" w:rsidRPr="00AC2E9A" w:rsidRDefault="00B20D66" w:rsidP="00F92F04">
      <w:pPr>
        <w:spacing w:line="276" w:lineRule="auto"/>
        <w:ind w:left="360"/>
        <w:jc w:val="both"/>
        <w:rPr>
          <w:rFonts w:ascii="Arial" w:hAnsi="Arial" w:cs="Arial"/>
        </w:rPr>
      </w:pPr>
    </w:p>
    <w:p w:rsidR="008320D0" w:rsidRPr="00AC2E9A" w:rsidRDefault="008320D0" w:rsidP="008320D0">
      <w:pPr>
        <w:spacing w:line="276" w:lineRule="auto"/>
        <w:jc w:val="center"/>
        <w:rPr>
          <w:rFonts w:ascii="Arial" w:hAnsi="Arial" w:cs="Arial"/>
        </w:rPr>
      </w:pPr>
      <w:r w:rsidRPr="00AC2E9A">
        <w:rPr>
          <w:rFonts w:ascii="Arial" w:hAnsi="Arial" w:cs="Arial"/>
          <w:b/>
        </w:rPr>
        <w:t>ZAMAWIAJĄCY:</w:t>
      </w:r>
      <w:r w:rsidRPr="00AC2E9A">
        <w:rPr>
          <w:rFonts w:ascii="Arial" w:hAnsi="Arial" w:cs="Arial"/>
          <w:b/>
        </w:rPr>
        <w:tab/>
      </w:r>
      <w:r w:rsidRPr="00AC2E9A">
        <w:rPr>
          <w:rFonts w:ascii="Arial" w:hAnsi="Arial" w:cs="Arial"/>
          <w:b/>
        </w:rPr>
        <w:tab/>
      </w:r>
      <w:r w:rsidRPr="00AC2E9A">
        <w:rPr>
          <w:rFonts w:ascii="Arial" w:hAnsi="Arial" w:cs="Arial"/>
          <w:b/>
        </w:rPr>
        <w:tab/>
      </w:r>
      <w:r w:rsidRPr="00AC2E9A">
        <w:rPr>
          <w:rFonts w:ascii="Arial" w:hAnsi="Arial" w:cs="Arial"/>
          <w:b/>
        </w:rPr>
        <w:tab/>
      </w:r>
      <w:r w:rsidRPr="00AC2E9A">
        <w:rPr>
          <w:rFonts w:ascii="Arial" w:hAnsi="Arial" w:cs="Arial"/>
          <w:b/>
        </w:rPr>
        <w:tab/>
      </w:r>
      <w:r w:rsidRPr="00AC2E9A">
        <w:rPr>
          <w:rFonts w:ascii="Arial" w:hAnsi="Arial" w:cs="Arial"/>
          <w:b/>
        </w:rPr>
        <w:tab/>
        <w:t>WYKONAWCA:</w:t>
      </w:r>
    </w:p>
    <w:p w:rsidR="009F5EAA" w:rsidRPr="00AC2E9A" w:rsidRDefault="009F5EAA" w:rsidP="003A62B8">
      <w:pPr>
        <w:spacing w:before="120" w:line="276" w:lineRule="auto"/>
        <w:rPr>
          <w:rFonts w:ascii="Arial" w:hAnsi="Arial" w:cs="Arial"/>
        </w:rPr>
      </w:pPr>
    </w:p>
    <w:sectPr w:rsidR="009F5EAA" w:rsidRPr="00AC2E9A" w:rsidSect="00BC1283">
      <w:footerReference w:type="default" r:id="rId8"/>
      <w:pgSz w:w="11906" w:h="16838"/>
      <w:pgMar w:top="1418" w:right="1418" w:bottom="1418" w:left="1418" w:header="0" w:footer="839" w:gutter="0"/>
      <w:cols w:space="708"/>
      <w:formProt w:val="0"/>
      <w:docGrid w:linePitch="360" w:charSpace="3440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AAA" w:rsidRDefault="002E5AAA" w:rsidP="00B20D66">
      <w:r>
        <w:separator/>
      </w:r>
    </w:p>
  </w:endnote>
  <w:endnote w:type="continuationSeparator" w:id="0">
    <w:p w:rsidR="002E5AAA" w:rsidRDefault="002E5AAA" w:rsidP="00B20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ucidasans"/>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altName w:val="Century Gothic"/>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79388866"/>
      <w:docPartObj>
        <w:docPartGallery w:val="Page Numbers (Top of Page)"/>
        <w:docPartUnique/>
      </w:docPartObj>
    </w:sdtPr>
    <w:sdtEndPr/>
    <w:sdtContent>
      <w:p w:rsidR="002E5AAA" w:rsidRPr="00601EAB" w:rsidRDefault="002E5AAA">
        <w:pPr>
          <w:pStyle w:val="Stopka1"/>
          <w:jc w:val="center"/>
          <w:rPr>
            <w:rFonts w:ascii="Arial" w:hAnsi="Arial" w:cs="Arial"/>
            <w:sz w:val="16"/>
            <w:szCs w:val="16"/>
          </w:rPr>
        </w:pPr>
        <w:r w:rsidRPr="00601EAB">
          <w:rPr>
            <w:rFonts w:ascii="Arial" w:hAnsi="Arial" w:cs="Arial"/>
            <w:sz w:val="16"/>
            <w:szCs w:val="16"/>
          </w:rPr>
          <w:t xml:space="preserve">Strona </w:t>
        </w:r>
        <w:r w:rsidRPr="00601EAB">
          <w:rPr>
            <w:rFonts w:ascii="Arial" w:hAnsi="Arial" w:cs="Arial"/>
            <w:bCs/>
            <w:sz w:val="16"/>
            <w:szCs w:val="16"/>
          </w:rPr>
          <w:fldChar w:fldCharType="begin"/>
        </w:r>
        <w:r w:rsidRPr="00601EAB">
          <w:rPr>
            <w:rFonts w:ascii="Arial" w:hAnsi="Arial" w:cs="Arial"/>
            <w:bCs/>
            <w:sz w:val="16"/>
            <w:szCs w:val="16"/>
          </w:rPr>
          <w:instrText xml:space="preserve"> PAGE </w:instrText>
        </w:r>
        <w:r w:rsidRPr="00601EAB">
          <w:rPr>
            <w:rFonts w:ascii="Arial" w:hAnsi="Arial" w:cs="Arial"/>
            <w:bCs/>
            <w:sz w:val="16"/>
            <w:szCs w:val="16"/>
          </w:rPr>
          <w:fldChar w:fldCharType="separate"/>
        </w:r>
        <w:r w:rsidRPr="00601EAB">
          <w:rPr>
            <w:rFonts w:ascii="Arial" w:hAnsi="Arial" w:cs="Arial"/>
            <w:bCs/>
            <w:noProof/>
            <w:sz w:val="16"/>
            <w:szCs w:val="16"/>
          </w:rPr>
          <w:t>10</w:t>
        </w:r>
        <w:r w:rsidRPr="00601EAB">
          <w:rPr>
            <w:rFonts w:ascii="Arial" w:hAnsi="Arial" w:cs="Arial"/>
            <w:bCs/>
            <w:sz w:val="16"/>
            <w:szCs w:val="16"/>
          </w:rPr>
          <w:fldChar w:fldCharType="end"/>
        </w:r>
        <w:r w:rsidRPr="00601EAB">
          <w:rPr>
            <w:rFonts w:ascii="Arial" w:hAnsi="Arial" w:cs="Arial"/>
            <w:sz w:val="16"/>
            <w:szCs w:val="16"/>
          </w:rPr>
          <w:t xml:space="preserve"> z </w:t>
        </w:r>
        <w:r w:rsidRPr="00601EAB">
          <w:rPr>
            <w:rFonts w:ascii="Arial" w:hAnsi="Arial" w:cs="Arial"/>
            <w:bCs/>
            <w:sz w:val="16"/>
            <w:szCs w:val="16"/>
          </w:rPr>
          <w:fldChar w:fldCharType="begin"/>
        </w:r>
        <w:r w:rsidRPr="00601EAB">
          <w:rPr>
            <w:rFonts w:ascii="Arial" w:hAnsi="Arial" w:cs="Arial"/>
            <w:bCs/>
            <w:sz w:val="16"/>
            <w:szCs w:val="16"/>
          </w:rPr>
          <w:instrText xml:space="preserve"> NUMPAGES </w:instrText>
        </w:r>
        <w:r w:rsidRPr="00601EAB">
          <w:rPr>
            <w:rFonts w:ascii="Arial" w:hAnsi="Arial" w:cs="Arial"/>
            <w:bCs/>
            <w:sz w:val="16"/>
            <w:szCs w:val="16"/>
          </w:rPr>
          <w:fldChar w:fldCharType="separate"/>
        </w:r>
        <w:r w:rsidRPr="00601EAB">
          <w:rPr>
            <w:rFonts w:ascii="Arial" w:hAnsi="Arial" w:cs="Arial"/>
            <w:bCs/>
            <w:noProof/>
            <w:sz w:val="16"/>
            <w:szCs w:val="16"/>
          </w:rPr>
          <w:t>17</w:t>
        </w:r>
        <w:r w:rsidRPr="00601EAB">
          <w:rPr>
            <w:rFonts w:ascii="Arial" w:hAnsi="Arial" w:cs="Arial"/>
            <w:bCs/>
            <w:sz w:val="16"/>
            <w:szCs w:val="16"/>
          </w:rPr>
          <w:fldChar w:fldCharType="end"/>
        </w:r>
      </w:p>
    </w:sdtContent>
  </w:sdt>
  <w:p w:rsidR="002E5AAA" w:rsidRDefault="002E5AAA">
    <w:pPr>
      <w:pStyle w:val="Stopka1"/>
      <w:jc w:val="cente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AAA" w:rsidRDefault="002E5AAA">
      <w:pPr>
        <w:rPr>
          <w:sz w:val="12"/>
        </w:rPr>
      </w:pPr>
      <w:r>
        <w:separator/>
      </w:r>
    </w:p>
  </w:footnote>
  <w:footnote w:type="continuationSeparator" w:id="0">
    <w:p w:rsidR="002E5AAA" w:rsidRDefault="002E5AAA">
      <w:pPr>
        <w:rPr>
          <w:sz w:val="12"/>
        </w:rPr>
      </w:pPr>
      <w:r>
        <w:continuationSeparator/>
      </w:r>
    </w:p>
  </w:footnote>
  <w:footnote w:id="1">
    <w:p w:rsidR="002E5AAA" w:rsidRPr="00E24196" w:rsidRDefault="002E5AAA">
      <w:pPr>
        <w:spacing w:after="60"/>
        <w:rPr>
          <w:rFonts w:ascii="Arial" w:hAnsi="Arial" w:cs="Arial"/>
          <w:sz w:val="16"/>
          <w:szCs w:val="16"/>
        </w:rPr>
      </w:pPr>
      <w:r w:rsidRPr="00841E33">
        <w:rPr>
          <w:rStyle w:val="Znakiprzypiswdolnych"/>
          <w:rFonts w:ascii="Arial" w:hAnsi="Arial" w:cs="Arial"/>
          <w:vertAlign w:val="superscript"/>
        </w:rPr>
        <w:footnoteRef/>
      </w:r>
      <w:r w:rsidRPr="00E24196">
        <w:rPr>
          <w:rFonts w:ascii="Arial" w:hAnsi="Arial" w:cs="Arial"/>
          <w:sz w:val="16"/>
          <w:szCs w:val="16"/>
        </w:rP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0"/>
        </w:tabs>
        <w:ind w:left="360" w:hanging="360"/>
      </w:pPr>
      <w:rPr>
        <w:rFonts w:ascii="Tahoma" w:hAnsi="Tahoma" w:cs="Tahoma"/>
        <w:b w:val="0"/>
        <w:bCs w:val="0"/>
        <w:szCs w:val="20"/>
      </w:rPr>
    </w:lvl>
  </w:abstractNum>
  <w:abstractNum w:abstractNumId="1" w15:restartNumberingAfterBreak="0">
    <w:nsid w:val="00000006"/>
    <w:multiLevelType w:val="multilevel"/>
    <w:tmpl w:val="D3564576"/>
    <w:name w:val="WW8Num6"/>
    <w:lvl w:ilvl="0">
      <w:start w:val="1"/>
      <w:numFmt w:val="decimal"/>
      <w:lvlText w:val="%1."/>
      <w:lvlJc w:val="left"/>
      <w:pPr>
        <w:tabs>
          <w:tab w:val="num" w:pos="360"/>
        </w:tabs>
        <w:ind w:left="360" w:hanging="360"/>
      </w:pPr>
      <w:rPr>
        <w:rFonts w:ascii="Arial" w:hAnsi="Arial" w:cs="Arial" w:hint="default"/>
        <w:szCs w:val="20"/>
      </w:rPr>
    </w:lvl>
    <w:lvl w:ilvl="1">
      <w:start w:val="1"/>
      <w:numFmt w:val="decimal"/>
      <w:lvlText w:val="%2)"/>
      <w:lvlJc w:val="left"/>
      <w:pPr>
        <w:tabs>
          <w:tab w:val="num" w:pos="720"/>
        </w:tabs>
        <w:ind w:left="720" w:hanging="360"/>
      </w:pPr>
      <w:rPr>
        <w:rFonts w:ascii="Arial" w:hAnsi="Arial" w:cs="Arial" w:hint="default"/>
        <w:szCs w:val="20"/>
      </w:rPr>
    </w:lvl>
    <w:lvl w:ilvl="2">
      <w:start w:val="1"/>
      <w:numFmt w:val="lowerRoman"/>
      <w:lvlText w:val="%3."/>
      <w:lvlJc w:val="lef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left"/>
      <w:pPr>
        <w:tabs>
          <w:tab w:val="num" w:pos="5760"/>
        </w:tabs>
        <w:ind w:left="5760" w:hanging="180"/>
      </w:pPr>
    </w:lvl>
  </w:abstractNum>
  <w:abstractNum w:abstractNumId="2" w15:restartNumberingAfterBreak="0">
    <w:nsid w:val="00000008"/>
    <w:multiLevelType w:val="singleLevel"/>
    <w:tmpl w:val="00000008"/>
    <w:name w:val="WW8Num8"/>
    <w:lvl w:ilvl="0">
      <w:start w:val="1"/>
      <w:numFmt w:val="decimal"/>
      <w:lvlText w:val="%1)"/>
      <w:lvlJc w:val="left"/>
      <w:pPr>
        <w:tabs>
          <w:tab w:val="num" w:pos="0"/>
        </w:tabs>
        <w:ind w:left="720" w:hanging="360"/>
      </w:pPr>
      <w:rPr>
        <w:rFonts w:ascii="Tahoma" w:hAnsi="Tahoma" w:cs="Tahoma"/>
        <w:b w:val="0"/>
        <w:bCs w:val="0"/>
        <w:szCs w:val="20"/>
      </w:rPr>
    </w:lvl>
  </w:abstractNum>
  <w:abstractNum w:abstractNumId="3" w15:restartNumberingAfterBreak="0">
    <w:nsid w:val="00000009"/>
    <w:multiLevelType w:val="singleLevel"/>
    <w:tmpl w:val="EAD6C0B0"/>
    <w:name w:val="WW8Num9"/>
    <w:lvl w:ilvl="0">
      <w:start w:val="1"/>
      <w:numFmt w:val="decimal"/>
      <w:lvlText w:val="%1)"/>
      <w:lvlJc w:val="left"/>
      <w:pPr>
        <w:tabs>
          <w:tab w:val="num" w:pos="0"/>
        </w:tabs>
        <w:ind w:left="720" w:hanging="360"/>
      </w:pPr>
      <w:rPr>
        <w:rFonts w:ascii="Arial" w:hAnsi="Arial" w:cs="Arial" w:hint="default"/>
        <w:color w:val="auto"/>
        <w:sz w:val="22"/>
        <w:szCs w:val="22"/>
      </w:rPr>
    </w:lvl>
  </w:abstractNum>
  <w:abstractNum w:abstractNumId="4" w15:restartNumberingAfterBreak="0">
    <w:nsid w:val="0000000A"/>
    <w:multiLevelType w:val="singleLevel"/>
    <w:tmpl w:val="D6DA2B82"/>
    <w:name w:val="WW8Num10"/>
    <w:lvl w:ilvl="0">
      <w:start w:val="1"/>
      <w:numFmt w:val="decimal"/>
      <w:lvlText w:val="%1."/>
      <w:lvlJc w:val="left"/>
      <w:pPr>
        <w:tabs>
          <w:tab w:val="num" w:pos="0"/>
        </w:tabs>
        <w:ind w:left="360" w:hanging="360"/>
      </w:pPr>
      <w:rPr>
        <w:rFonts w:ascii="Arial" w:hAnsi="Arial" w:cs="Arial" w:hint="default"/>
        <w:b w:val="0"/>
        <w:i w:val="0"/>
        <w:iCs w:val="0"/>
        <w:color w:val="auto"/>
        <w:szCs w:val="20"/>
      </w:rPr>
    </w:lvl>
  </w:abstractNum>
  <w:abstractNum w:abstractNumId="5" w15:restartNumberingAfterBreak="0">
    <w:nsid w:val="0000000D"/>
    <w:multiLevelType w:val="singleLevel"/>
    <w:tmpl w:val="BA46B73E"/>
    <w:name w:val="WW8Num13"/>
    <w:lvl w:ilvl="0">
      <w:start w:val="1"/>
      <w:numFmt w:val="decimal"/>
      <w:lvlText w:val="%1."/>
      <w:lvlJc w:val="left"/>
      <w:pPr>
        <w:tabs>
          <w:tab w:val="num" w:pos="0"/>
        </w:tabs>
        <w:ind w:left="360" w:hanging="360"/>
      </w:pPr>
      <w:rPr>
        <w:rFonts w:ascii="Arial" w:hAnsi="Arial" w:cs="Arial" w:hint="default"/>
        <w:b w:val="0"/>
        <w:bCs w:val="0"/>
        <w:color w:val="auto"/>
        <w:szCs w:val="20"/>
      </w:rPr>
    </w:lvl>
  </w:abstractNum>
  <w:abstractNum w:abstractNumId="6" w15:restartNumberingAfterBreak="0">
    <w:nsid w:val="0000000E"/>
    <w:multiLevelType w:val="singleLevel"/>
    <w:tmpl w:val="175ED446"/>
    <w:name w:val="WW8Num15"/>
    <w:lvl w:ilvl="0">
      <w:start w:val="1"/>
      <w:numFmt w:val="decimal"/>
      <w:lvlText w:val="%1."/>
      <w:lvlJc w:val="left"/>
      <w:pPr>
        <w:tabs>
          <w:tab w:val="num" w:pos="0"/>
        </w:tabs>
        <w:ind w:left="360" w:hanging="360"/>
      </w:pPr>
      <w:rPr>
        <w:rFonts w:ascii="Arial" w:hAnsi="Arial" w:cs="Arial" w:hint="default"/>
        <w:color w:val="auto"/>
        <w:szCs w:val="20"/>
      </w:rPr>
    </w:lvl>
  </w:abstractNum>
  <w:abstractNum w:abstractNumId="7" w15:restartNumberingAfterBreak="0">
    <w:nsid w:val="00000015"/>
    <w:multiLevelType w:val="multilevel"/>
    <w:tmpl w:val="00000015"/>
    <w:name w:val="WW8Num29"/>
    <w:lvl w:ilvl="0">
      <w:start w:val="3"/>
      <w:numFmt w:val="decimal"/>
      <w:lvlText w:val="%1."/>
      <w:lvlJc w:val="left"/>
      <w:pPr>
        <w:tabs>
          <w:tab w:val="num" w:pos="720"/>
        </w:tabs>
        <w:ind w:left="720" w:hanging="360"/>
      </w:pPr>
      <w:rPr>
        <w:rFonts w:ascii="Tahoma" w:hAnsi="Tahoma" w:cs="Tahoma"/>
        <w:szCs w:val="24"/>
      </w:rPr>
    </w:lvl>
    <w:lvl w:ilvl="1">
      <w:start w:val="1"/>
      <w:numFmt w:val="decimal"/>
      <w:lvlText w:val="%2)"/>
      <w:lvlJc w:val="left"/>
      <w:pPr>
        <w:tabs>
          <w:tab w:val="num" w:pos="1080"/>
        </w:tabs>
        <w:ind w:left="1080" w:hanging="360"/>
      </w:pPr>
    </w:lvl>
    <w:lvl w:ilvl="2">
      <w:start w:val="1"/>
      <w:numFmt w:val="lowerLetter"/>
      <w:lvlText w:val="%3)"/>
      <w:lvlJc w:val="left"/>
      <w:pPr>
        <w:tabs>
          <w:tab w:val="num" w:pos="1069"/>
        </w:tabs>
        <w:ind w:left="1069"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6"/>
    <w:multiLevelType w:val="multilevel"/>
    <w:tmpl w:val="CE7C0986"/>
    <w:name w:val="WW8Num30"/>
    <w:lvl w:ilvl="0">
      <w:start w:val="1"/>
      <w:numFmt w:val="decimal"/>
      <w:lvlText w:val="%1."/>
      <w:lvlJc w:val="left"/>
      <w:pPr>
        <w:tabs>
          <w:tab w:val="num" w:pos="720"/>
        </w:tabs>
        <w:ind w:left="720" w:hanging="360"/>
      </w:pPr>
      <w:rPr>
        <w:rFonts w:ascii="Arial" w:eastAsia="Times New Roman" w:hAnsi="Arial" w:cs="Arial" w:hint="default"/>
        <w:color w:val="auto"/>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7"/>
    <w:multiLevelType w:val="multilevel"/>
    <w:tmpl w:val="9AFA0D48"/>
    <w:name w:val="WW8Num31"/>
    <w:lvl w:ilvl="0">
      <w:start w:val="1"/>
      <w:numFmt w:val="decimal"/>
      <w:lvlText w:val="%1."/>
      <w:lvlJc w:val="left"/>
      <w:pPr>
        <w:tabs>
          <w:tab w:val="num" w:pos="720"/>
        </w:tabs>
        <w:ind w:left="720" w:hanging="360"/>
      </w:pPr>
      <w:rPr>
        <w:rFonts w:ascii="Arial" w:hAnsi="Arial" w:cs="Arial" w:hint="default"/>
        <w:color w:val="auto"/>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8"/>
    <w:multiLevelType w:val="multilevel"/>
    <w:tmpl w:val="00000018"/>
    <w:name w:val="WW8Num32"/>
    <w:lvl w:ilvl="0">
      <w:start w:val="4"/>
      <w:numFmt w:val="decimal"/>
      <w:lvlText w:val="%1."/>
      <w:lvlJc w:val="left"/>
      <w:pPr>
        <w:tabs>
          <w:tab w:val="num" w:pos="720"/>
        </w:tabs>
        <w:ind w:left="720" w:hanging="360"/>
      </w:pPr>
      <w:rPr>
        <w:rFonts w:ascii="Tahoma" w:hAnsi="Tahoma" w:cs="Tahoma"/>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32B3F45"/>
    <w:multiLevelType w:val="multilevel"/>
    <w:tmpl w:val="EDE621F2"/>
    <w:lvl w:ilvl="0">
      <w:start w:val="1"/>
      <w:numFmt w:val="decimal"/>
      <w:lvlText w:val="%1)"/>
      <w:lvlJc w:val="left"/>
      <w:pPr>
        <w:tabs>
          <w:tab w:val="num" w:pos="0"/>
        </w:tabs>
        <w:ind w:left="720" w:hanging="360"/>
      </w:pPr>
      <w:rPr>
        <w:rFonts w:ascii="Arial" w:hAnsi="Arial" w:cs="Arial" w:hint="default"/>
        <w:szCs w:val="20"/>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69069AA"/>
    <w:multiLevelType w:val="multilevel"/>
    <w:tmpl w:val="B838C1DE"/>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3" w15:restartNumberingAfterBreak="0">
    <w:nsid w:val="08136716"/>
    <w:multiLevelType w:val="multilevel"/>
    <w:tmpl w:val="28D25554"/>
    <w:lvl w:ilvl="0">
      <w:start w:val="1"/>
      <w:numFmt w:val="decimal"/>
      <w:lvlText w:val="%1."/>
      <w:lvlJc w:val="left"/>
      <w:pPr>
        <w:tabs>
          <w:tab w:val="num" w:pos="0"/>
        </w:tabs>
        <w:ind w:left="720" w:hanging="360"/>
      </w:pPr>
      <w:rPr>
        <w:rFonts w:ascii="Arial" w:eastAsiaTheme="minorHAnsi" w:hAnsi="Arial" w:cs="Arial"/>
        <w:b w:val="0"/>
        <w:bCs w:val="0"/>
        <w:color w:val="auto"/>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DF103E6"/>
    <w:multiLevelType w:val="multilevel"/>
    <w:tmpl w:val="9B14DF3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F974D3B"/>
    <w:multiLevelType w:val="multilevel"/>
    <w:tmpl w:val="92069B5E"/>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0180FA9"/>
    <w:multiLevelType w:val="multilevel"/>
    <w:tmpl w:val="57F250B8"/>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360"/>
      </w:pPr>
    </w:lvl>
    <w:lvl w:ilvl="3">
      <w:start w:val="1"/>
      <w:numFmt w:val="decimal"/>
      <w:lvlText w:val="%1.%2.%3.%4"/>
      <w:lvlJc w:val="left"/>
      <w:pPr>
        <w:tabs>
          <w:tab w:val="num" w:pos="0"/>
        </w:tabs>
        <w:ind w:left="1440" w:hanging="360"/>
      </w:pPr>
    </w:lvl>
    <w:lvl w:ilvl="4">
      <w:start w:val="1"/>
      <w:numFmt w:val="decimal"/>
      <w:lvlText w:val="%1.%2.%3.%4.%5"/>
      <w:lvlJc w:val="left"/>
      <w:pPr>
        <w:tabs>
          <w:tab w:val="num" w:pos="0"/>
        </w:tabs>
        <w:ind w:left="1800" w:hanging="36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1.%2.%3.%4.%5.%6.%7.%8.%9"/>
      <w:lvlJc w:val="left"/>
      <w:pPr>
        <w:tabs>
          <w:tab w:val="num" w:pos="0"/>
        </w:tabs>
        <w:ind w:left="3240" w:hanging="360"/>
      </w:pPr>
    </w:lvl>
  </w:abstractNum>
  <w:abstractNum w:abstractNumId="17" w15:restartNumberingAfterBreak="0">
    <w:nsid w:val="13B247C6"/>
    <w:multiLevelType w:val="multilevel"/>
    <w:tmpl w:val="95929BA6"/>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13DE6C0A"/>
    <w:multiLevelType w:val="multilevel"/>
    <w:tmpl w:val="1F88147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85D655B"/>
    <w:multiLevelType w:val="multilevel"/>
    <w:tmpl w:val="5D8C393C"/>
    <w:lvl w:ilvl="0">
      <w:start w:val="1"/>
      <w:numFmt w:val="decimal"/>
      <w:pStyle w:val="2-pkt"/>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18687E57"/>
    <w:multiLevelType w:val="multilevel"/>
    <w:tmpl w:val="23AA8EC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1CD30EDC"/>
    <w:multiLevelType w:val="hybridMultilevel"/>
    <w:tmpl w:val="7D105F8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20F1653A"/>
    <w:multiLevelType w:val="multilevel"/>
    <w:tmpl w:val="6F86F0F4"/>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70E731B"/>
    <w:multiLevelType w:val="hybridMultilevel"/>
    <w:tmpl w:val="5B204828"/>
    <w:lvl w:ilvl="0" w:tplc="2A2C45C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2D6D596C"/>
    <w:multiLevelType w:val="multilevel"/>
    <w:tmpl w:val="B958F3D0"/>
    <w:lvl w:ilvl="0">
      <w:start w:val="4"/>
      <w:numFmt w:val="lowerLetter"/>
      <w:lvlText w:val="%1)"/>
      <w:lvlJc w:val="left"/>
      <w:pPr>
        <w:tabs>
          <w:tab w:val="num" w:pos="0"/>
        </w:tabs>
        <w:ind w:left="108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25" w15:restartNumberingAfterBreak="0">
    <w:nsid w:val="2D8639AB"/>
    <w:multiLevelType w:val="hybridMultilevel"/>
    <w:tmpl w:val="36A60CC8"/>
    <w:lvl w:ilvl="0" w:tplc="B2723FF2">
      <w:start w:val="1"/>
      <w:numFmt w:val="bullet"/>
      <w:lvlText w:val=""/>
      <w:lvlJc w:val="left"/>
      <w:pPr>
        <w:ind w:left="1791" w:hanging="360"/>
      </w:pPr>
      <w:rPr>
        <w:rFonts w:ascii="Symbol" w:hAnsi="Symbol" w:hint="default"/>
      </w:rPr>
    </w:lvl>
    <w:lvl w:ilvl="1" w:tplc="04150003" w:tentative="1">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26" w15:restartNumberingAfterBreak="0">
    <w:nsid w:val="39146D3B"/>
    <w:multiLevelType w:val="hybridMultilevel"/>
    <w:tmpl w:val="05D4F4D4"/>
    <w:lvl w:ilvl="0" w:tplc="227E97E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3DD27420"/>
    <w:multiLevelType w:val="multilevel"/>
    <w:tmpl w:val="725ED9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0874D95"/>
    <w:multiLevelType w:val="multilevel"/>
    <w:tmpl w:val="D2882B30"/>
    <w:lvl w:ilvl="0">
      <w:start w:val="1"/>
      <w:numFmt w:val="decimal"/>
      <w:lvlText w:val="%1."/>
      <w:lvlJc w:val="left"/>
      <w:pPr>
        <w:tabs>
          <w:tab w:val="num" w:pos="-568"/>
        </w:tabs>
        <w:ind w:left="360" w:hanging="360"/>
      </w:pPr>
      <w:rPr>
        <w:rFonts w:eastAsia="Trebuchet MS"/>
        <w:color w:val="auto"/>
        <w:sz w:val="22"/>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8AE1144"/>
    <w:multiLevelType w:val="multilevel"/>
    <w:tmpl w:val="FBA6B0E0"/>
    <w:lvl w:ilvl="0">
      <w:start w:val="1"/>
      <w:numFmt w:val="decimal"/>
      <w:lvlText w:val="%1)"/>
      <w:lvlJc w:val="left"/>
      <w:pPr>
        <w:tabs>
          <w:tab w:val="num" w:pos="0"/>
        </w:tabs>
        <w:ind w:left="723" w:hanging="360"/>
      </w:pPr>
      <w:rPr>
        <w:color w:val="auto"/>
      </w:rPr>
    </w:lvl>
    <w:lvl w:ilvl="1">
      <w:start w:val="1"/>
      <w:numFmt w:val="lowerLetter"/>
      <w:lvlText w:val="%2)"/>
      <w:lvlJc w:val="left"/>
      <w:pPr>
        <w:tabs>
          <w:tab w:val="num" w:pos="0"/>
        </w:tabs>
        <w:ind w:left="1080" w:hanging="360"/>
      </w:pPr>
      <w:rPr>
        <w:color w:val="auto"/>
      </w:r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0" w15:restartNumberingAfterBreak="0">
    <w:nsid w:val="4E846065"/>
    <w:multiLevelType w:val="hybridMultilevel"/>
    <w:tmpl w:val="96FCBA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1F44DA5"/>
    <w:multiLevelType w:val="multilevel"/>
    <w:tmpl w:val="FF26143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5457472E"/>
    <w:multiLevelType w:val="multilevel"/>
    <w:tmpl w:val="D8E675CE"/>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4F50976"/>
    <w:multiLevelType w:val="multilevel"/>
    <w:tmpl w:val="F31ADB0A"/>
    <w:lvl w:ilvl="0">
      <w:start w:val="1"/>
      <w:numFmt w:val="decimal"/>
      <w:lvlText w:val="%1."/>
      <w:lvlJc w:val="left"/>
      <w:pPr>
        <w:tabs>
          <w:tab w:val="num" w:pos="0"/>
        </w:tabs>
        <w:ind w:left="360" w:hanging="360"/>
      </w:pPr>
      <w:rPr>
        <w:rFonts w:ascii="Arial" w:hAnsi="Arial" w:cs="Arial" w:hint="default"/>
        <w:bCs/>
        <w:strike w:val="0"/>
        <w:szCs w:val="20"/>
        <w:highlight w:val="white"/>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55CD682B"/>
    <w:multiLevelType w:val="multilevel"/>
    <w:tmpl w:val="27322D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6D8748A"/>
    <w:multiLevelType w:val="hybridMultilevel"/>
    <w:tmpl w:val="27B6D158"/>
    <w:lvl w:ilvl="0" w:tplc="CED08EE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90620C"/>
    <w:multiLevelType w:val="multilevel"/>
    <w:tmpl w:val="84E6E430"/>
    <w:name w:val="WW8Num302"/>
    <w:lvl w:ilvl="0">
      <w:start w:val="2"/>
      <w:numFmt w:val="decimal"/>
      <w:lvlText w:val="%1."/>
      <w:lvlJc w:val="left"/>
      <w:pPr>
        <w:tabs>
          <w:tab w:val="num" w:pos="720"/>
        </w:tabs>
        <w:ind w:left="720" w:hanging="360"/>
      </w:pPr>
      <w:rPr>
        <w:rFonts w:ascii="Arial" w:eastAsia="Times New Roman" w:hAnsi="Arial" w:cs="Arial" w:hint="default"/>
        <w:color w:val="auto"/>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7" w15:restartNumberingAfterBreak="0">
    <w:nsid w:val="59B4046E"/>
    <w:multiLevelType w:val="multilevel"/>
    <w:tmpl w:val="733C49D8"/>
    <w:lvl w:ilvl="0">
      <w:start w:val="1"/>
      <w:numFmt w:val="decimal"/>
      <w:lvlText w:val="%1."/>
      <w:lvlJc w:val="left"/>
      <w:pPr>
        <w:tabs>
          <w:tab w:val="num" w:pos="0"/>
        </w:tabs>
        <w:ind w:left="360" w:hanging="360"/>
      </w:pPr>
      <w:rPr>
        <w:rFonts w:ascii="Arial" w:eastAsia="SimSun" w:hAnsi="Arial" w:cs="Arial" w:hint="default"/>
        <w:color w:val="000000"/>
        <w:szCs w:val="20"/>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B761799"/>
    <w:multiLevelType w:val="hybridMultilevel"/>
    <w:tmpl w:val="6EFAEA46"/>
    <w:lvl w:ilvl="0" w:tplc="0C7408BE">
      <w:start w:val="1"/>
      <w:numFmt w:val="decimal"/>
      <w:lvlText w:val="%1)"/>
      <w:lvlJc w:val="left"/>
      <w:pPr>
        <w:ind w:left="644" w:hanging="360"/>
      </w:pPr>
      <w:rPr>
        <w:rFonts w:hint="default"/>
        <w:b w:val="0"/>
        <w:color w:val="auto"/>
        <w:sz w:val="22"/>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5C015147"/>
    <w:multiLevelType w:val="multilevel"/>
    <w:tmpl w:val="8E5CE3C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5E5810DF"/>
    <w:multiLevelType w:val="multilevel"/>
    <w:tmpl w:val="DE62F29A"/>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61AE2D9F"/>
    <w:multiLevelType w:val="multilevel"/>
    <w:tmpl w:val="DE6455A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661A4648"/>
    <w:multiLevelType w:val="hybridMultilevel"/>
    <w:tmpl w:val="065EC820"/>
    <w:lvl w:ilvl="0" w:tplc="DB6682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24560D"/>
    <w:multiLevelType w:val="hybridMultilevel"/>
    <w:tmpl w:val="22AA5FA6"/>
    <w:lvl w:ilvl="0" w:tplc="D102B946">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6A7E3343"/>
    <w:multiLevelType w:val="hybridMultilevel"/>
    <w:tmpl w:val="268C278E"/>
    <w:lvl w:ilvl="0" w:tplc="E5906C50">
      <w:start w:val="8"/>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536F38"/>
    <w:multiLevelType w:val="multilevel"/>
    <w:tmpl w:val="E92C01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1161FAE"/>
    <w:multiLevelType w:val="multilevel"/>
    <w:tmpl w:val="58A4EB5A"/>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760E4001"/>
    <w:multiLevelType w:val="hybridMultilevel"/>
    <w:tmpl w:val="40A2F380"/>
    <w:lvl w:ilvl="0" w:tplc="B2723FF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15:restartNumberingAfterBreak="0">
    <w:nsid w:val="7A961822"/>
    <w:multiLevelType w:val="hybridMultilevel"/>
    <w:tmpl w:val="FA8098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F9E1CF4"/>
    <w:multiLevelType w:val="multilevel"/>
    <w:tmpl w:val="FFC243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FAB18FF"/>
    <w:multiLevelType w:val="multilevel"/>
    <w:tmpl w:val="2CDA276E"/>
    <w:lvl w:ilvl="0">
      <w:start w:val="3"/>
      <w:numFmt w:val="decimal"/>
      <w:lvlText w:val="%1."/>
      <w:lvlJc w:val="left"/>
      <w:pPr>
        <w:tabs>
          <w:tab w:val="num" w:pos="0"/>
        </w:tabs>
        <w:ind w:left="472" w:hanging="360"/>
      </w:pPr>
      <w:rPr>
        <w:color w:val="auto"/>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1" w15:restartNumberingAfterBreak="0">
    <w:nsid w:val="7FD1411C"/>
    <w:multiLevelType w:val="multilevel"/>
    <w:tmpl w:val="4F8ACFD8"/>
    <w:lvl w:ilvl="0">
      <w:start w:val="1"/>
      <w:numFmt w:val="decimal"/>
      <w:lvlText w:val="%1."/>
      <w:lvlJc w:val="left"/>
      <w:pPr>
        <w:tabs>
          <w:tab w:val="num" w:pos="0"/>
        </w:tabs>
        <w:ind w:left="360" w:hanging="360"/>
      </w:pPr>
      <w:rPr>
        <w:b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7FF35A28"/>
    <w:multiLevelType w:val="hybridMultilevel"/>
    <w:tmpl w:val="EB7EED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3"/>
  </w:num>
  <w:num w:numId="2">
    <w:abstractNumId w:val="46"/>
    <w:lvlOverride w:ilvl="0">
      <w:startOverride w:val="1"/>
    </w:lvlOverride>
  </w:num>
  <w:num w:numId="3">
    <w:abstractNumId w:val="19"/>
  </w:num>
  <w:num w:numId="4">
    <w:abstractNumId w:val="19"/>
  </w:num>
  <w:num w:numId="5">
    <w:abstractNumId w:val="28"/>
    <w:lvlOverride w:ilvl="0">
      <w:startOverride w:val="1"/>
    </w:lvlOverride>
  </w:num>
  <w:num w:numId="6">
    <w:abstractNumId w:val="28"/>
  </w:num>
  <w:num w:numId="7">
    <w:abstractNumId w:val="41"/>
    <w:lvlOverride w:ilvl="0">
      <w:startOverride w:val="1"/>
    </w:lvlOverride>
  </w:num>
  <w:num w:numId="8">
    <w:abstractNumId w:val="45"/>
    <w:lvlOverride w:ilvl="0">
      <w:startOverride w:val="1"/>
    </w:lvlOverride>
  </w:num>
  <w:num w:numId="9">
    <w:abstractNumId w:val="41"/>
  </w:num>
  <w:num w:numId="10">
    <w:abstractNumId w:val="27"/>
    <w:lvlOverride w:ilvl="0">
      <w:startOverride w:val="1"/>
    </w:lvlOverride>
  </w:num>
  <w:num w:numId="11">
    <w:abstractNumId w:val="41"/>
  </w:num>
  <w:num w:numId="12">
    <w:abstractNumId w:val="33"/>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2"/>
  </w:num>
  <w:num w:numId="16">
    <w:abstractNumId w:val="12"/>
  </w:num>
  <w:num w:numId="17">
    <w:abstractNumId w:val="12"/>
  </w:num>
  <w:num w:numId="18">
    <w:abstractNumId w:val="12"/>
  </w:num>
  <w:num w:numId="19">
    <w:abstractNumId w:val="12"/>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33"/>
  </w:num>
  <w:num w:numId="28">
    <w:abstractNumId w:val="51"/>
    <w:lvlOverride w:ilvl="0">
      <w:startOverride w:val="1"/>
    </w:lvlOverride>
  </w:num>
  <w:num w:numId="29">
    <w:abstractNumId w:val="18"/>
    <w:lvlOverride w:ilvl="0">
      <w:startOverride w:val="1"/>
    </w:lvlOverride>
  </w:num>
  <w:num w:numId="30">
    <w:abstractNumId w:val="18"/>
  </w:num>
  <w:num w:numId="31">
    <w:abstractNumId w:val="18"/>
  </w:num>
  <w:num w:numId="32">
    <w:abstractNumId w:val="51"/>
  </w:num>
  <w:num w:numId="33">
    <w:abstractNumId w:val="22"/>
    <w:lvlOverride w:ilvl="0">
      <w:startOverride w:val="1"/>
    </w:lvlOverride>
  </w:num>
  <w:num w:numId="34">
    <w:abstractNumId w:val="51"/>
  </w:num>
  <w:num w:numId="35">
    <w:abstractNumId w:val="14"/>
    <w:lvlOverride w:ilvl="0">
      <w:startOverride w:val="1"/>
    </w:lvlOverride>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51"/>
  </w:num>
  <w:num w:numId="43">
    <w:abstractNumId w:val="32"/>
    <w:lvlOverride w:ilvl="0">
      <w:startOverride w:val="1"/>
    </w:lvlOverride>
  </w:num>
  <w:num w:numId="44">
    <w:abstractNumId w:val="32"/>
  </w:num>
  <w:num w:numId="45">
    <w:abstractNumId w:val="32"/>
  </w:num>
  <w:num w:numId="46">
    <w:abstractNumId w:val="32"/>
  </w:num>
  <w:num w:numId="47">
    <w:abstractNumId w:val="32"/>
  </w:num>
  <w:num w:numId="48">
    <w:abstractNumId w:val="51"/>
  </w:num>
  <w:num w:numId="49">
    <w:abstractNumId w:val="51"/>
  </w:num>
  <w:num w:numId="50">
    <w:abstractNumId w:val="51"/>
  </w:num>
  <w:num w:numId="51">
    <w:abstractNumId w:val="51"/>
  </w:num>
  <w:num w:numId="52">
    <w:abstractNumId w:val="51"/>
  </w:num>
  <w:num w:numId="53">
    <w:abstractNumId w:val="51"/>
  </w:num>
  <w:num w:numId="54">
    <w:abstractNumId w:val="51"/>
  </w:num>
  <w:num w:numId="55">
    <w:abstractNumId w:val="40"/>
    <w:lvlOverride w:ilvl="0">
      <w:startOverride w:val="1"/>
    </w:lvlOverride>
  </w:num>
  <w:num w:numId="56">
    <w:abstractNumId w:val="39"/>
    <w:lvlOverride w:ilvl="0">
      <w:startOverride w:val="1"/>
    </w:lvlOverride>
  </w:num>
  <w:num w:numId="57">
    <w:abstractNumId w:val="40"/>
  </w:num>
  <w:num w:numId="58">
    <w:abstractNumId w:val="20"/>
    <w:lvlOverride w:ilvl="0">
      <w:startOverride w:val="1"/>
    </w:lvlOverride>
  </w:num>
  <w:num w:numId="59">
    <w:abstractNumId w:val="20"/>
  </w:num>
  <w:num w:numId="60">
    <w:abstractNumId w:val="20"/>
  </w:num>
  <w:num w:numId="61">
    <w:abstractNumId w:val="20"/>
  </w:num>
  <w:num w:numId="62">
    <w:abstractNumId w:val="40"/>
  </w:num>
  <w:num w:numId="63">
    <w:abstractNumId w:val="15"/>
    <w:lvlOverride w:ilvl="0">
      <w:startOverride w:val="1"/>
    </w:lvlOverride>
  </w:num>
  <w:num w:numId="64">
    <w:abstractNumId w:val="40"/>
  </w:num>
  <w:num w:numId="65">
    <w:abstractNumId w:val="40"/>
  </w:num>
  <w:num w:numId="66">
    <w:abstractNumId w:val="31"/>
    <w:lvlOverride w:ilvl="0">
      <w:startOverride w:val="1"/>
    </w:lvlOverride>
  </w:num>
  <w:num w:numId="67">
    <w:abstractNumId w:val="49"/>
    <w:lvlOverride w:ilvl="0">
      <w:startOverride w:val="1"/>
    </w:lvlOverride>
  </w:num>
  <w:num w:numId="68">
    <w:abstractNumId w:val="49"/>
  </w:num>
  <w:num w:numId="69">
    <w:abstractNumId w:val="49"/>
  </w:num>
  <w:num w:numId="70">
    <w:abstractNumId w:val="49"/>
  </w:num>
  <w:num w:numId="71">
    <w:abstractNumId w:val="49"/>
  </w:num>
  <w:num w:numId="72">
    <w:abstractNumId w:val="49"/>
  </w:num>
  <w:num w:numId="73">
    <w:abstractNumId w:val="49"/>
  </w:num>
  <w:num w:numId="74">
    <w:abstractNumId w:val="49"/>
  </w:num>
  <w:num w:numId="75">
    <w:abstractNumId w:val="31"/>
  </w:num>
  <w:num w:numId="76">
    <w:abstractNumId w:val="34"/>
    <w:lvlOverride w:ilvl="0">
      <w:startOverride w:val="1"/>
    </w:lvlOverride>
  </w:num>
  <w:num w:numId="77">
    <w:abstractNumId w:val="34"/>
  </w:num>
  <w:num w:numId="78">
    <w:abstractNumId w:val="34"/>
  </w:num>
  <w:num w:numId="79">
    <w:abstractNumId w:val="34"/>
  </w:num>
  <w:num w:numId="80">
    <w:abstractNumId w:val="31"/>
  </w:num>
  <w:num w:numId="81">
    <w:abstractNumId w:val="31"/>
  </w:num>
  <w:num w:numId="82">
    <w:abstractNumId w:val="17"/>
    <w:lvlOverride w:ilvl="0">
      <w:startOverride w:val="1"/>
    </w:lvlOverride>
  </w:num>
  <w:num w:numId="83">
    <w:abstractNumId w:val="17"/>
  </w:num>
  <w:num w:numId="84">
    <w:abstractNumId w:val="17"/>
  </w:num>
  <w:num w:numId="85">
    <w:abstractNumId w:val="17"/>
  </w:num>
  <w:num w:numId="86">
    <w:abstractNumId w:val="17"/>
  </w:num>
  <w:num w:numId="87">
    <w:abstractNumId w:val="17"/>
  </w:num>
  <w:num w:numId="88">
    <w:abstractNumId w:val="17"/>
  </w:num>
  <w:num w:numId="89">
    <w:abstractNumId w:val="37"/>
    <w:lvlOverride w:ilvl="0">
      <w:startOverride w:val="1"/>
    </w:lvlOverride>
  </w:num>
  <w:num w:numId="90">
    <w:abstractNumId w:val="37"/>
  </w:num>
  <w:num w:numId="91">
    <w:abstractNumId w:val="6"/>
  </w:num>
  <w:num w:numId="92">
    <w:abstractNumId w:val="5"/>
  </w:num>
  <w:num w:numId="93">
    <w:abstractNumId w:val="8"/>
  </w:num>
  <w:num w:numId="94">
    <w:abstractNumId w:val="9"/>
  </w:num>
  <w:num w:numId="95">
    <w:abstractNumId w:val="3"/>
  </w:num>
  <w:num w:numId="96">
    <w:abstractNumId w:val="4"/>
  </w:num>
  <w:num w:numId="97">
    <w:abstractNumId w:val="36"/>
  </w:num>
  <w:num w:numId="98">
    <w:abstractNumId w:val="1"/>
  </w:num>
  <w:num w:numId="99">
    <w:abstractNumId w:val="21"/>
  </w:num>
  <w:num w:numId="100">
    <w:abstractNumId w:val="16"/>
  </w:num>
  <w:num w:numId="101">
    <w:abstractNumId w:val="29"/>
  </w:num>
  <w:num w:numId="102">
    <w:abstractNumId w:val="50"/>
  </w:num>
  <w:num w:numId="103">
    <w:abstractNumId w:val="24"/>
  </w:num>
  <w:num w:numId="104">
    <w:abstractNumId w:val="43"/>
  </w:num>
  <w:num w:numId="105">
    <w:abstractNumId w:val="23"/>
  </w:num>
  <w:num w:numId="106">
    <w:abstractNumId w:val="44"/>
  </w:num>
  <w:num w:numId="107">
    <w:abstractNumId w:val="19"/>
    <w:lvlOverride w:ilvl="0">
      <w:startOverride w:val="1"/>
    </w:lvlOverride>
  </w:num>
  <w:num w:numId="108">
    <w:abstractNumId w:val="35"/>
  </w:num>
  <w:num w:numId="109">
    <w:abstractNumId w:val="42"/>
  </w:num>
  <w:num w:numId="110">
    <w:abstractNumId w:val="38"/>
  </w:num>
  <w:num w:numId="111">
    <w:abstractNumId w:val="25"/>
  </w:num>
  <w:num w:numId="112">
    <w:abstractNumId w:val="47"/>
  </w:num>
  <w:num w:numId="1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D66"/>
    <w:rsid w:val="00002999"/>
    <w:rsid w:val="0000574B"/>
    <w:rsid w:val="00011BBD"/>
    <w:rsid w:val="0001685C"/>
    <w:rsid w:val="000232FE"/>
    <w:rsid w:val="00024FC7"/>
    <w:rsid w:val="000254DB"/>
    <w:rsid w:val="00043A06"/>
    <w:rsid w:val="00046613"/>
    <w:rsid w:val="000564FF"/>
    <w:rsid w:val="000566C8"/>
    <w:rsid w:val="00057127"/>
    <w:rsid w:val="000648D5"/>
    <w:rsid w:val="00067239"/>
    <w:rsid w:val="000679C1"/>
    <w:rsid w:val="00070755"/>
    <w:rsid w:val="00074114"/>
    <w:rsid w:val="00074964"/>
    <w:rsid w:val="00081725"/>
    <w:rsid w:val="00082A34"/>
    <w:rsid w:val="00095F66"/>
    <w:rsid w:val="000A0767"/>
    <w:rsid w:val="000A19E2"/>
    <w:rsid w:val="000A4FBB"/>
    <w:rsid w:val="000A5930"/>
    <w:rsid w:val="000B6CB3"/>
    <w:rsid w:val="000C0B2A"/>
    <w:rsid w:val="000E18CE"/>
    <w:rsid w:val="000F3E67"/>
    <w:rsid w:val="00100C59"/>
    <w:rsid w:val="00110BBA"/>
    <w:rsid w:val="001140BE"/>
    <w:rsid w:val="001146B6"/>
    <w:rsid w:val="00115A9A"/>
    <w:rsid w:val="0012452C"/>
    <w:rsid w:val="00127934"/>
    <w:rsid w:val="00147854"/>
    <w:rsid w:val="001511F8"/>
    <w:rsid w:val="00151EF7"/>
    <w:rsid w:val="00153335"/>
    <w:rsid w:val="0015742F"/>
    <w:rsid w:val="00175B15"/>
    <w:rsid w:val="00176BB7"/>
    <w:rsid w:val="001859BE"/>
    <w:rsid w:val="0019067A"/>
    <w:rsid w:val="00191944"/>
    <w:rsid w:val="001933B7"/>
    <w:rsid w:val="00197969"/>
    <w:rsid w:val="001B3ACB"/>
    <w:rsid w:val="001B6875"/>
    <w:rsid w:val="001C17A0"/>
    <w:rsid w:val="001C3790"/>
    <w:rsid w:val="001D291E"/>
    <w:rsid w:val="001E03F0"/>
    <w:rsid w:val="001E2684"/>
    <w:rsid w:val="001E3D62"/>
    <w:rsid w:val="001E410B"/>
    <w:rsid w:val="001E45A4"/>
    <w:rsid w:val="001E62D7"/>
    <w:rsid w:val="001F77C5"/>
    <w:rsid w:val="00201398"/>
    <w:rsid w:val="0020230D"/>
    <w:rsid w:val="00202FFB"/>
    <w:rsid w:val="00204DBD"/>
    <w:rsid w:val="00206C8B"/>
    <w:rsid w:val="00212171"/>
    <w:rsid w:val="0021370E"/>
    <w:rsid w:val="00215442"/>
    <w:rsid w:val="00215EFB"/>
    <w:rsid w:val="002218C5"/>
    <w:rsid w:val="00223540"/>
    <w:rsid w:val="0022364C"/>
    <w:rsid w:val="00230F57"/>
    <w:rsid w:val="002325FB"/>
    <w:rsid w:val="0023565F"/>
    <w:rsid w:val="002534DA"/>
    <w:rsid w:val="00253B80"/>
    <w:rsid w:val="00261845"/>
    <w:rsid w:val="00270677"/>
    <w:rsid w:val="0027789A"/>
    <w:rsid w:val="00282A15"/>
    <w:rsid w:val="00286D30"/>
    <w:rsid w:val="002876D3"/>
    <w:rsid w:val="0028783B"/>
    <w:rsid w:val="002A2706"/>
    <w:rsid w:val="002A5393"/>
    <w:rsid w:val="002B3CF3"/>
    <w:rsid w:val="002B4126"/>
    <w:rsid w:val="002C0E48"/>
    <w:rsid w:val="002C4696"/>
    <w:rsid w:val="002D70F6"/>
    <w:rsid w:val="002E5AAA"/>
    <w:rsid w:val="002F2B08"/>
    <w:rsid w:val="002F4265"/>
    <w:rsid w:val="002F5408"/>
    <w:rsid w:val="002F722C"/>
    <w:rsid w:val="00300AEF"/>
    <w:rsid w:val="00303367"/>
    <w:rsid w:val="003033ED"/>
    <w:rsid w:val="00313F4E"/>
    <w:rsid w:val="00322CC2"/>
    <w:rsid w:val="0032407D"/>
    <w:rsid w:val="00332B46"/>
    <w:rsid w:val="003340BB"/>
    <w:rsid w:val="003537DE"/>
    <w:rsid w:val="00363C0D"/>
    <w:rsid w:val="00365BD8"/>
    <w:rsid w:val="00374879"/>
    <w:rsid w:val="003766BC"/>
    <w:rsid w:val="003800BF"/>
    <w:rsid w:val="00381374"/>
    <w:rsid w:val="0039517A"/>
    <w:rsid w:val="003A62B8"/>
    <w:rsid w:val="003A6BCB"/>
    <w:rsid w:val="003A6EB8"/>
    <w:rsid w:val="003D6094"/>
    <w:rsid w:val="003D680D"/>
    <w:rsid w:val="003D69EF"/>
    <w:rsid w:val="003F4083"/>
    <w:rsid w:val="003F636C"/>
    <w:rsid w:val="0040471B"/>
    <w:rsid w:val="00406D93"/>
    <w:rsid w:val="00406E20"/>
    <w:rsid w:val="00407F00"/>
    <w:rsid w:val="00412298"/>
    <w:rsid w:val="00431919"/>
    <w:rsid w:val="00444F50"/>
    <w:rsid w:val="00460027"/>
    <w:rsid w:val="0046317C"/>
    <w:rsid w:val="00472CC0"/>
    <w:rsid w:val="004743E9"/>
    <w:rsid w:val="00476CDA"/>
    <w:rsid w:val="0048163F"/>
    <w:rsid w:val="00491ED6"/>
    <w:rsid w:val="0049281C"/>
    <w:rsid w:val="004A0D97"/>
    <w:rsid w:val="004A4890"/>
    <w:rsid w:val="004A4B2E"/>
    <w:rsid w:val="004A7A72"/>
    <w:rsid w:val="004B1B3B"/>
    <w:rsid w:val="004C39CF"/>
    <w:rsid w:val="004E0606"/>
    <w:rsid w:val="004E116E"/>
    <w:rsid w:val="004E57A4"/>
    <w:rsid w:val="004F159A"/>
    <w:rsid w:val="004F7CAC"/>
    <w:rsid w:val="005012F3"/>
    <w:rsid w:val="00501C2D"/>
    <w:rsid w:val="005279DB"/>
    <w:rsid w:val="005324DD"/>
    <w:rsid w:val="00537CE3"/>
    <w:rsid w:val="00541094"/>
    <w:rsid w:val="00552578"/>
    <w:rsid w:val="005547E2"/>
    <w:rsid w:val="00557315"/>
    <w:rsid w:val="005617D3"/>
    <w:rsid w:val="00561FC3"/>
    <w:rsid w:val="0056405A"/>
    <w:rsid w:val="0056469A"/>
    <w:rsid w:val="00564745"/>
    <w:rsid w:val="00570344"/>
    <w:rsid w:val="00571711"/>
    <w:rsid w:val="00571FB2"/>
    <w:rsid w:val="0057560C"/>
    <w:rsid w:val="005800B2"/>
    <w:rsid w:val="005852ED"/>
    <w:rsid w:val="00585FF2"/>
    <w:rsid w:val="00597CCF"/>
    <w:rsid w:val="005A0E6A"/>
    <w:rsid w:val="005A0FA2"/>
    <w:rsid w:val="005A4FC1"/>
    <w:rsid w:val="005A763A"/>
    <w:rsid w:val="005B46F7"/>
    <w:rsid w:val="005D29F5"/>
    <w:rsid w:val="005D483E"/>
    <w:rsid w:val="005E7153"/>
    <w:rsid w:val="005F1A46"/>
    <w:rsid w:val="00601EAB"/>
    <w:rsid w:val="0060483B"/>
    <w:rsid w:val="00607C7F"/>
    <w:rsid w:val="00611638"/>
    <w:rsid w:val="00624B7A"/>
    <w:rsid w:val="0062610E"/>
    <w:rsid w:val="006317CA"/>
    <w:rsid w:val="0064201A"/>
    <w:rsid w:val="00642FC4"/>
    <w:rsid w:val="00646762"/>
    <w:rsid w:val="00651F3B"/>
    <w:rsid w:val="00652632"/>
    <w:rsid w:val="00654AF2"/>
    <w:rsid w:val="006718A4"/>
    <w:rsid w:val="00676C2E"/>
    <w:rsid w:val="006844EF"/>
    <w:rsid w:val="006A01A9"/>
    <w:rsid w:val="006A03D6"/>
    <w:rsid w:val="006A5340"/>
    <w:rsid w:val="006B3CD1"/>
    <w:rsid w:val="006B5977"/>
    <w:rsid w:val="006C517B"/>
    <w:rsid w:val="006D3272"/>
    <w:rsid w:val="006D4B88"/>
    <w:rsid w:val="006D5A13"/>
    <w:rsid w:val="006D5C6E"/>
    <w:rsid w:val="006E22C2"/>
    <w:rsid w:val="006E6971"/>
    <w:rsid w:val="006E7F73"/>
    <w:rsid w:val="006F233E"/>
    <w:rsid w:val="006F26D2"/>
    <w:rsid w:val="006F64BF"/>
    <w:rsid w:val="00714E54"/>
    <w:rsid w:val="00736899"/>
    <w:rsid w:val="00740BF3"/>
    <w:rsid w:val="0074237F"/>
    <w:rsid w:val="00743A6E"/>
    <w:rsid w:val="00747598"/>
    <w:rsid w:val="00747C06"/>
    <w:rsid w:val="00754955"/>
    <w:rsid w:val="0075704C"/>
    <w:rsid w:val="00764789"/>
    <w:rsid w:val="00785C95"/>
    <w:rsid w:val="00787314"/>
    <w:rsid w:val="00792F51"/>
    <w:rsid w:val="00794E61"/>
    <w:rsid w:val="00795369"/>
    <w:rsid w:val="007A4DBF"/>
    <w:rsid w:val="007B5956"/>
    <w:rsid w:val="007C1702"/>
    <w:rsid w:val="007C3853"/>
    <w:rsid w:val="007D3E91"/>
    <w:rsid w:val="007D7179"/>
    <w:rsid w:val="007E3F01"/>
    <w:rsid w:val="007E4434"/>
    <w:rsid w:val="007E5E2C"/>
    <w:rsid w:val="007F05A0"/>
    <w:rsid w:val="007F6AA0"/>
    <w:rsid w:val="00801A50"/>
    <w:rsid w:val="00810380"/>
    <w:rsid w:val="00812005"/>
    <w:rsid w:val="008155FD"/>
    <w:rsid w:val="00815BF9"/>
    <w:rsid w:val="00816D0D"/>
    <w:rsid w:val="00825DC3"/>
    <w:rsid w:val="008320D0"/>
    <w:rsid w:val="00836877"/>
    <w:rsid w:val="00841E33"/>
    <w:rsid w:val="00845AE0"/>
    <w:rsid w:val="00850162"/>
    <w:rsid w:val="00872980"/>
    <w:rsid w:val="008731EC"/>
    <w:rsid w:val="0087329D"/>
    <w:rsid w:val="008770E3"/>
    <w:rsid w:val="00877D43"/>
    <w:rsid w:val="00882EEF"/>
    <w:rsid w:val="00883177"/>
    <w:rsid w:val="008846B4"/>
    <w:rsid w:val="00886354"/>
    <w:rsid w:val="00896138"/>
    <w:rsid w:val="008A0508"/>
    <w:rsid w:val="008A0580"/>
    <w:rsid w:val="008A4D98"/>
    <w:rsid w:val="008A5FA4"/>
    <w:rsid w:val="008B4EBB"/>
    <w:rsid w:val="008C3ACB"/>
    <w:rsid w:val="008C77EF"/>
    <w:rsid w:val="008F1F76"/>
    <w:rsid w:val="00901AF0"/>
    <w:rsid w:val="00902934"/>
    <w:rsid w:val="009069D7"/>
    <w:rsid w:val="00947F83"/>
    <w:rsid w:val="00950749"/>
    <w:rsid w:val="009565EB"/>
    <w:rsid w:val="009636C7"/>
    <w:rsid w:val="009649B2"/>
    <w:rsid w:val="009678E0"/>
    <w:rsid w:val="009745C5"/>
    <w:rsid w:val="00976372"/>
    <w:rsid w:val="00990F4B"/>
    <w:rsid w:val="009910FD"/>
    <w:rsid w:val="00991B77"/>
    <w:rsid w:val="009970A1"/>
    <w:rsid w:val="00997A63"/>
    <w:rsid w:val="009A1C83"/>
    <w:rsid w:val="009A60EC"/>
    <w:rsid w:val="009B0072"/>
    <w:rsid w:val="009C1E31"/>
    <w:rsid w:val="009D0D1A"/>
    <w:rsid w:val="009D2728"/>
    <w:rsid w:val="009D4A49"/>
    <w:rsid w:val="009E07B6"/>
    <w:rsid w:val="009E0F5B"/>
    <w:rsid w:val="009E4855"/>
    <w:rsid w:val="009F2D46"/>
    <w:rsid w:val="009F455B"/>
    <w:rsid w:val="009F5EAA"/>
    <w:rsid w:val="00A01A5E"/>
    <w:rsid w:val="00A1062E"/>
    <w:rsid w:val="00A12E78"/>
    <w:rsid w:val="00A137D3"/>
    <w:rsid w:val="00A15062"/>
    <w:rsid w:val="00A2774E"/>
    <w:rsid w:val="00A27A7A"/>
    <w:rsid w:val="00A31972"/>
    <w:rsid w:val="00A34F62"/>
    <w:rsid w:val="00A354FD"/>
    <w:rsid w:val="00A37E66"/>
    <w:rsid w:val="00A45459"/>
    <w:rsid w:val="00A47C89"/>
    <w:rsid w:val="00A635BC"/>
    <w:rsid w:val="00A73D7D"/>
    <w:rsid w:val="00A75B30"/>
    <w:rsid w:val="00A9538C"/>
    <w:rsid w:val="00AC1F5A"/>
    <w:rsid w:val="00AC2E9A"/>
    <w:rsid w:val="00AC3CB2"/>
    <w:rsid w:val="00AC6619"/>
    <w:rsid w:val="00AD293F"/>
    <w:rsid w:val="00AD3594"/>
    <w:rsid w:val="00AE4698"/>
    <w:rsid w:val="00AE5702"/>
    <w:rsid w:val="00AF1160"/>
    <w:rsid w:val="00AF12B1"/>
    <w:rsid w:val="00AF2431"/>
    <w:rsid w:val="00AF3EEE"/>
    <w:rsid w:val="00AF6935"/>
    <w:rsid w:val="00AF7AD4"/>
    <w:rsid w:val="00B0384E"/>
    <w:rsid w:val="00B050FF"/>
    <w:rsid w:val="00B1525E"/>
    <w:rsid w:val="00B20D66"/>
    <w:rsid w:val="00B2647D"/>
    <w:rsid w:val="00B34F32"/>
    <w:rsid w:val="00B467EE"/>
    <w:rsid w:val="00B52BF8"/>
    <w:rsid w:val="00B54E1B"/>
    <w:rsid w:val="00B60636"/>
    <w:rsid w:val="00B6480F"/>
    <w:rsid w:val="00B732D6"/>
    <w:rsid w:val="00B7775A"/>
    <w:rsid w:val="00B87AE5"/>
    <w:rsid w:val="00B9102F"/>
    <w:rsid w:val="00B96776"/>
    <w:rsid w:val="00B97E9D"/>
    <w:rsid w:val="00BA14FA"/>
    <w:rsid w:val="00BC1283"/>
    <w:rsid w:val="00BD056E"/>
    <w:rsid w:val="00BE454C"/>
    <w:rsid w:val="00BF0E49"/>
    <w:rsid w:val="00BF1C89"/>
    <w:rsid w:val="00BF643A"/>
    <w:rsid w:val="00BF72AD"/>
    <w:rsid w:val="00C00988"/>
    <w:rsid w:val="00C01568"/>
    <w:rsid w:val="00C031E3"/>
    <w:rsid w:val="00C03EFA"/>
    <w:rsid w:val="00C06775"/>
    <w:rsid w:val="00C1466D"/>
    <w:rsid w:val="00C15A00"/>
    <w:rsid w:val="00C16A70"/>
    <w:rsid w:val="00C22416"/>
    <w:rsid w:val="00C2515C"/>
    <w:rsid w:val="00C37F1B"/>
    <w:rsid w:val="00C66DCE"/>
    <w:rsid w:val="00C67CCE"/>
    <w:rsid w:val="00C812A7"/>
    <w:rsid w:val="00C92A34"/>
    <w:rsid w:val="00C9380A"/>
    <w:rsid w:val="00CA4084"/>
    <w:rsid w:val="00CA4A2A"/>
    <w:rsid w:val="00CA4A80"/>
    <w:rsid w:val="00CA54D4"/>
    <w:rsid w:val="00CB4821"/>
    <w:rsid w:val="00CB69C7"/>
    <w:rsid w:val="00CC27CF"/>
    <w:rsid w:val="00CC2913"/>
    <w:rsid w:val="00CC2DBC"/>
    <w:rsid w:val="00CC62AE"/>
    <w:rsid w:val="00CD00C2"/>
    <w:rsid w:val="00CD5FDD"/>
    <w:rsid w:val="00CD67A8"/>
    <w:rsid w:val="00CD6C18"/>
    <w:rsid w:val="00CF1B2C"/>
    <w:rsid w:val="00D017D5"/>
    <w:rsid w:val="00D165D2"/>
    <w:rsid w:val="00D17DA1"/>
    <w:rsid w:val="00D2124E"/>
    <w:rsid w:val="00D2732C"/>
    <w:rsid w:val="00D307EE"/>
    <w:rsid w:val="00D30A6C"/>
    <w:rsid w:val="00D30E19"/>
    <w:rsid w:val="00D34751"/>
    <w:rsid w:val="00D36655"/>
    <w:rsid w:val="00D40D4B"/>
    <w:rsid w:val="00D5266F"/>
    <w:rsid w:val="00D64234"/>
    <w:rsid w:val="00D857F2"/>
    <w:rsid w:val="00D916B3"/>
    <w:rsid w:val="00DE6902"/>
    <w:rsid w:val="00DE7C14"/>
    <w:rsid w:val="00DE7FA2"/>
    <w:rsid w:val="00DF1376"/>
    <w:rsid w:val="00DF6975"/>
    <w:rsid w:val="00DF7853"/>
    <w:rsid w:val="00E000EF"/>
    <w:rsid w:val="00E049FC"/>
    <w:rsid w:val="00E07E83"/>
    <w:rsid w:val="00E16D33"/>
    <w:rsid w:val="00E22220"/>
    <w:rsid w:val="00E24196"/>
    <w:rsid w:val="00E26817"/>
    <w:rsid w:val="00E44CC7"/>
    <w:rsid w:val="00E5340C"/>
    <w:rsid w:val="00E565D3"/>
    <w:rsid w:val="00E56D03"/>
    <w:rsid w:val="00E64F51"/>
    <w:rsid w:val="00E862DD"/>
    <w:rsid w:val="00E86CC5"/>
    <w:rsid w:val="00EA3960"/>
    <w:rsid w:val="00EB4194"/>
    <w:rsid w:val="00ED62EC"/>
    <w:rsid w:val="00EE787F"/>
    <w:rsid w:val="00EF2234"/>
    <w:rsid w:val="00EF2BAC"/>
    <w:rsid w:val="00EF463F"/>
    <w:rsid w:val="00EF79B0"/>
    <w:rsid w:val="00F00DF5"/>
    <w:rsid w:val="00F0515E"/>
    <w:rsid w:val="00F124CA"/>
    <w:rsid w:val="00F12AD9"/>
    <w:rsid w:val="00F158CD"/>
    <w:rsid w:val="00F2171C"/>
    <w:rsid w:val="00F24C85"/>
    <w:rsid w:val="00F35BFC"/>
    <w:rsid w:val="00F366D9"/>
    <w:rsid w:val="00F37F74"/>
    <w:rsid w:val="00F4058E"/>
    <w:rsid w:val="00F43D40"/>
    <w:rsid w:val="00F50490"/>
    <w:rsid w:val="00F53BF6"/>
    <w:rsid w:val="00F54EF4"/>
    <w:rsid w:val="00F66D24"/>
    <w:rsid w:val="00F80303"/>
    <w:rsid w:val="00F814FF"/>
    <w:rsid w:val="00F85B16"/>
    <w:rsid w:val="00F92F04"/>
    <w:rsid w:val="00FA12BB"/>
    <w:rsid w:val="00FA3AD7"/>
    <w:rsid w:val="00FA403B"/>
    <w:rsid w:val="00FA678D"/>
    <w:rsid w:val="00FB0D05"/>
    <w:rsid w:val="00FB5431"/>
    <w:rsid w:val="00FC0D08"/>
    <w:rsid w:val="00FC1E21"/>
    <w:rsid w:val="00FC7465"/>
    <w:rsid w:val="00FD3FBB"/>
    <w:rsid w:val="00FE2A24"/>
    <w:rsid w:val="00FE2BB8"/>
    <w:rsid w:val="00FF2E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21DDC"/>
  <w15:docId w15:val="{1433A0F6-D8A1-4407-8A75-1F8E0018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01A5E"/>
    <w:pPr>
      <w:suppressAutoHyphens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basedOn w:val="Domylnaczcionkaakapitu"/>
    <w:uiPriority w:val="99"/>
    <w:semiHidden/>
    <w:qFormat/>
    <w:rsid w:val="00614B56"/>
    <w:rPr>
      <w:rFonts w:ascii="Times New Roman" w:eastAsia="Times New Roman" w:hAnsi="Times New Roman" w:cs="Times New Roman"/>
      <w:kern w:val="2"/>
      <w:sz w:val="20"/>
      <w:szCs w:val="20"/>
      <w:lang w:eastAsia="zh-CN"/>
    </w:rPr>
  </w:style>
  <w:style w:type="character" w:customStyle="1" w:styleId="AkapitzlistZnak">
    <w:name w:val="Akapit z listą Znak"/>
    <w:qFormat/>
    <w:locked/>
    <w:rsid w:val="00614B56"/>
    <w:rPr>
      <w:kern w:val="2"/>
      <w:szCs w:val="24"/>
      <w:lang w:eastAsia="zh-CN"/>
    </w:rPr>
  </w:style>
  <w:style w:type="character" w:customStyle="1" w:styleId="Odwoanieprzypisudolnego1">
    <w:name w:val="Odwołanie przypisu dolnego1"/>
    <w:rsid w:val="00B20D66"/>
    <w:rPr>
      <w:vertAlign w:val="superscript"/>
    </w:rPr>
  </w:style>
  <w:style w:type="character" w:customStyle="1" w:styleId="FootnoteCharacters">
    <w:name w:val="Footnote Characters"/>
    <w:semiHidden/>
    <w:unhideWhenUsed/>
    <w:qFormat/>
    <w:rsid w:val="00614B56"/>
    <w:rPr>
      <w:vertAlign w:val="superscript"/>
    </w:rPr>
  </w:style>
  <w:style w:type="character" w:customStyle="1" w:styleId="TekstprzypisudolnegoZnak1">
    <w:name w:val="Tekst przypisu dolnego Znak1"/>
    <w:basedOn w:val="Domylnaczcionkaakapitu"/>
    <w:semiHidden/>
    <w:qFormat/>
    <w:locked/>
    <w:rsid w:val="00614B56"/>
    <w:rPr>
      <w:rFonts w:ascii="Times New Roman" w:eastAsia="Times New Roman" w:hAnsi="Times New Roman" w:cs="Times New Roman"/>
      <w:kern w:val="2"/>
      <w:sz w:val="20"/>
      <w:szCs w:val="20"/>
      <w:lang w:eastAsia="zh-CN"/>
    </w:rPr>
  </w:style>
  <w:style w:type="character" w:customStyle="1" w:styleId="Znakiprzypiswdolnych">
    <w:name w:val="Znaki przypisów dolnych"/>
    <w:qFormat/>
    <w:rsid w:val="00B20D66"/>
  </w:style>
  <w:style w:type="character" w:customStyle="1" w:styleId="Odwoanieprzypisukocowego1">
    <w:name w:val="Odwołanie przypisu końcowego1"/>
    <w:rsid w:val="00B20D66"/>
    <w:rPr>
      <w:vertAlign w:val="superscript"/>
    </w:rPr>
  </w:style>
  <w:style w:type="character" w:customStyle="1" w:styleId="EndnoteCharacters">
    <w:name w:val="Endnote Characters"/>
    <w:qFormat/>
    <w:rsid w:val="00B20D66"/>
    <w:rPr>
      <w:vertAlign w:val="superscript"/>
    </w:rPr>
  </w:style>
  <w:style w:type="character" w:customStyle="1" w:styleId="Znakiprzypiswkocowych">
    <w:name w:val="Znaki przypisów końcowych"/>
    <w:qFormat/>
    <w:rsid w:val="00B20D66"/>
  </w:style>
  <w:style w:type="character" w:customStyle="1" w:styleId="StopkaZnak">
    <w:name w:val="Stopka Znak"/>
    <w:basedOn w:val="Domylnaczcionkaakapitu"/>
    <w:link w:val="Stopka1"/>
    <w:uiPriority w:val="99"/>
    <w:qFormat/>
    <w:rsid w:val="003928B2"/>
  </w:style>
  <w:style w:type="character" w:customStyle="1" w:styleId="TekstdymkaZnak">
    <w:name w:val="Tekst dymka Znak"/>
    <w:basedOn w:val="Domylnaczcionkaakapitu"/>
    <w:link w:val="Tekstdymka"/>
    <w:uiPriority w:val="99"/>
    <w:semiHidden/>
    <w:qFormat/>
    <w:rsid w:val="005065F3"/>
    <w:rPr>
      <w:rFonts w:ascii="Segoe UI" w:hAnsi="Segoe UI" w:cs="Segoe UI"/>
      <w:sz w:val="18"/>
      <w:szCs w:val="18"/>
    </w:rPr>
  </w:style>
  <w:style w:type="paragraph" w:styleId="Nagwek">
    <w:name w:val="header"/>
    <w:basedOn w:val="Normalny"/>
    <w:next w:val="Tekstpodstawowy"/>
    <w:qFormat/>
    <w:rsid w:val="00B20D66"/>
    <w:pPr>
      <w:keepNext/>
      <w:spacing w:before="240" w:after="120"/>
    </w:pPr>
    <w:rPr>
      <w:rFonts w:ascii="Liberation Sans" w:eastAsia="Microsoft YaHei" w:hAnsi="Liberation Sans" w:cs="Mangal"/>
      <w:sz w:val="28"/>
      <w:szCs w:val="28"/>
    </w:rPr>
  </w:style>
  <w:style w:type="paragraph" w:styleId="Tekstpodstawowy">
    <w:name w:val="Body Text"/>
    <w:basedOn w:val="Normalny"/>
    <w:rsid w:val="00B20D66"/>
    <w:pPr>
      <w:spacing w:after="140" w:line="276" w:lineRule="auto"/>
    </w:pPr>
  </w:style>
  <w:style w:type="paragraph" w:styleId="Lista">
    <w:name w:val="List"/>
    <w:basedOn w:val="Tekstpodstawowy"/>
    <w:rsid w:val="00B20D66"/>
    <w:rPr>
      <w:rFonts w:cs="Mangal"/>
    </w:rPr>
  </w:style>
  <w:style w:type="paragraph" w:customStyle="1" w:styleId="Legenda1">
    <w:name w:val="Legenda1"/>
    <w:basedOn w:val="Normalny"/>
    <w:qFormat/>
    <w:rsid w:val="00B20D66"/>
    <w:pPr>
      <w:suppressLineNumbers/>
      <w:spacing w:before="120" w:after="120"/>
    </w:pPr>
    <w:rPr>
      <w:rFonts w:cs="Mangal"/>
      <w:i/>
      <w:iCs/>
      <w:sz w:val="24"/>
      <w:szCs w:val="24"/>
    </w:rPr>
  </w:style>
  <w:style w:type="paragraph" w:customStyle="1" w:styleId="Indeks">
    <w:name w:val="Indeks"/>
    <w:basedOn w:val="Normalny"/>
    <w:qFormat/>
    <w:rsid w:val="00B20D66"/>
    <w:pPr>
      <w:suppressLineNumbers/>
    </w:pPr>
    <w:rPr>
      <w:rFonts w:cs="Mangal"/>
    </w:rPr>
  </w:style>
  <w:style w:type="paragraph" w:customStyle="1" w:styleId="Gwkaistopka">
    <w:name w:val="Główka i stopka"/>
    <w:basedOn w:val="Normalny"/>
    <w:qFormat/>
    <w:rsid w:val="00B20D66"/>
  </w:style>
  <w:style w:type="paragraph" w:customStyle="1" w:styleId="Nagwek1">
    <w:name w:val="Nagłówek1"/>
    <w:basedOn w:val="Normalny"/>
    <w:next w:val="Tekstpodstawowy"/>
    <w:qFormat/>
    <w:rsid w:val="00B20D66"/>
    <w:pPr>
      <w:keepNext/>
      <w:spacing w:before="240" w:after="120"/>
    </w:pPr>
    <w:rPr>
      <w:rFonts w:ascii="Liberation Sans" w:eastAsia="Microsoft YaHei" w:hAnsi="Liberation Sans" w:cs="Mangal"/>
      <w:sz w:val="28"/>
      <w:szCs w:val="28"/>
    </w:rPr>
  </w:style>
  <w:style w:type="paragraph" w:styleId="Legenda">
    <w:name w:val="caption"/>
    <w:basedOn w:val="Normalny"/>
    <w:qFormat/>
    <w:rsid w:val="00B20D66"/>
    <w:pPr>
      <w:suppressLineNumbers/>
      <w:spacing w:before="120" w:after="120"/>
    </w:pPr>
    <w:rPr>
      <w:rFonts w:cs="Mangal"/>
      <w:i/>
      <w:iCs/>
      <w:sz w:val="24"/>
      <w:szCs w:val="24"/>
    </w:rPr>
  </w:style>
  <w:style w:type="paragraph" w:customStyle="1" w:styleId="Tekstprzypisudolnego1">
    <w:name w:val="Tekst przypisu dolnego1"/>
    <w:basedOn w:val="Normalny"/>
    <w:rsid w:val="00B20D66"/>
  </w:style>
  <w:style w:type="paragraph" w:customStyle="1" w:styleId="Stopka1">
    <w:name w:val="Stopka1"/>
    <w:basedOn w:val="Normalny"/>
    <w:link w:val="StopkaZnak"/>
    <w:uiPriority w:val="99"/>
    <w:unhideWhenUsed/>
    <w:rsid w:val="003928B2"/>
    <w:pPr>
      <w:tabs>
        <w:tab w:val="center" w:pos="4536"/>
        <w:tab w:val="right" w:pos="9072"/>
      </w:tabs>
    </w:pPr>
  </w:style>
  <w:style w:type="paragraph" w:styleId="Akapitzlist">
    <w:name w:val="List Paragraph"/>
    <w:aliases w:val="Numerowanie,Akapit z listą BS,Kolorowa lista — akcent 11,CW_Lista,List Paragraph,Nagłowek 3,L1,Preambuła,Dot pt,F5 List Paragraph,Recommendation,List Paragraph11,lp1,maz_wyliczenie,opis dzialania,K-P_odwolanie,A_wyliczenie,normalny tekst"/>
    <w:basedOn w:val="Normalny"/>
    <w:uiPriority w:val="34"/>
    <w:qFormat/>
    <w:rsid w:val="00146D89"/>
    <w:pPr>
      <w:ind w:left="720"/>
      <w:contextualSpacing/>
    </w:pPr>
  </w:style>
  <w:style w:type="paragraph" w:styleId="Tekstdymka">
    <w:name w:val="Balloon Text"/>
    <w:basedOn w:val="Normalny"/>
    <w:link w:val="TekstdymkaZnak"/>
    <w:uiPriority w:val="99"/>
    <w:semiHidden/>
    <w:unhideWhenUsed/>
    <w:qFormat/>
    <w:rsid w:val="005065F3"/>
    <w:rPr>
      <w:rFonts w:ascii="Segoe UI" w:hAnsi="Segoe UI" w:cs="Segoe UI"/>
      <w:sz w:val="18"/>
      <w:szCs w:val="18"/>
    </w:rPr>
  </w:style>
  <w:style w:type="paragraph" w:customStyle="1" w:styleId="2-pkt">
    <w:name w:val="2-pkt"/>
    <w:basedOn w:val="Akapitzlist"/>
    <w:rsid w:val="009E07B6"/>
    <w:pPr>
      <w:numPr>
        <w:numId w:val="4"/>
      </w:numPr>
      <w:suppressAutoHyphens/>
      <w:spacing w:line="288" w:lineRule="auto"/>
      <w:contextualSpacing w:val="0"/>
      <w:jc w:val="both"/>
    </w:pPr>
    <w:rPr>
      <w:rFonts w:ascii="Tahoma" w:eastAsia="Times New Roman" w:hAnsi="Tahoma" w:cs="Times New Roman"/>
      <w:sz w:val="20"/>
      <w:szCs w:val="20"/>
      <w:lang w:eastAsia="ar-SA"/>
    </w:rPr>
  </w:style>
  <w:style w:type="paragraph" w:customStyle="1" w:styleId="Standard">
    <w:name w:val="Standard"/>
    <w:qFormat/>
    <w:rsid w:val="008846B4"/>
    <w:pPr>
      <w:spacing w:after="200" w:line="276" w:lineRule="auto"/>
      <w:textAlignment w:val="baseline"/>
    </w:pPr>
    <w:rPr>
      <w:rFonts w:ascii="Calibri" w:eastAsia="Calibri" w:hAnsi="Calibri" w:cs="Tahoma"/>
    </w:rPr>
  </w:style>
  <w:style w:type="character" w:styleId="Uwydatnienie">
    <w:name w:val="Emphasis"/>
    <w:basedOn w:val="Domylnaczcionkaakapitu"/>
    <w:uiPriority w:val="20"/>
    <w:qFormat/>
    <w:rsid w:val="006844EF"/>
    <w:rPr>
      <w:i/>
      <w:iCs/>
    </w:rPr>
  </w:style>
  <w:style w:type="paragraph" w:styleId="Stopka">
    <w:name w:val="footer"/>
    <w:basedOn w:val="Normalny"/>
    <w:link w:val="StopkaZnak1"/>
    <w:uiPriority w:val="99"/>
    <w:unhideWhenUsed/>
    <w:rsid w:val="00601EAB"/>
    <w:pPr>
      <w:tabs>
        <w:tab w:val="center" w:pos="4536"/>
        <w:tab w:val="right" w:pos="9072"/>
      </w:tabs>
    </w:pPr>
  </w:style>
  <w:style w:type="character" w:customStyle="1" w:styleId="StopkaZnak1">
    <w:name w:val="Stopka Znak1"/>
    <w:basedOn w:val="Domylnaczcionkaakapitu"/>
    <w:link w:val="Stopka"/>
    <w:uiPriority w:val="99"/>
    <w:rsid w:val="00601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081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F200BA-6443-48A3-8201-52BA170D1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20</Pages>
  <Words>7971</Words>
  <Characters>47829</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Małgorzata Bielawiec</dc:creator>
  <cp:lastModifiedBy>Magdalena Zofia Tymińska</cp:lastModifiedBy>
  <cp:revision>4</cp:revision>
  <cp:lastPrinted>2026-07-28T05:33:00Z</cp:lastPrinted>
  <dcterms:created xsi:type="dcterms:W3CDTF">2026-07-27T12:55:00Z</dcterms:created>
  <dcterms:modified xsi:type="dcterms:W3CDTF">2026-08-07T07:14:00Z</dcterms:modified>
  <dc:language>pl-PL</dc:language>
</cp:coreProperties>
</file>